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38619" w14:textId="578124D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#10</w:t>
      </w:r>
      <w:r w:rsidR="00CC09E2">
        <w:rPr>
          <w:noProof w:val="0"/>
          <w:sz w:val="24"/>
          <w:szCs w:val="24"/>
        </w:rPr>
        <w:t>7</w:t>
      </w:r>
      <w:r w:rsidR="00231672">
        <w:rPr>
          <w:noProof w:val="0"/>
          <w:sz w:val="24"/>
          <w:szCs w:val="24"/>
        </w:rPr>
        <w:t>bis</w:t>
      </w:r>
      <w:r w:rsidR="00CC09E2">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CC09E2">
        <w:rPr>
          <w:bCs/>
          <w:noProof w:val="0"/>
          <w:sz w:val="24"/>
          <w:szCs w:val="24"/>
        </w:rPr>
        <w:t>20</w:t>
      </w:r>
      <w:r w:rsidR="00D37BB8">
        <w:rPr>
          <w:bCs/>
          <w:noProof w:val="0"/>
          <w:sz w:val="24"/>
          <w:szCs w:val="24"/>
        </w:rPr>
        <w:t>183</w:t>
      </w:r>
      <w:r w:rsidR="00FC1FE7">
        <w:rPr>
          <w:bCs/>
          <w:noProof w:val="0"/>
          <w:sz w:val="24"/>
          <w:szCs w:val="24"/>
        </w:rPr>
        <w:t>5</w:t>
      </w:r>
    </w:p>
    <w:p w14:paraId="26EC66FE" w14:textId="4B26F94E" w:rsidR="00CD4C7B" w:rsidRPr="007923B6" w:rsidRDefault="00CC09E2" w:rsidP="00CD4C7B">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r w:rsidR="00231672" w:rsidRPr="00231672">
        <w:rPr>
          <w:rFonts w:cs="Arial"/>
          <w:sz w:val="24"/>
          <w:szCs w:val="24"/>
          <w:lang w:val="en-US"/>
        </w:rPr>
        <w:t>20 – 30 April</w:t>
      </w:r>
      <w:r w:rsidRPr="00B1063A">
        <w:rPr>
          <w:rFonts w:eastAsia="SimSun"/>
          <w:noProof w:val="0"/>
          <w:sz w:val="24"/>
          <w:szCs w:val="24"/>
          <w:lang w:val="en-US" w:eastAsia="zh-CN"/>
        </w:rPr>
        <w:t xml:space="preserve">, </w:t>
      </w:r>
      <w:bookmarkEnd w:id="1"/>
      <w:r w:rsidRPr="00B1063A">
        <w:rPr>
          <w:rFonts w:eastAsia="SimSun"/>
          <w:noProof w:val="0"/>
          <w:sz w:val="24"/>
          <w:szCs w:val="24"/>
          <w:lang w:val="en-US" w:eastAsia="zh-CN"/>
        </w:rPr>
        <w:t>20</w:t>
      </w:r>
      <w:r>
        <w:rPr>
          <w:rFonts w:eastAsia="SimSun"/>
          <w:noProof w:val="0"/>
          <w:sz w:val="24"/>
          <w:szCs w:val="24"/>
          <w:lang w:val="en-US" w:eastAsia="zh-CN"/>
        </w:rPr>
        <w:t>20</w:t>
      </w:r>
    </w:p>
    <w:p w14:paraId="5637E621" w14:textId="77777777" w:rsidR="00CD4C7B" w:rsidRPr="007923B6" w:rsidRDefault="00CD4C7B" w:rsidP="00CD4C7B">
      <w:pPr>
        <w:pStyle w:val="Header"/>
        <w:rPr>
          <w:bCs/>
          <w:noProof w:val="0"/>
          <w:sz w:val="24"/>
          <w:lang w:val="nb-NO"/>
        </w:rPr>
      </w:pPr>
    </w:p>
    <w:p w14:paraId="3984613F" w14:textId="77777777" w:rsidR="00CD4C7B" w:rsidRPr="007923B6" w:rsidRDefault="00CD4C7B" w:rsidP="00CD4C7B">
      <w:pPr>
        <w:pStyle w:val="Header"/>
        <w:rPr>
          <w:bCs/>
          <w:noProof w:val="0"/>
          <w:sz w:val="24"/>
          <w:lang w:val="nb-NO"/>
        </w:rPr>
      </w:pPr>
    </w:p>
    <w:p w14:paraId="26937EE3" w14:textId="17254194"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5114F4">
        <w:rPr>
          <w:rFonts w:cs="Arial"/>
          <w:b/>
          <w:bCs/>
          <w:sz w:val="24"/>
          <w:lang w:val="en-US" w:eastAsia="ja-JP"/>
        </w:rPr>
        <w:t>10.2.2.1</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17FE64E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114F4" w:rsidRPr="005114F4">
        <w:rPr>
          <w:rFonts w:ascii="Arial" w:hAnsi="Arial" w:cs="Arial"/>
          <w:b/>
          <w:bCs/>
          <w:sz w:val="24"/>
        </w:rPr>
        <w:t>(TP for SON BL CR for TS 38.4</w:t>
      </w:r>
      <w:r w:rsidR="00FC1FE7">
        <w:rPr>
          <w:rFonts w:ascii="Arial" w:hAnsi="Arial" w:cs="Arial"/>
          <w:b/>
          <w:bCs/>
          <w:sz w:val="24"/>
        </w:rPr>
        <w:t>6</w:t>
      </w:r>
      <w:r w:rsidR="005114F4" w:rsidRPr="005114F4">
        <w:rPr>
          <w:rFonts w:ascii="Arial" w:hAnsi="Arial" w:cs="Arial"/>
          <w:b/>
          <w:bCs/>
          <w:sz w:val="24"/>
        </w:rPr>
        <w:t>3) Load reporting updates</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5BFF7EBB" w14:textId="51DAC47B" w:rsidR="00F771B1" w:rsidRDefault="00F771B1" w:rsidP="00CD4C7B">
      <w:r>
        <w:t>This paper includes TP for TS 38.4</w:t>
      </w:r>
      <w:r w:rsidR="00FC1FE7">
        <w:t>6</w:t>
      </w:r>
      <w:r>
        <w:t>3, reflecting proposals in [2]. Also some editorial updates are included.</w:t>
      </w:r>
    </w:p>
    <w:p w14:paraId="06E65D3E" w14:textId="767C37E1" w:rsidR="00CD4C7B" w:rsidRPr="006E13D1" w:rsidRDefault="00F771B1" w:rsidP="00CD4C7B">
      <w:r>
        <w:t>The TP is based on [1]</w:t>
      </w:r>
      <w:r w:rsidR="0056573F">
        <w:t>.</w:t>
      </w:r>
    </w:p>
    <w:p w14:paraId="33C07D67" w14:textId="77777777" w:rsidR="00CD4C7B" w:rsidRPr="006E13D1" w:rsidRDefault="00CD4C7B" w:rsidP="00CD4C7B">
      <w:pPr>
        <w:pStyle w:val="Heading1"/>
      </w:pPr>
      <w:r w:rsidRPr="006E13D1">
        <w:t>References</w:t>
      </w:r>
    </w:p>
    <w:p w14:paraId="7A97A3CB" w14:textId="0D9B5F20" w:rsidR="00CD4C7B" w:rsidRDefault="00D70737" w:rsidP="00606DA9">
      <w:pPr>
        <w:overflowPunct w:val="0"/>
        <w:autoSpaceDE w:val="0"/>
        <w:autoSpaceDN w:val="0"/>
        <w:adjustRightInd w:val="0"/>
        <w:ind w:left="567" w:hanging="567"/>
        <w:textAlignment w:val="baseline"/>
      </w:pPr>
      <w:bookmarkStart w:id="2" w:name="_Ref75086397"/>
      <w:r>
        <w:t>[1</w:t>
      </w:r>
      <w:r w:rsidR="00AF78D5">
        <w:t>]</w:t>
      </w:r>
      <w:r w:rsidR="00AF78D5">
        <w:tab/>
      </w:r>
      <w:r w:rsidR="009113D5">
        <w:t>R3-</w:t>
      </w:r>
      <w:r w:rsidR="008003B1">
        <w:t>20</w:t>
      </w:r>
      <w:r w:rsidR="005114F4">
        <w:t>161</w:t>
      </w:r>
      <w:r w:rsidR="00FC1FE7">
        <w:t>6</w:t>
      </w:r>
      <w:r w:rsidR="00CD4C7B" w:rsidRPr="006E13D1">
        <w:t xml:space="preserve">, </w:t>
      </w:r>
      <w:bookmarkEnd w:id="2"/>
      <w:r w:rsidR="005114F4">
        <w:t xml:space="preserve">SON </w:t>
      </w:r>
      <w:r w:rsidR="009113D5">
        <w:t>BL CR to TS 38.4</w:t>
      </w:r>
      <w:r w:rsidR="00FC1FE7">
        <w:t>6</w:t>
      </w:r>
      <w:r w:rsidR="009113D5">
        <w:t>3</w:t>
      </w:r>
    </w:p>
    <w:p w14:paraId="22651618" w14:textId="33DB7207" w:rsidR="00F771B1" w:rsidRDefault="00F771B1" w:rsidP="00606DA9">
      <w:pPr>
        <w:overflowPunct w:val="0"/>
        <w:autoSpaceDE w:val="0"/>
        <w:autoSpaceDN w:val="0"/>
        <w:adjustRightInd w:val="0"/>
        <w:ind w:left="567" w:hanging="567"/>
        <w:textAlignment w:val="baseline"/>
      </w:pPr>
      <w:r>
        <w:t>[</w:t>
      </w:r>
      <w:r w:rsidR="00D37BB8">
        <w:t>2</w:t>
      </w:r>
      <w:r>
        <w:t>]</w:t>
      </w:r>
      <w:r>
        <w:tab/>
        <w:t>R3-2</w:t>
      </w:r>
      <w:r w:rsidR="00D37BB8">
        <w:t>01833</w:t>
      </w:r>
      <w:r>
        <w:t xml:space="preserve">, </w:t>
      </w:r>
      <w:r w:rsidRPr="00F771B1">
        <w:t>Clarifications and open points on load metric</w:t>
      </w:r>
      <w:r>
        <w:t xml:space="preserve">, </w:t>
      </w:r>
      <w:r w:rsidRPr="00F771B1">
        <w:t>Nokia, Nokia Shanghai Bell</w:t>
      </w:r>
    </w:p>
    <w:p w14:paraId="47E6BA7B" w14:textId="798CC95C" w:rsidR="001E7E8F" w:rsidRDefault="001E7E8F" w:rsidP="00606DA9">
      <w:pPr>
        <w:overflowPunct w:val="0"/>
        <w:autoSpaceDE w:val="0"/>
        <w:autoSpaceDN w:val="0"/>
        <w:adjustRightInd w:val="0"/>
        <w:ind w:left="567" w:hanging="567"/>
        <w:textAlignment w:val="baseline"/>
      </w:pPr>
    </w:p>
    <w:p w14:paraId="2673989C" w14:textId="6E640924" w:rsidR="00D70737" w:rsidRDefault="00D70737" w:rsidP="00D70737">
      <w:pPr>
        <w:pStyle w:val="Heading1"/>
        <w:rPr>
          <w:lang w:val="nb-NO"/>
        </w:rPr>
      </w:pPr>
      <w:r w:rsidRPr="00D9267F">
        <w:rPr>
          <w:lang w:val="nb-NO"/>
        </w:rPr>
        <w:t>Annex</w:t>
      </w:r>
      <w:r w:rsidRPr="00D9267F">
        <w:rPr>
          <w:lang w:val="nb-NO"/>
        </w:rPr>
        <w:tab/>
        <w:t xml:space="preserve">- TP </w:t>
      </w:r>
      <w:r w:rsidR="00D9267F" w:rsidRPr="00D9267F">
        <w:rPr>
          <w:lang w:val="nb-NO"/>
        </w:rPr>
        <w:t xml:space="preserve">for </w:t>
      </w:r>
      <w:r w:rsidR="005114F4">
        <w:rPr>
          <w:lang w:val="nb-NO"/>
        </w:rPr>
        <w:t xml:space="preserve">BL CR to </w:t>
      </w:r>
      <w:r w:rsidR="00DE0C24" w:rsidRPr="00D9267F">
        <w:rPr>
          <w:lang w:val="nb-NO"/>
        </w:rPr>
        <w:t>T</w:t>
      </w:r>
      <w:r w:rsidR="005114F4">
        <w:rPr>
          <w:lang w:val="nb-NO"/>
        </w:rPr>
        <w:t>S</w:t>
      </w:r>
      <w:r w:rsidR="00DE0C24" w:rsidRPr="00D9267F">
        <w:rPr>
          <w:lang w:val="nb-NO"/>
        </w:rPr>
        <w:t xml:space="preserve"> 3</w:t>
      </w:r>
      <w:r w:rsidR="005114F4">
        <w:rPr>
          <w:lang w:val="nb-NO"/>
        </w:rPr>
        <w:t>8</w:t>
      </w:r>
      <w:r w:rsidRPr="00D9267F">
        <w:rPr>
          <w:lang w:val="nb-NO"/>
        </w:rPr>
        <w:t>.</w:t>
      </w:r>
      <w:r w:rsidR="005114F4">
        <w:rPr>
          <w:lang w:val="nb-NO"/>
        </w:rPr>
        <w:t>4</w:t>
      </w:r>
      <w:r w:rsidR="00C204F1">
        <w:rPr>
          <w:lang w:val="nb-NO"/>
        </w:rPr>
        <w:t>6</w:t>
      </w:r>
      <w:r w:rsidR="005114F4">
        <w:rPr>
          <w:lang w:val="nb-NO"/>
        </w:rPr>
        <w:t>3</w:t>
      </w:r>
    </w:p>
    <w:p w14:paraId="1C022CB7" w14:textId="77777777" w:rsidR="001E7E8F" w:rsidRDefault="001E7E8F" w:rsidP="004B3944">
      <w:pPr>
        <w:rPr>
          <w:lang w:val="nb-NO"/>
        </w:rPr>
        <w:sectPr w:rsidR="001E7E8F">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pPr>
    </w:p>
    <w:p w14:paraId="25F18B7C" w14:textId="5A62D13E" w:rsidR="004B3944" w:rsidRPr="004B3944" w:rsidRDefault="004B3944" w:rsidP="004B3944">
      <w:pPr>
        <w:rPr>
          <w:lang w:val="nb-NO"/>
        </w:rPr>
      </w:pPr>
    </w:p>
    <w:p w14:paraId="3BB267DF" w14:textId="4FE0E2AC" w:rsidR="00D70737" w:rsidRDefault="00D70737" w:rsidP="00D70737">
      <w:pPr>
        <w:jc w:val="center"/>
      </w:pPr>
      <w:r w:rsidRPr="00D70737">
        <w:rPr>
          <w:highlight w:val="yellow"/>
        </w:rPr>
        <w:t>&lt;&lt;&lt; start of changes &gt;&gt;&gt;</w:t>
      </w:r>
    </w:p>
    <w:p w14:paraId="1B1D6540" w14:textId="77777777" w:rsidR="0026166E" w:rsidRDefault="0026166E" w:rsidP="0026166E">
      <w:pPr>
        <w:rPr>
          <w:noProof/>
        </w:rPr>
      </w:pPr>
    </w:p>
    <w:p w14:paraId="51C1FE46"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1A449BD9" w14:textId="77777777" w:rsidR="0026166E" w:rsidRDefault="0026166E" w:rsidP="0026166E">
      <w:pPr>
        <w:pStyle w:val="Heading1"/>
      </w:pPr>
      <w:bookmarkStart w:id="3" w:name="_Toc14787863"/>
      <w:bookmarkStart w:id="4" w:name="_Toc14044293"/>
      <w:r>
        <w:t>8</w:t>
      </w:r>
      <w:r>
        <w:tab/>
        <w:t>E1AP procedures</w:t>
      </w:r>
      <w:bookmarkEnd w:id="3"/>
    </w:p>
    <w:p w14:paraId="551B9432" w14:textId="77777777" w:rsidR="0026166E" w:rsidRDefault="0026166E" w:rsidP="0026166E">
      <w:pPr>
        <w:pStyle w:val="Heading2"/>
        <w:rPr>
          <w:rFonts w:eastAsia="Yu Mincho"/>
        </w:rPr>
      </w:pPr>
      <w:bookmarkStart w:id="5" w:name="_Toc14787864"/>
      <w:r>
        <w:rPr>
          <w:rFonts w:eastAsia="Yu Mincho"/>
        </w:rPr>
        <w:t>8.1</w:t>
      </w:r>
      <w:r>
        <w:rPr>
          <w:rFonts w:eastAsia="Yu Mincho"/>
        </w:rPr>
        <w:tab/>
        <w:t>List of E1AP Elementary Procedures</w:t>
      </w:r>
      <w:bookmarkEnd w:id="5"/>
    </w:p>
    <w:p w14:paraId="1E111D21" w14:textId="77777777" w:rsidR="0026166E" w:rsidRDefault="0026166E" w:rsidP="0026166E">
      <w:pPr>
        <w:rPr>
          <w:rFonts w:eastAsia="Yu Mincho"/>
        </w:rPr>
      </w:pPr>
      <w:r>
        <w:rPr>
          <w:rFonts w:eastAsia="Yu Mincho"/>
        </w:rPr>
        <w:t>In the following tables, all EPs are divided into Class 1 and Class 2 EPs (see subclause 3.1 for explanation of the different classes):</w:t>
      </w:r>
    </w:p>
    <w:p w14:paraId="11974219" w14:textId="77777777" w:rsidR="0026166E" w:rsidRDefault="0026166E" w:rsidP="0026166E">
      <w:pPr>
        <w:pStyle w:val="TH"/>
      </w:pPr>
      <w: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26166E" w14:paraId="7F42408C" w14:textId="77777777" w:rsidTr="00952F18">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72CF7B04"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14:paraId="1CAF42AA"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14:paraId="0A9D3121"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14:paraId="4B726966"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Unsuccessful Outcome</w:t>
            </w:r>
          </w:p>
        </w:tc>
      </w:tr>
      <w:tr w:rsidR="0026166E" w14:paraId="2605132E" w14:textId="77777777" w:rsidTr="00952F18">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2BB33A8A" w14:textId="77777777" w:rsidR="0026166E" w:rsidRDefault="0026166E" w:rsidP="00952F18">
            <w:pPr>
              <w:spacing w:after="0"/>
              <w:rPr>
                <w:rFonts w:ascii="Arial" w:eastAsia="Yu Mincho" w:hAnsi="Arial"/>
                <w:b/>
                <w:sz w:val="18"/>
                <w:lang w:eastAsia="en-GB"/>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14:paraId="15D98764" w14:textId="77777777" w:rsidR="0026166E" w:rsidRDefault="0026166E" w:rsidP="00952F18">
            <w:pPr>
              <w:spacing w:after="0"/>
              <w:rPr>
                <w:rFonts w:ascii="Arial" w:eastAsia="Yu Mincho" w:hAnsi="Arial"/>
                <w:b/>
                <w:sz w:val="18"/>
                <w:lang w:eastAsia="en-GB"/>
              </w:rPr>
            </w:pPr>
          </w:p>
        </w:tc>
        <w:tc>
          <w:tcPr>
            <w:tcW w:w="2286" w:type="dxa"/>
            <w:tcBorders>
              <w:top w:val="single" w:sz="6" w:space="0" w:color="000000"/>
              <w:left w:val="single" w:sz="6" w:space="0" w:color="000000"/>
              <w:bottom w:val="single" w:sz="6" w:space="0" w:color="000000"/>
              <w:right w:val="single" w:sz="6" w:space="0" w:color="000000"/>
            </w:tcBorders>
            <w:hideMark/>
          </w:tcPr>
          <w:p w14:paraId="552BD733"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14:paraId="0DEBB17F"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Response message</w:t>
            </w:r>
          </w:p>
        </w:tc>
      </w:tr>
      <w:tr w:rsidR="0026166E" w14:paraId="5A611429"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BBD8E79" w14:textId="77777777" w:rsidR="0026166E" w:rsidRDefault="0026166E" w:rsidP="00952F18">
            <w:pPr>
              <w:keepNext/>
              <w:keepLines/>
              <w:spacing w:after="0"/>
              <w:rPr>
                <w:rFonts w:ascii="Arial" w:eastAsia="Yu Mincho" w:hAnsi="Arial" w:cs="Arial"/>
                <w:sz w:val="18"/>
              </w:rPr>
            </w:pPr>
            <w:r>
              <w:rPr>
                <w:rFonts w:ascii="Arial" w:hAnsi="Arial"/>
                <w:sz w:val="18"/>
              </w:rPr>
              <w:lastRenderedPageBreak/>
              <w:t>Reset</w:t>
            </w:r>
          </w:p>
        </w:tc>
        <w:tc>
          <w:tcPr>
            <w:tcW w:w="2108" w:type="dxa"/>
            <w:tcBorders>
              <w:top w:val="single" w:sz="6" w:space="0" w:color="000000"/>
              <w:left w:val="single" w:sz="6" w:space="0" w:color="000000"/>
              <w:bottom w:val="single" w:sz="6" w:space="0" w:color="000000"/>
              <w:right w:val="single" w:sz="6" w:space="0" w:color="000000"/>
            </w:tcBorders>
            <w:hideMark/>
          </w:tcPr>
          <w:p w14:paraId="220F8BBB" w14:textId="77777777" w:rsidR="0026166E" w:rsidRDefault="0026166E" w:rsidP="00952F18">
            <w:pPr>
              <w:keepNext/>
              <w:keepLines/>
              <w:spacing w:after="0"/>
              <w:rPr>
                <w:rFonts w:ascii="Arial" w:eastAsia="Yu Mincho" w:hAnsi="Arial" w:cs="Arial"/>
                <w:sz w:val="18"/>
              </w:rPr>
            </w:pPr>
            <w:r>
              <w:rPr>
                <w:rFonts w:ascii="Arial" w:hAnsi="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14:paraId="49703B42" w14:textId="77777777" w:rsidR="0026166E" w:rsidRDefault="0026166E" w:rsidP="00952F18">
            <w:pPr>
              <w:keepNext/>
              <w:keepLines/>
              <w:spacing w:after="0"/>
              <w:rPr>
                <w:rFonts w:ascii="Arial" w:eastAsia="Yu Mincho" w:hAnsi="Arial" w:cs="Arial"/>
                <w:sz w:val="18"/>
              </w:rPr>
            </w:pPr>
            <w:r>
              <w:rPr>
                <w:rFonts w:ascii="Arial" w:hAnsi="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14:paraId="719E20E6" w14:textId="77777777" w:rsidR="0026166E" w:rsidRDefault="0026166E" w:rsidP="00952F18">
            <w:pPr>
              <w:keepNext/>
              <w:keepLines/>
              <w:spacing w:after="0"/>
              <w:rPr>
                <w:rFonts w:ascii="Arial" w:eastAsia="Yu Mincho" w:hAnsi="Arial" w:cs="Arial"/>
                <w:sz w:val="18"/>
              </w:rPr>
            </w:pPr>
          </w:p>
        </w:tc>
      </w:tr>
      <w:tr w:rsidR="0026166E" w14:paraId="3201B778"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94F456E" w14:textId="77777777" w:rsidR="0026166E" w:rsidRDefault="0026166E" w:rsidP="00952F18">
            <w:pPr>
              <w:keepNext/>
              <w:keepLines/>
              <w:spacing w:after="0"/>
              <w:rPr>
                <w:rFonts w:ascii="Arial" w:eastAsia="Yu Mincho" w:hAnsi="Arial" w:cs="Arial"/>
                <w:sz w:val="18"/>
              </w:rPr>
            </w:pPr>
            <w:r>
              <w:rPr>
                <w:rFonts w:ascii="Arial" w:hAnsi="Arial"/>
                <w:sz w:val="18"/>
              </w:rPr>
              <w:t>gNB-CU-UP E1 Setup</w:t>
            </w:r>
          </w:p>
        </w:tc>
        <w:tc>
          <w:tcPr>
            <w:tcW w:w="2108" w:type="dxa"/>
            <w:tcBorders>
              <w:top w:val="single" w:sz="6" w:space="0" w:color="000000"/>
              <w:left w:val="single" w:sz="6" w:space="0" w:color="000000"/>
              <w:bottom w:val="single" w:sz="6" w:space="0" w:color="000000"/>
              <w:right w:val="single" w:sz="6" w:space="0" w:color="000000"/>
            </w:tcBorders>
            <w:hideMark/>
          </w:tcPr>
          <w:p w14:paraId="51277350" w14:textId="77777777" w:rsidR="0026166E" w:rsidRDefault="0026166E" w:rsidP="00952F18">
            <w:pPr>
              <w:keepNext/>
              <w:keepLines/>
              <w:spacing w:after="0"/>
              <w:rPr>
                <w:rFonts w:ascii="Arial" w:eastAsia="Yu Mincho" w:hAnsi="Arial" w:cs="Arial"/>
                <w:sz w:val="18"/>
              </w:rPr>
            </w:pPr>
            <w:r>
              <w:rPr>
                <w:rFonts w:ascii="Arial" w:hAnsi="Arial"/>
                <w:sz w:val="18"/>
              </w:rPr>
              <w:t>GNB-CU-UP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717FA28B" w14:textId="77777777" w:rsidR="0026166E" w:rsidRDefault="0026166E" w:rsidP="00952F18">
            <w:pPr>
              <w:keepNext/>
              <w:keepLines/>
              <w:spacing w:after="0"/>
              <w:rPr>
                <w:rFonts w:ascii="Arial" w:eastAsia="Yu Mincho" w:hAnsi="Arial" w:cs="Arial"/>
                <w:sz w:val="18"/>
              </w:rPr>
            </w:pPr>
            <w:r>
              <w:rPr>
                <w:rFonts w:ascii="Arial" w:hAnsi="Arial"/>
                <w:sz w:val="18"/>
              </w:rPr>
              <w:t>GNB-CU-UP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488BB092" w14:textId="77777777" w:rsidR="0026166E" w:rsidRDefault="0026166E" w:rsidP="00952F18">
            <w:pPr>
              <w:keepNext/>
              <w:keepLines/>
              <w:spacing w:after="0"/>
              <w:rPr>
                <w:rFonts w:ascii="Arial" w:eastAsia="Yu Mincho" w:hAnsi="Arial" w:cs="Arial"/>
                <w:sz w:val="18"/>
              </w:rPr>
            </w:pPr>
            <w:r>
              <w:rPr>
                <w:rFonts w:ascii="Arial" w:hAnsi="Arial"/>
                <w:sz w:val="18"/>
              </w:rPr>
              <w:t>GNB-CU-UP E1 SETUP FAILURE</w:t>
            </w:r>
          </w:p>
        </w:tc>
      </w:tr>
      <w:tr w:rsidR="0026166E" w14:paraId="2B6E4B97"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6E835B0" w14:textId="77777777" w:rsidR="0026166E" w:rsidRPr="001963D3" w:rsidRDefault="0026166E" w:rsidP="00952F18">
            <w:pPr>
              <w:keepNext/>
              <w:keepLines/>
              <w:spacing w:after="0"/>
              <w:rPr>
                <w:rFonts w:ascii="Arial" w:eastAsia="Yu Mincho" w:hAnsi="Arial" w:cs="Arial"/>
                <w:sz w:val="18"/>
                <w:lang w:val="it-IT"/>
              </w:rPr>
            </w:pPr>
            <w:r w:rsidRPr="001963D3">
              <w:rPr>
                <w:rFonts w:ascii="Arial" w:hAnsi="Arial"/>
                <w:sz w:val="18"/>
                <w:lang w:val="it-IT"/>
              </w:rPr>
              <w:t>gNB-CU-CP E1 Setup</w:t>
            </w:r>
          </w:p>
        </w:tc>
        <w:tc>
          <w:tcPr>
            <w:tcW w:w="2108" w:type="dxa"/>
            <w:tcBorders>
              <w:top w:val="single" w:sz="6" w:space="0" w:color="000000"/>
              <w:left w:val="single" w:sz="6" w:space="0" w:color="000000"/>
              <w:bottom w:val="single" w:sz="6" w:space="0" w:color="000000"/>
              <w:right w:val="single" w:sz="6" w:space="0" w:color="000000"/>
            </w:tcBorders>
            <w:hideMark/>
          </w:tcPr>
          <w:p w14:paraId="1560522B" w14:textId="77777777" w:rsidR="0026166E" w:rsidRPr="001963D3" w:rsidRDefault="0026166E" w:rsidP="00952F18">
            <w:pPr>
              <w:keepNext/>
              <w:keepLines/>
              <w:spacing w:after="0"/>
              <w:rPr>
                <w:rFonts w:ascii="Arial" w:eastAsia="Yu Mincho" w:hAnsi="Arial" w:cs="Arial"/>
                <w:sz w:val="18"/>
                <w:lang w:val="it-IT"/>
              </w:rPr>
            </w:pPr>
            <w:r w:rsidRPr="001963D3">
              <w:rPr>
                <w:rFonts w:ascii="Arial" w:hAnsi="Arial"/>
                <w:sz w:val="18"/>
                <w:lang w:val="it-IT"/>
              </w:rPr>
              <w:t>GNB-CU-CP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2B3CFC10" w14:textId="77777777" w:rsidR="0026166E" w:rsidRPr="001963D3" w:rsidRDefault="0026166E" w:rsidP="00952F18">
            <w:pPr>
              <w:keepNext/>
              <w:keepLines/>
              <w:spacing w:after="0"/>
              <w:rPr>
                <w:rFonts w:ascii="Arial" w:eastAsia="Yu Mincho" w:hAnsi="Arial" w:cs="Arial"/>
                <w:sz w:val="18"/>
                <w:lang w:val="it-IT"/>
              </w:rPr>
            </w:pPr>
            <w:r w:rsidRPr="001963D3">
              <w:rPr>
                <w:rFonts w:ascii="Arial" w:hAnsi="Arial"/>
                <w:sz w:val="18"/>
                <w:lang w:val="it-IT"/>
              </w:rPr>
              <w:t>GNB-CU-CP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D9EAD61" w14:textId="77777777" w:rsidR="0026166E" w:rsidRDefault="0026166E" w:rsidP="00952F18">
            <w:pPr>
              <w:keepNext/>
              <w:keepLines/>
              <w:spacing w:after="0"/>
              <w:rPr>
                <w:rFonts w:ascii="Arial" w:eastAsia="Yu Mincho" w:hAnsi="Arial" w:cs="Arial"/>
                <w:sz w:val="18"/>
              </w:rPr>
            </w:pPr>
            <w:r>
              <w:rPr>
                <w:rFonts w:ascii="Arial" w:hAnsi="Arial"/>
                <w:sz w:val="18"/>
              </w:rPr>
              <w:t>GNB-CU-CP E1 SETUP FAILURE</w:t>
            </w:r>
          </w:p>
        </w:tc>
      </w:tr>
      <w:tr w:rsidR="0026166E" w14:paraId="7AD05D4D"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156A22B" w14:textId="77777777" w:rsidR="0026166E" w:rsidRDefault="0026166E" w:rsidP="00952F18">
            <w:pPr>
              <w:keepNext/>
              <w:keepLines/>
              <w:spacing w:after="0"/>
              <w:rPr>
                <w:rFonts w:ascii="Arial" w:eastAsia="Yu Mincho" w:hAnsi="Arial" w:cs="Arial"/>
                <w:sz w:val="18"/>
              </w:rPr>
            </w:pPr>
            <w:r>
              <w:rPr>
                <w:rFonts w:ascii="Arial" w:hAnsi="Arial"/>
                <w:sz w:val="18"/>
              </w:rPr>
              <w:t>gNB-CU-UP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33981BF2" w14:textId="77777777" w:rsidR="0026166E" w:rsidRDefault="0026166E" w:rsidP="00952F18">
            <w:pPr>
              <w:keepNext/>
              <w:keepLines/>
              <w:spacing w:after="0"/>
              <w:rPr>
                <w:rFonts w:ascii="Arial" w:eastAsia="Yu Mincho" w:hAnsi="Arial" w:cs="Arial"/>
                <w:sz w:val="18"/>
              </w:rPr>
            </w:pPr>
            <w:r>
              <w:rPr>
                <w:rFonts w:ascii="Arial" w:hAnsi="Arial"/>
                <w:sz w:val="18"/>
              </w:rPr>
              <w:t>GNB-CU-UP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6D74E1F6" w14:textId="77777777" w:rsidR="0026166E" w:rsidRDefault="0026166E" w:rsidP="00952F18">
            <w:pPr>
              <w:keepNext/>
              <w:keepLines/>
              <w:spacing w:after="0"/>
              <w:rPr>
                <w:rFonts w:ascii="Arial" w:eastAsia="Yu Mincho" w:hAnsi="Arial" w:cs="Arial"/>
                <w:sz w:val="18"/>
              </w:rPr>
            </w:pPr>
            <w:r>
              <w:rPr>
                <w:rFonts w:ascii="Arial" w:hAnsi="Arial"/>
                <w:sz w:val="18"/>
              </w:rPr>
              <w:t>GNB-CU-UP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380D8C69" w14:textId="77777777" w:rsidR="0026166E" w:rsidRDefault="0026166E" w:rsidP="00952F18">
            <w:pPr>
              <w:keepNext/>
              <w:keepLines/>
              <w:spacing w:after="0"/>
              <w:rPr>
                <w:rFonts w:ascii="Arial" w:eastAsia="Yu Mincho" w:hAnsi="Arial" w:cs="Arial"/>
                <w:sz w:val="18"/>
              </w:rPr>
            </w:pPr>
            <w:r>
              <w:rPr>
                <w:rFonts w:ascii="Arial" w:hAnsi="Arial"/>
                <w:sz w:val="18"/>
              </w:rPr>
              <w:t>GNB-CU-UP CONFIGURATION UPDATE FAILURE</w:t>
            </w:r>
          </w:p>
        </w:tc>
      </w:tr>
      <w:tr w:rsidR="0026166E" w14:paraId="11AB0988"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69845EA" w14:textId="77777777" w:rsidR="0026166E" w:rsidRDefault="0026166E" w:rsidP="00952F18">
            <w:pPr>
              <w:keepNext/>
              <w:keepLines/>
              <w:spacing w:after="0"/>
              <w:rPr>
                <w:rFonts w:ascii="Arial" w:eastAsia="Yu Mincho" w:hAnsi="Arial" w:cs="Arial"/>
                <w:sz w:val="18"/>
              </w:rPr>
            </w:pPr>
            <w:r>
              <w:rPr>
                <w:rFonts w:ascii="Arial" w:hAnsi="Arial"/>
                <w:sz w:val="18"/>
              </w:rPr>
              <w:t>gNB-CU-CP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3ABEEE10" w14:textId="77777777" w:rsidR="0026166E" w:rsidRDefault="0026166E" w:rsidP="00952F18">
            <w:pPr>
              <w:keepNext/>
              <w:keepLines/>
              <w:spacing w:after="0"/>
              <w:rPr>
                <w:rFonts w:ascii="Arial" w:eastAsia="Yu Mincho" w:hAnsi="Arial" w:cs="Arial"/>
                <w:sz w:val="18"/>
              </w:rPr>
            </w:pPr>
            <w:r>
              <w:rPr>
                <w:rFonts w:ascii="Arial" w:hAnsi="Arial"/>
                <w:sz w:val="18"/>
              </w:rPr>
              <w:t>GNB-CU-CP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49BF9D4D" w14:textId="77777777" w:rsidR="0026166E" w:rsidRDefault="0026166E" w:rsidP="00952F18">
            <w:pPr>
              <w:keepNext/>
              <w:keepLines/>
              <w:spacing w:after="0"/>
              <w:rPr>
                <w:rFonts w:ascii="Arial" w:eastAsia="Yu Mincho" w:hAnsi="Arial" w:cs="Arial"/>
                <w:sz w:val="18"/>
              </w:rPr>
            </w:pPr>
            <w:r>
              <w:rPr>
                <w:rFonts w:ascii="Arial" w:hAnsi="Arial"/>
                <w:sz w:val="18"/>
              </w:rPr>
              <w:t>GNB-CU-CP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5702635F" w14:textId="77777777" w:rsidR="0026166E" w:rsidRDefault="0026166E" w:rsidP="00952F18">
            <w:pPr>
              <w:keepNext/>
              <w:keepLines/>
              <w:spacing w:after="0"/>
              <w:rPr>
                <w:rFonts w:ascii="Arial" w:eastAsia="Yu Mincho" w:hAnsi="Arial" w:cs="Arial"/>
                <w:sz w:val="18"/>
              </w:rPr>
            </w:pPr>
            <w:r>
              <w:rPr>
                <w:rFonts w:ascii="Arial" w:hAnsi="Arial"/>
                <w:sz w:val="18"/>
              </w:rPr>
              <w:t>GNB-CU-CP CONFIGURATION UPDATE FAILURE</w:t>
            </w:r>
          </w:p>
        </w:tc>
      </w:tr>
      <w:tr w:rsidR="0026166E" w14:paraId="57521518"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9996DF6" w14:textId="77777777" w:rsidR="0026166E" w:rsidRDefault="0026166E" w:rsidP="00952F18">
            <w:pPr>
              <w:keepNext/>
              <w:keepLines/>
              <w:spacing w:after="0"/>
              <w:rPr>
                <w:rFonts w:ascii="Arial" w:eastAsia="Yu Mincho" w:hAnsi="Arial" w:cs="Arial"/>
                <w:sz w:val="18"/>
              </w:rPr>
            </w:pPr>
            <w:r>
              <w:rPr>
                <w:rFonts w:ascii="Arial" w:hAnsi="Arial"/>
                <w:sz w:val="18"/>
              </w:rPr>
              <w:t xml:space="preserve">E1 Release </w:t>
            </w:r>
          </w:p>
        </w:tc>
        <w:tc>
          <w:tcPr>
            <w:tcW w:w="2108" w:type="dxa"/>
            <w:tcBorders>
              <w:top w:val="single" w:sz="6" w:space="0" w:color="000000"/>
              <w:left w:val="single" w:sz="6" w:space="0" w:color="000000"/>
              <w:bottom w:val="single" w:sz="6" w:space="0" w:color="000000"/>
              <w:right w:val="single" w:sz="6" w:space="0" w:color="000000"/>
            </w:tcBorders>
            <w:hideMark/>
          </w:tcPr>
          <w:p w14:paraId="3E1C621D" w14:textId="77777777" w:rsidR="0026166E" w:rsidRDefault="0026166E" w:rsidP="00952F18">
            <w:pPr>
              <w:keepNext/>
              <w:keepLines/>
              <w:spacing w:after="0"/>
              <w:rPr>
                <w:rFonts w:ascii="Arial" w:eastAsia="Yu Mincho" w:hAnsi="Arial" w:cs="Arial"/>
                <w:sz w:val="18"/>
              </w:rPr>
            </w:pPr>
            <w:r>
              <w:rPr>
                <w:rFonts w:ascii="Arial" w:hAnsi="Arial"/>
                <w:sz w:val="18"/>
              </w:rPr>
              <w:t>E1 RELEASE REQUEST</w:t>
            </w:r>
          </w:p>
        </w:tc>
        <w:tc>
          <w:tcPr>
            <w:tcW w:w="2286" w:type="dxa"/>
            <w:tcBorders>
              <w:top w:val="single" w:sz="6" w:space="0" w:color="000000"/>
              <w:left w:val="single" w:sz="6" w:space="0" w:color="000000"/>
              <w:bottom w:val="single" w:sz="6" w:space="0" w:color="000000"/>
              <w:right w:val="single" w:sz="6" w:space="0" w:color="000000"/>
            </w:tcBorders>
            <w:hideMark/>
          </w:tcPr>
          <w:p w14:paraId="61ECD404" w14:textId="77777777" w:rsidR="0026166E" w:rsidRDefault="0026166E" w:rsidP="00952F18">
            <w:pPr>
              <w:keepNext/>
              <w:keepLines/>
              <w:spacing w:after="0"/>
              <w:rPr>
                <w:rFonts w:ascii="Arial" w:eastAsia="Yu Mincho" w:hAnsi="Arial" w:cs="Arial"/>
                <w:sz w:val="18"/>
              </w:rPr>
            </w:pPr>
            <w:r>
              <w:rPr>
                <w:rFonts w:ascii="Arial" w:hAnsi="Arial"/>
                <w:sz w:val="18"/>
              </w:rPr>
              <w:t>E1 RELEASE RESPONSE</w:t>
            </w:r>
          </w:p>
        </w:tc>
        <w:tc>
          <w:tcPr>
            <w:tcW w:w="2534" w:type="dxa"/>
            <w:tcBorders>
              <w:top w:val="single" w:sz="6" w:space="0" w:color="000000"/>
              <w:left w:val="single" w:sz="6" w:space="0" w:color="000000"/>
              <w:bottom w:val="single" w:sz="6" w:space="0" w:color="000000"/>
              <w:right w:val="single" w:sz="4" w:space="0" w:color="auto"/>
            </w:tcBorders>
          </w:tcPr>
          <w:p w14:paraId="558E835B" w14:textId="77777777" w:rsidR="0026166E" w:rsidRDefault="0026166E" w:rsidP="00952F18">
            <w:pPr>
              <w:keepNext/>
              <w:keepLines/>
              <w:spacing w:after="0"/>
              <w:rPr>
                <w:rFonts w:ascii="Arial" w:eastAsia="Yu Mincho" w:hAnsi="Arial" w:cs="Arial"/>
                <w:sz w:val="18"/>
              </w:rPr>
            </w:pPr>
          </w:p>
        </w:tc>
      </w:tr>
      <w:tr w:rsidR="0026166E" w14:paraId="711FEFBB"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3002E29"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Setup</w:t>
            </w:r>
          </w:p>
        </w:tc>
        <w:tc>
          <w:tcPr>
            <w:tcW w:w="2108" w:type="dxa"/>
            <w:tcBorders>
              <w:top w:val="single" w:sz="6" w:space="0" w:color="000000"/>
              <w:left w:val="single" w:sz="6" w:space="0" w:color="000000"/>
              <w:bottom w:val="single" w:sz="6" w:space="0" w:color="000000"/>
              <w:right w:val="single" w:sz="6" w:space="0" w:color="000000"/>
            </w:tcBorders>
            <w:hideMark/>
          </w:tcPr>
          <w:p w14:paraId="38F798B6"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0DAA5258"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A25A460"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SETUP FAILURE</w:t>
            </w:r>
          </w:p>
        </w:tc>
      </w:tr>
      <w:tr w:rsidR="0026166E" w14:paraId="4C1F2F94"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13CD89C"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64EC64B"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14:paraId="5719FB32"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14:paraId="1AC67FBD"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FAILURE</w:t>
            </w:r>
          </w:p>
        </w:tc>
      </w:tr>
      <w:tr w:rsidR="0026166E" w14:paraId="638F385C"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3712A43"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Required (gNB-CU-UP initiated)</w:t>
            </w:r>
          </w:p>
        </w:tc>
        <w:tc>
          <w:tcPr>
            <w:tcW w:w="2108" w:type="dxa"/>
            <w:tcBorders>
              <w:top w:val="single" w:sz="6" w:space="0" w:color="000000"/>
              <w:left w:val="single" w:sz="6" w:space="0" w:color="000000"/>
              <w:bottom w:val="single" w:sz="6" w:space="0" w:color="000000"/>
              <w:right w:val="single" w:sz="6" w:space="0" w:color="000000"/>
            </w:tcBorders>
            <w:hideMark/>
          </w:tcPr>
          <w:p w14:paraId="076F42F5"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14:paraId="526852B9"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73A5302" w14:textId="77777777" w:rsidR="0026166E" w:rsidRDefault="0026166E" w:rsidP="00952F18">
            <w:pPr>
              <w:keepNext/>
              <w:keepLines/>
              <w:spacing w:after="0"/>
              <w:rPr>
                <w:rFonts w:ascii="Arial" w:eastAsia="Yu Mincho" w:hAnsi="Arial" w:cs="Arial"/>
                <w:sz w:val="18"/>
              </w:rPr>
            </w:pPr>
          </w:p>
        </w:tc>
      </w:tr>
      <w:tr w:rsidR="0026166E" w14:paraId="467F49B8" w14:textId="77777777" w:rsidTr="00952F18">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87209F3"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Release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19F471AB"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RELEASE COMMAND</w:t>
            </w:r>
          </w:p>
        </w:tc>
        <w:tc>
          <w:tcPr>
            <w:tcW w:w="2286" w:type="dxa"/>
            <w:tcBorders>
              <w:top w:val="single" w:sz="6" w:space="0" w:color="000000"/>
              <w:left w:val="single" w:sz="6" w:space="0" w:color="000000"/>
              <w:bottom w:val="single" w:sz="6" w:space="0" w:color="000000"/>
              <w:right w:val="single" w:sz="6" w:space="0" w:color="000000"/>
            </w:tcBorders>
            <w:hideMark/>
          </w:tcPr>
          <w:p w14:paraId="51B95E0C"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4F59E3A6" w14:textId="77777777" w:rsidR="0026166E" w:rsidRDefault="0026166E" w:rsidP="00952F18">
            <w:pPr>
              <w:keepNext/>
              <w:keepLines/>
              <w:spacing w:after="0"/>
              <w:rPr>
                <w:rFonts w:ascii="Arial" w:eastAsia="Yu Mincho" w:hAnsi="Arial" w:cs="Arial"/>
                <w:sz w:val="18"/>
              </w:rPr>
            </w:pPr>
          </w:p>
        </w:tc>
      </w:tr>
      <w:tr w:rsidR="0026166E" w14:paraId="185F5993" w14:textId="77777777" w:rsidTr="00952F18">
        <w:trPr>
          <w:cantSplit/>
          <w:jc w:val="center"/>
          <w:ins w:id="6" w:author="Author"/>
        </w:trPr>
        <w:tc>
          <w:tcPr>
            <w:tcW w:w="1544" w:type="dxa"/>
            <w:tcBorders>
              <w:top w:val="single" w:sz="6" w:space="0" w:color="000000"/>
              <w:left w:val="single" w:sz="4" w:space="0" w:color="auto"/>
              <w:bottom w:val="single" w:sz="6" w:space="0" w:color="000000"/>
              <w:right w:val="single" w:sz="6" w:space="0" w:color="000000"/>
            </w:tcBorders>
          </w:tcPr>
          <w:p w14:paraId="1C3BFFB2" w14:textId="77777777" w:rsidR="0026166E" w:rsidRDefault="0026166E" w:rsidP="00952F18">
            <w:pPr>
              <w:keepNext/>
              <w:keepLines/>
              <w:spacing w:after="0"/>
              <w:rPr>
                <w:ins w:id="7" w:author="Author"/>
                <w:rFonts w:ascii="Arial" w:eastAsia="Yu Mincho" w:hAnsi="Arial" w:cs="Arial"/>
                <w:sz w:val="18"/>
              </w:rPr>
            </w:pPr>
            <w:ins w:id="8" w:author="Author">
              <w:r w:rsidRPr="0098695D">
                <w:rPr>
                  <w:rFonts w:ascii="Arial" w:eastAsia="Yu Mincho" w:hAnsi="Arial" w:cs="Arial"/>
                  <w:sz w:val="18"/>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44CD2010" w14:textId="77777777" w:rsidR="0026166E" w:rsidRDefault="0026166E" w:rsidP="00952F18">
            <w:pPr>
              <w:keepNext/>
              <w:keepLines/>
              <w:spacing w:after="0"/>
              <w:rPr>
                <w:ins w:id="9" w:author="Author"/>
                <w:rFonts w:ascii="Arial" w:eastAsia="Yu Mincho" w:hAnsi="Arial" w:cs="Arial"/>
                <w:sz w:val="18"/>
              </w:rPr>
            </w:pPr>
            <w:ins w:id="10" w:author="Author">
              <w:r w:rsidRPr="0098695D">
                <w:rPr>
                  <w:rFonts w:ascii="Arial" w:eastAsia="Yu Mincho" w:hAnsi="Arial" w:cs="Arial"/>
                  <w:sz w:val="18"/>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14:paraId="0C53DBD5" w14:textId="77777777" w:rsidR="0026166E" w:rsidRDefault="0026166E" w:rsidP="00952F18">
            <w:pPr>
              <w:keepNext/>
              <w:keepLines/>
              <w:spacing w:after="0"/>
              <w:rPr>
                <w:ins w:id="11" w:author="Author"/>
                <w:rFonts w:ascii="Arial" w:eastAsia="Yu Mincho" w:hAnsi="Arial" w:cs="Arial"/>
                <w:sz w:val="18"/>
              </w:rPr>
            </w:pPr>
            <w:ins w:id="12" w:author="Author">
              <w:r w:rsidRPr="0098695D">
                <w:rPr>
                  <w:rFonts w:ascii="Arial" w:eastAsia="Yu Mincho" w:hAnsi="Arial" w:cs="Arial"/>
                  <w:sz w:val="18"/>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14:paraId="082541F0" w14:textId="77777777" w:rsidR="0026166E" w:rsidRDefault="0026166E" w:rsidP="00952F18">
            <w:pPr>
              <w:keepNext/>
              <w:keepLines/>
              <w:spacing w:after="0"/>
              <w:rPr>
                <w:ins w:id="13" w:author="Author"/>
                <w:rFonts w:ascii="Arial" w:eastAsia="Yu Mincho" w:hAnsi="Arial" w:cs="Arial"/>
                <w:sz w:val="18"/>
              </w:rPr>
            </w:pPr>
            <w:ins w:id="14" w:author="Author">
              <w:r w:rsidRPr="0098695D">
                <w:rPr>
                  <w:rFonts w:ascii="Arial" w:eastAsia="Yu Mincho" w:hAnsi="Arial" w:cs="Arial"/>
                  <w:sz w:val="18"/>
                </w:rPr>
                <w:t>RESOURCE STATUS FAILURE</w:t>
              </w:r>
            </w:ins>
          </w:p>
        </w:tc>
      </w:tr>
    </w:tbl>
    <w:p w14:paraId="1CFC1786" w14:textId="77777777" w:rsidR="0026166E" w:rsidRDefault="0026166E" w:rsidP="0026166E">
      <w:pPr>
        <w:rPr>
          <w:rFonts w:eastAsia="Yu Mincho"/>
          <w:lang w:eastAsia="en-GB"/>
        </w:rPr>
      </w:pPr>
    </w:p>
    <w:p w14:paraId="0E1F2F39" w14:textId="77777777" w:rsidR="0026166E" w:rsidRDefault="0026166E" w:rsidP="0026166E">
      <w:pPr>
        <w:rPr>
          <w:rFonts w:eastAsia="Yu Mincho"/>
          <w:lang w:eastAsia="en-GB"/>
        </w:rPr>
      </w:pPr>
    </w:p>
    <w:p w14:paraId="5D635261" w14:textId="77777777" w:rsidR="0026166E" w:rsidRDefault="0026166E" w:rsidP="0026166E">
      <w:pPr>
        <w:pStyle w:val="TH"/>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26166E" w14:paraId="130C8CC4"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465C47AD"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5D369C06" w14:textId="77777777" w:rsidR="0026166E" w:rsidRDefault="0026166E" w:rsidP="00952F18">
            <w:pPr>
              <w:keepNext/>
              <w:keepLines/>
              <w:spacing w:after="0"/>
              <w:jc w:val="center"/>
              <w:rPr>
                <w:rFonts w:ascii="Arial" w:eastAsia="Yu Mincho" w:hAnsi="Arial"/>
                <w:b/>
                <w:sz w:val="18"/>
              </w:rPr>
            </w:pPr>
            <w:r>
              <w:rPr>
                <w:rFonts w:ascii="Arial" w:eastAsia="Yu Mincho" w:hAnsi="Arial"/>
                <w:b/>
                <w:sz w:val="18"/>
              </w:rPr>
              <w:t>Message</w:t>
            </w:r>
          </w:p>
        </w:tc>
      </w:tr>
      <w:tr w:rsidR="0026166E" w14:paraId="4F33284E"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6380F4F9" w14:textId="77777777" w:rsidR="0026166E" w:rsidRDefault="0026166E" w:rsidP="00952F18">
            <w:pPr>
              <w:keepNext/>
              <w:keepLines/>
              <w:spacing w:after="0"/>
              <w:rPr>
                <w:rFonts w:ascii="Arial" w:eastAsia="Yu Mincho" w:hAnsi="Arial" w:cs="Arial"/>
                <w:sz w:val="18"/>
              </w:rPr>
            </w:pPr>
            <w:r>
              <w:rPr>
                <w:rFonts w:ascii="Arial" w:hAnsi="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6542D004" w14:textId="77777777" w:rsidR="0026166E" w:rsidRDefault="0026166E" w:rsidP="00952F18">
            <w:pPr>
              <w:keepNext/>
              <w:keepLines/>
              <w:spacing w:after="0"/>
              <w:rPr>
                <w:rFonts w:ascii="Arial" w:eastAsia="Yu Mincho" w:hAnsi="Arial" w:cs="Arial"/>
                <w:sz w:val="18"/>
              </w:rPr>
            </w:pPr>
            <w:r>
              <w:rPr>
                <w:rFonts w:ascii="Arial" w:hAnsi="Arial"/>
                <w:sz w:val="18"/>
              </w:rPr>
              <w:t>ERROR INDICATION</w:t>
            </w:r>
          </w:p>
        </w:tc>
      </w:tr>
      <w:tr w:rsidR="0026166E" w14:paraId="54D2A84E"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789E2607"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Release Request (gNB-CU-UP initiated)</w:t>
            </w:r>
          </w:p>
        </w:tc>
        <w:tc>
          <w:tcPr>
            <w:tcW w:w="3250" w:type="dxa"/>
            <w:tcBorders>
              <w:top w:val="single" w:sz="6" w:space="0" w:color="auto"/>
              <w:left w:val="single" w:sz="6" w:space="0" w:color="auto"/>
              <w:bottom w:val="single" w:sz="6" w:space="0" w:color="auto"/>
              <w:right w:val="single" w:sz="6" w:space="0" w:color="auto"/>
            </w:tcBorders>
            <w:hideMark/>
          </w:tcPr>
          <w:p w14:paraId="6625D7BF" w14:textId="77777777" w:rsidR="0026166E" w:rsidRDefault="0026166E" w:rsidP="00952F18">
            <w:pPr>
              <w:keepNext/>
              <w:keepLines/>
              <w:spacing w:after="0"/>
              <w:rPr>
                <w:rFonts w:ascii="Arial" w:eastAsia="Yu Mincho" w:hAnsi="Arial" w:cs="Arial"/>
                <w:sz w:val="18"/>
              </w:rPr>
            </w:pPr>
            <w:r>
              <w:rPr>
                <w:rFonts w:ascii="Arial" w:eastAsia="Yu Mincho" w:hAnsi="Arial" w:cs="Arial"/>
                <w:sz w:val="18"/>
              </w:rPr>
              <w:t>BEARER CONTEXT RELEASE REQUEST</w:t>
            </w:r>
          </w:p>
        </w:tc>
      </w:tr>
      <w:tr w:rsidR="0026166E" w14:paraId="59C96713"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308FA416" w14:textId="77777777" w:rsidR="0026166E" w:rsidRDefault="0026166E" w:rsidP="00952F18">
            <w:pPr>
              <w:keepNext/>
              <w:keepLines/>
              <w:spacing w:after="0"/>
              <w:rPr>
                <w:rFonts w:ascii="Arial" w:eastAsia="Yu Mincho" w:hAnsi="Arial" w:cs="Arial"/>
                <w:sz w:val="18"/>
              </w:rPr>
            </w:pPr>
            <w:r>
              <w:rPr>
                <w:rFonts w:ascii="Arial" w:hAnsi="Arial" w:cs="Arial"/>
                <w:sz w:val="18"/>
              </w:rPr>
              <w:t xml:space="preserve">Bearer Context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11969B1D" w14:textId="77777777" w:rsidR="0026166E" w:rsidRDefault="0026166E" w:rsidP="00952F18">
            <w:pPr>
              <w:keepNext/>
              <w:keepLines/>
              <w:spacing w:after="0"/>
              <w:rPr>
                <w:rFonts w:ascii="Arial" w:eastAsia="Yu Mincho" w:hAnsi="Arial" w:cs="Arial"/>
                <w:sz w:val="18"/>
              </w:rPr>
            </w:pPr>
            <w:r>
              <w:rPr>
                <w:rFonts w:ascii="Arial" w:hAnsi="Arial" w:cs="Arial"/>
                <w:sz w:val="18"/>
              </w:rPr>
              <w:t>BEARER CONTEXT INACTIVITY NOTIFICATION</w:t>
            </w:r>
          </w:p>
        </w:tc>
      </w:tr>
      <w:tr w:rsidR="0026166E" w14:paraId="20ADCB4E"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1E841EF1" w14:textId="77777777" w:rsidR="0026166E" w:rsidRDefault="0026166E" w:rsidP="00952F18">
            <w:pPr>
              <w:keepNext/>
              <w:keepLines/>
              <w:spacing w:after="0"/>
              <w:rPr>
                <w:rFonts w:ascii="Arial" w:eastAsia="Yu Mincho" w:hAnsi="Arial" w:cs="Arial"/>
                <w:sz w:val="18"/>
              </w:rPr>
            </w:pPr>
            <w:r>
              <w:rPr>
                <w:rFonts w:ascii="Arial" w:hAnsi="Arial" w:cs="Arial"/>
                <w:sz w:val="18"/>
              </w:rPr>
              <w:t>DL Data Notification</w:t>
            </w:r>
          </w:p>
        </w:tc>
        <w:tc>
          <w:tcPr>
            <w:tcW w:w="3250" w:type="dxa"/>
            <w:tcBorders>
              <w:top w:val="single" w:sz="6" w:space="0" w:color="auto"/>
              <w:left w:val="single" w:sz="6" w:space="0" w:color="auto"/>
              <w:bottom w:val="single" w:sz="6" w:space="0" w:color="auto"/>
              <w:right w:val="single" w:sz="6" w:space="0" w:color="auto"/>
            </w:tcBorders>
            <w:hideMark/>
          </w:tcPr>
          <w:p w14:paraId="4DA3D1A0" w14:textId="77777777" w:rsidR="0026166E" w:rsidRDefault="0026166E" w:rsidP="00952F18">
            <w:pPr>
              <w:keepNext/>
              <w:keepLines/>
              <w:spacing w:after="0"/>
              <w:rPr>
                <w:rFonts w:ascii="Arial" w:eastAsia="Yu Mincho" w:hAnsi="Arial" w:cs="Arial"/>
                <w:sz w:val="18"/>
              </w:rPr>
            </w:pPr>
            <w:r>
              <w:rPr>
                <w:rFonts w:ascii="Arial" w:hAnsi="Arial" w:cs="Arial"/>
                <w:sz w:val="18"/>
              </w:rPr>
              <w:t>DL DATA NOTIFICATION</w:t>
            </w:r>
          </w:p>
        </w:tc>
      </w:tr>
      <w:tr w:rsidR="0026166E" w14:paraId="1F0B3469"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465D438E" w14:textId="77777777" w:rsidR="0026166E" w:rsidRDefault="0026166E" w:rsidP="00952F18">
            <w:pPr>
              <w:keepNext/>
              <w:keepLines/>
              <w:spacing w:after="0"/>
              <w:rPr>
                <w:rFonts w:ascii="Arial" w:hAnsi="Arial" w:cs="Arial"/>
                <w:sz w:val="18"/>
              </w:rPr>
            </w:pPr>
            <w:r>
              <w:rPr>
                <w:rFonts w:ascii="Arial" w:hAnsi="Arial" w:cs="Arial"/>
                <w:sz w:val="18"/>
              </w:rPr>
              <w:t>UL Data Notification</w:t>
            </w:r>
          </w:p>
        </w:tc>
        <w:tc>
          <w:tcPr>
            <w:tcW w:w="3250" w:type="dxa"/>
            <w:tcBorders>
              <w:top w:val="single" w:sz="6" w:space="0" w:color="auto"/>
              <w:left w:val="single" w:sz="6" w:space="0" w:color="auto"/>
              <w:bottom w:val="single" w:sz="6" w:space="0" w:color="auto"/>
              <w:right w:val="single" w:sz="6" w:space="0" w:color="auto"/>
            </w:tcBorders>
            <w:hideMark/>
          </w:tcPr>
          <w:p w14:paraId="02F57EB9" w14:textId="77777777" w:rsidR="0026166E" w:rsidRDefault="0026166E" w:rsidP="00952F18">
            <w:pPr>
              <w:keepNext/>
              <w:keepLines/>
              <w:spacing w:after="0"/>
              <w:rPr>
                <w:rFonts w:ascii="Arial" w:hAnsi="Arial" w:cs="Arial"/>
                <w:sz w:val="18"/>
              </w:rPr>
            </w:pPr>
            <w:r>
              <w:rPr>
                <w:rFonts w:ascii="Arial" w:hAnsi="Arial" w:cs="Arial"/>
                <w:sz w:val="18"/>
              </w:rPr>
              <w:t>UL DATA NOTIFICATION</w:t>
            </w:r>
          </w:p>
        </w:tc>
      </w:tr>
      <w:tr w:rsidR="0026166E" w14:paraId="7A889DFA"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0BE65247" w14:textId="77777777" w:rsidR="0026166E" w:rsidRDefault="0026166E" w:rsidP="00952F18">
            <w:pPr>
              <w:keepNext/>
              <w:keepLines/>
              <w:spacing w:after="0"/>
              <w:rPr>
                <w:rFonts w:ascii="Arial" w:eastAsia="Yu Mincho" w:hAnsi="Arial" w:cs="Arial"/>
                <w:sz w:val="18"/>
              </w:rPr>
            </w:pPr>
            <w:r>
              <w:rPr>
                <w:rFonts w:ascii="Arial" w:hAnsi="Arial" w:cs="Arial"/>
                <w:sz w:val="18"/>
              </w:rPr>
              <w:t>Data Usage Report</w:t>
            </w:r>
          </w:p>
        </w:tc>
        <w:tc>
          <w:tcPr>
            <w:tcW w:w="3250" w:type="dxa"/>
            <w:tcBorders>
              <w:top w:val="single" w:sz="6" w:space="0" w:color="auto"/>
              <w:left w:val="single" w:sz="6" w:space="0" w:color="auto"/>
              <w:bottom w:val="single" w:sz="6" w:space="0" w:color="auto"/>
              <w:right w:val="single" w:sz="6" w:space="0" w:color="auto"/>
            </w:tcBorders>
            <w:hideMark/>
          </w:tcPr>
          <w:p w14:paraId="1DEF25C4" w14:textId="77777777" w:rsidR="0026166E" w:rsidRDefault="0026166E" w:rsidP="00952F18">
            <w:pPr>
              <w:keepNext/>
              <w:keepLines/>
              <w:spacing w:after="0"/>
              <w:rPr>
                <w:rFonts w:ascii="Arial" w:eastAsia="Yu Mincho" w:hAnsi="Arial" w:cs="Arial"/>
                <w:sz w:val="18"/>
              </w:rPr>
            </w:pPr>
            <w:r>
              <w:rPr>
                <w:rFonts w:ascii="Arial" w:hAnsi="Arial" w:cs="Arial"/>
                <w:sz w:val="18"/>
              </w:rPr>
              <w:t>DATA USAGE REPORT</w:t>
            </w:r>
          </w:p>
        </w:tc>
      </w:tr>
      <w:tr w:rsidR="0026166E" w14:paraId="17C6950B"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66216E7D" w14:textId="77777777" w:rsidR="0026166E" w:rsidRDefault="0026166E" w:rsidP="00952F18">
            <w:pPr>
              <w:keepNext/>
              <w:keepLines/>
              <w:spacing w:after="0"/>
              <w:rPr>
                <w:rFonts w:ascii="Arial" w:hAnsi="Arial" w:cs="Arial"/>
                <w:sz w:val="18"/>
              </w:rPr>
            </w:pPr>
            <w:r>
              <w:rPr>
                <w:rFonts w:ascii="Arial" w:hAnsi="Arial" w:cs="Arial"/>
                <w:sz w:val="18"/>
              </w:rPr>
              <w:t>gNB-CU-UP Counter Check</w:t>
            </w:r>
          </w:p>
        </w:tc>
        <w:tc>
          <w:tcPr>
            <w:tcW w:w="3250" w:type="dxa"/>
            <w:tcBorders>
              <w:top w:val="single" w:sz="6" w:space="0" w:color="auto"/>
              <w:left w:val="single" w:sz="6" w:space="0" w:color="auto"/>
              <w:bottom w:val="single" w:sz="6" w:space="0" w:color="auto"/>
              <w:right w:val="single" w:sz="6" w:space="0" w:color="auto"/>
            </w:tcBorders>
            <w:hideMark/>
          </w:tcPr>
          <w:p w14:paraId="2B989631" w14:textId="77777777" w:rsidR="0026166E" w:rsidRDefault="0026166E" w:rsidP="00952F18">
            <w:pPr>
              <w:keepNext/>
              <w:keepLines/>
              <w:spacing w:after="0"/>
              <w:rPr>
                <w:rFonts w:ascii="Arial" w:hAnsi="Arial" w:cs="Arial"/>
                <w:sz w:val="18"/>
              </w:rPr>
            </w:pPr>
            <w:r>
              <w:rPr>
                <w:rFonts w:ascii="Arial" w:hAnsi="Arial" w:cs="Arial"/>
                <w:sz w:val="18"/>
              </w:rPr>
              <w:t>GNB-CU-UP COUNTER CHECK</w:t>
            </w:r>
          </w:p>
        </w:tc>
      </w:tr>
      <w:tr w:rsidR="0026166E" w14:paraId="679F91D2"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38508629" w14:textId="77777777" w:rsidR="0026166E" w:rsidRDefault="0026166E" w:rsidP="00952F18">
            <w:pPr>
              <w:keepNext/>
              <w:keepLines/>
              <w:spacing w:after="0"/>
              <w:rPr>
                <w:rFonts w:ascii="Arial" w:hAnsi="Arial" w:cs="Arial"/>
                <w:sz w:val="18"/>
              </w:rPr>
            </w:pPr>
            <w:r>
              <w:rPr>
                <w:rFonts w:ascii="Arial" w:hAnsi="Arial" w:cs="Arial"/>
                <w:sz w:val="18"/>
              </w:rPr>
              <w:t>gNB-CU-UP Status Indication</w:t>
            </w:r>
          </w:p>
        </w:tc>
        <w:tc>
          <w:tcPr>
            <w:tcW w:w="3250" w:type="dxa"/>
            <w:tcBorders>
              <w:top w:val="single" w:sz="6" w:space="0" w:color="auto"/>
              <w:left w:val="single" w:sz="6" w:space="0" w:color="auto"/>
              <w:bottom w:val="single" w:sz="6" w:space="0" w:color="auto"/>
              <w:right w:val="single" w:sz="6" w:space="0" w:color="auto"/>
            </w:tcBorders>
            <w:hideMark/>
          </w:tcPr>
          <w:p w14:paraId="0437B175" w14:textId="77777777" w:rsidR="0026166E" w:rsidRDefault="0026166E" w:rsidP="00952F18">
            <w:pPr>
              <w:keepNext/>
              <w:keepLines/>
              <w:spacing w:after="0"/>
              <w:rPr>
                <w:rFonts w:ascii="Arial" w:hAnsi="Arial" w:cs="Arial"/>
                <w:sz w:val="18"/>
              </w:rPr>
            </w:pPr>
            <w:r>
              <w:rPr>
                <w:rFonts w:ascii="Arial" w:hAnsi="Arial" w:cs="Arial"/>
                <w:sz w:val="18"/>
              </w:rPr>
              <w:t>GNB-CU-UP STATUS INDICATION</w:t>
            </w:r>
          </w:p>
        </w:tc>
      </w:tr>
      <w:tr w:rsidR="0026166E" w14:paraId="2F5CF881"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hideMark/>
          </w:tcPr>
          <w:p w14:paraId="6FAA0798" w14:textId="77777777" w:rsidR="0026166E" w:rsidRDefault="0026166E" w:rsidP="00952F18">
            <w:pPr>
              <w:keepNext/>
              <w:keepLines/>
              <w:spacing w:after="0"/>
              <w:rPr>
                <w:rFonts w:ascii="Arial" w:hAnsi="Arial" w:cs="Arial"/>
                <w:sz w:val="18"/>
              </w:rPr>
            </w:pPr>
            <w:r>
              <w:rPr>
                <w:rFonts w:ascii="Arial" w:hAnsi="Arial" w:cs="Arial"/>
                <w:sz w:val="18"/>
              </w:rPr>
              <w:t>MR-DC Data Usage Report</w:t>
            </w:r>
          </w:p>
        </w:tc>
        <w:tc>
          <w:tcPr>
            <w:tcW w:w="3250" w:type="dxa"/>
            <w:tcBorders>
              <w:top w:val="single" w:sz="6" w:space="0" w:color="auto"/>
              <w:left w:val="single" w:sz="6" w:space="0" w:color="auto"/>
              <w:bottom w:val="single" w:sz="6" w:space="0" w:color="auto"/>
              <w:right w:val="single" w:sz="6" w:space="0" w:color="auto"/>
            </w:tcBorders>
            <w:hideMark/>
          </w:tcPr>
          <w:p w14:paraId="68F2380B" w14:textId="77777777" w:rsidR="0026166E" w:rsidRDefault="0026166E" w:rsidP="00952F18">
            <w:pPr>
              <w:keepNext/>
              <w:keepLines/>
              <w:spacing w:after="0"/>
              <w:rPr>
                <w:rFonts w:ascii="Arial" w:hAnsi="Arial" w:cs="Arial"/>
                <w:sz w:val="18"/>
              </w:rPr>
            </w:pPr>
            <w:r>
              <w:rPr>
                <w:rFonts w:ascii="Arial" w:hAnsi="Arial" w:cs="Arial"/>
                <w:sz w:val="18"/>
              </w:rPr>
              <w:t>MR-DC DATA USAGE REPORT</w:t>
            </w:r>
          </w:p>
        </w:tc>
      </w:tr>
      <w:tr w:rsidR="0026166E" w14:paraId="56F73B2F"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tcPr>
          <w:p w14:paraId="1CB64608" w14:textId="77777777" w:rsidR="0026166E" w:rsidRPr="00AA5DA2" w:rsidRDefault="0026166E" w:rsidP="00952F18">
            <w:pPr>
              <w:keepNext/>
              <w:keepLines/>
              <w:spacing w:after="0"/>
            </w:pPr>
            <w:r w:rsidRPr="00D629EF">
              <w:rPr>
                <w:rFonts w:ascii="Arial" w:hAnsi="Arial" w:cs="Arial"/>
                <w:sz w:val="18"/>
              </w:rPr>
              <w:t>Trace Start</w:t>
            </w:r>
          </w:p>
        </w:tc>
        <w:tc>
          <w:tcPr>
            <w:tcW w:w="3250" w:type="dxa"/>
            <w:tcBorders>
              <w:top w:val="single" w:sz="6" w:space="0" w:color="auto"/>
              <w:left w:val="single" w:sz="6" w:space="0" w:color="auto"/>
              <w:bottom w:val="single" w:sz="6" w:space="0" w:color="auto"/>
              <w:right w:val="single" w:sz="6" w:space="0" w:color="auto"/>
            </w:tcBorders>
          </w:tcPr>
          <w:p w14:paraId="17A95A3B" w14:textId="77777777" w:rsidR="0026166E" w:rsidRPr="00AA5DA2" w:rsidRDefault="0026166E" w:rsidP="00952F18">
            <w:pPr>
              <w:keepNext/>
              <w:keepLines/>
              <w:spacing w:after="0"/>
            </w:pPr>
            <w:r w:rsidRPr="00D629EF">
              <w:rPr>
                <w:rFonts w:ascii="Arial" w:hAnsi="Arial" w:cs="Arial"/>
                <w:sz w:val="18"/>
              </w:rPr>
              <w:t>TRACE START</w:t>
            </w:r>
          </w:p>
        </w:tc>
      </w:tr>
      <w:tr w:rsidR="0026166E" w14:paraId="04C73F7E" w14:textId="77777777" w:rsidTr="00952F18">
        <w:trPr>
          <w:jc w:val="center"/>
        </w:trPr>
        <w:tc>
          <w:tcPr>
            <w:tcW w:w="3085" w:type="dxa"/>
            <w:tcBorders>
              <w:top w:val="single" w:sz="6" w:space="0" w:color="auto"/>
              <w:left w:val="single" w:sz="6" w:space="0" w:color="auto"/>
              <w:bottom w:val="single" w:sz="6" w:space="0" w:color="auto"/>
              <w:right w:val="single" w:sz="6" w:space="0" w:color="auto"/>
            </w:tcBorders>
          </w:tcPr>
          <w:p w14:paraId="65A66B4A" w14:textId="77777777" w:rsidR="0026166E" w:rsidRPr="00AA5DA2" w:rsidRDefault="0026166E" w:rsidP="00952F18">
            <w:pPr>
              <w:keepNext/>
              <w:keepLines/>
              <w:spacing w:after="0"/>
            </w:pPr>
            <w:r w:rsidRPr="00D629EF">
              <w:rPr>
                <w:rFonts w:ascii="Arial" w:hAnsi="Arial" w:cs="Arial"/>
                <w:sz w:val="18"/>
              </w:rPr>
              <w:t>Deactivate Trace</w:t>
            </w:r>
          </w:p>
        </w:tc>
        <w:tc>
          <w:tcPr>
            <w:tcW w:w="3250" w:type="dxa"/>
            <w:tcBorders>
              <w:top w:val="single" w:sz="6" w:space="0" w:color="auto"/>
              <w:left w:val="single" w:sz="6" w:space="0" w:color="auto"/>
              <w:bottom w:val="single" w:sz="6" w:space="0" w:color="auto"/>
              <w:right w:val="single" w:sz="6" w:space="0" w:color="auto"/>
            </w:tcBorders>
          </w:tcPr>
          <w:p w14:paraId="3C6EE155" w14:textId="77777777" w:rsidR="0026166E" w:rsidRPr="00AA5DA2" w:rsidRDefault="0026166E" w:rsidP="00952F18">
            <w:pPr>
              <w:keepNext/>
              <w:keepLines/>
              <w:spacing w:after="0"/>
            </w:pPr>
            <w:r w:rsidRPr="00D629EF">
              <w:rPr>
                <w:rFonts w:ascii="Arial" w:hAnsi="Arial" w:cs="Arial"/>
                <w:sz w:val="18"/>
              </w:rPr>
              <w:t>DEACTIVATE TRACE</w:t>
            </w:r>
          </w:p>
        </w:tc>
      </w:tr>
      <w:tr w:rsidR="0026166E" w14:paraId="4DA50785" w14:textId="77777777" w:rsidTr="00952F18">
        <w:trPr>
          <w:jc w:val="center"/>
          <w:ins w:id="15" w:author="Author"/>
        </w:trPr>
        <w:tc>
          <w:tcPr>
            <w:tcW w:w="3085" w:type="dxa"/>
            <w:tcBorders>
              <w:top w:val="single" w:sz="6" w:space="0" w:color="auto"/>
              <w:left w:val="single" w:sz="6" w:space="0" w:color="auto"/>
              <w:bottom w:val="single" w:sz="6" w:space="0" w:color="auto"/>
              <w:right w:val="single" w:sz="6" w:space="0" w:color="auto"/>
            </w:tcBorders>
          </w:tcPr>
          <w:p w14:paraId="6ADB6E6E" w14:textId="77777777" w:rsidR="0026166E" w:rsidRPr="0098695D" w:rsidRDefault="0026166E" w:rsidP="00952F18">
            <w:pPr>
              <w:keepNext/>
              <w:keepLines/>
              <w:spacing w:after="0"/>
              <w:rPr>
                <w:ins w:id="16" w:author="Author"/>
                <w:rFonts w:ascii="Arial" w:eastAsia="Yu Mincho" w:hAnsi="Arial" w:cs="Arial"/>
                <w:sz w:val="18"/>
              </w:rPr>
            </w:pPr>
            <w:ins w:id="17" w:author="Author">
              <w:r w:rsidRPr="0098695D">
                <w:rPr>
                  <w:rFonts w:ascii="Arial" w:eastAsia="Yu Mincho" w:hAnsi="Arial" w:cs="Arial"/>
                  <w:sz w:val="18"/>
                </w:rPr>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7F2871DC" w14:textId="77777777" w:rsidR="0026166E" w:rsidRPr="0098695D" w:rsidRDefault="0026166E" w:rsidP="00952F18">
            <w:pPr>
              <w:keepNext/>
              <w:keepLines/>
              <w:spacing w:after="0"/>
              <w:rPr>
                <w:ins w:id="18" w:author="Author"/>
                <w:rFonts w:ascii="Arial" w:eastAsia="Yu Mincho" w:hAnsi="Arial" w:cs="Arial"/>
                <w:sz w:val="18"/>
              </w:rPr>
            </w:pPr>
            <w:ins w:id="19" w:author="Author">
              <w:r w:rsidRPr="0098695D">
                <w:rPr>
                  <w:rFonts w:ascii="Arial" w:eastAsia="Yu Mincho" w:hAnsi="Arial" w:cs="Arial"/>
                  <w:sz w:val="18"/>
                </w:rPr>
                <w:t>RESOURCE STATUS UPDATE</w:t>
              </w:r>
            </w:ins>
          </w:p>
        </w:tc>
      </w:tr>
    </w:tbl>
    <w:bookmarkEnd w:id="4"/>
    <w:p w14:paraId="4F1E6A3C"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CDE4F5F" w14:textId="77777777" w:rsidR="0026166E" w:rsidRDefault="0026166E" w:rsidP="0026166E">
      <w:pPr>
        <w:pStyle w:val="Heading3"/>
        <w:rPr>
          <w:ins w:id="20" w:author="Author"/>
        </w:rPr>
      </w:pPr>
      <w:del w:id="21" w:author="Author">
        <w:r w:rsidRPr="00AA5DA2">
          <w:fldChar w:fldCharType="begin"/>
        </w:r>
        <w:r w:rsidRPr="00AA5DA2">
          <w:fldChar w:fldCharType="end"/>
        </w:r>
        <w:r w:rsidRPr="00AA5DA2">
          <w:fldChar w:fldCharType="begin"/>
        </w:r>
        <w:r w:rsidRPr="00AA5DA2">
          <w:fldChar w:fldCharType="end"/>
        </w:r>
        <w:r w:rsidRPr="00AA5DA2">
          <w:fldChar w:fldCharType="begin"/>
        </w:r>
        <w:r w:rsidRPr="00AA5DA2">
          <w:fldChar w:fldCharType="end"/>
        </w:r>
      </w:del>
      <w:ins w:id="22" w:author="Author">
        <w:r>
          <w:t>8</w:t>
        </w:r>
        <w:r w:rsidRPr="00AA5DA2">
          <w:t>.</w:t>
        </w:r>
        <w:r>
          <w:t>2</w:t>
        </w:r>
        <w:r w:rsidRPr="00AA5DA2">
          <w:t>.</w:t>
        </w:r>
        <w:r>
          <w:t>X</w:t>
        </w:r>
        <w:r w:rsidRPr="00AA5DA2">
          <w:tab/>
          <w:t>Resource Status Reporting Initiation</w:t>
        </w:r>
      </w:ins>
    </w:p>
    <w:p w14:paraId="5797C59A" w14:textId="77777777" w:rsidR="0026166E" w:rsidRPr="00370001" w:rsidRDefault="0026166E" w:rsidP="0026166E">
      <w:pPr>
        <w:pStyle w:val="NO"/>
        <w:rPr>
          <w:ins w:id="23" w:author="Author"/>
        </w:rPr>
      </w:pPr>
    </w:p>
    <w:p w14:paraId="748499D5" w14:textId="77777777" w:rsidR="0026166E" w:rsidRPr="00AA5DA2" w:rsidRDefault="0026166E" w:rsidP="0026166E">
      <w:pPr>
        <w:pStyle w:val="Heading4"/>
        <w:rPr>
          <w:ins w:id="24" w:author="Author"/>
        </w:rPr>
      </w:pPr>
      <w:ins w:id="25" w:author="Author">
        <w:r>
          <w:t>8</w:t>
        </w:r>
        <w:r w:rsidRPr="00AA5DA2">
          <w:t>.</w:t>
        </w:r>
        <w:r>
          <w:t>2</w:t>
        </w:r>
        <w:r w:rsidRPr="00AA5DA2">
          <w:t>.</w:t>
        </w:r>
        <w:r>
          <w:t>X</w:t>
        </w:r>
        <w:r w:rsidRPr="00AA5DA2">
          <w:t>.1</w:t>
        </w:r>
        <w:r w:rsidRPr="00AA5DA2">
          <w:tab/>
          <w:t>General</w:t>
        </w:r>
      </w:ins>
    </w:p>
    <w:p w14:paraId="1E0E6802" w14:textId="77777777" w:rsidR="0026166E" w:rsidRPr="00AA5DA2" w:rsidRDefault="0026166E" w:rsidP="0026166E">
      <w:pPr>
        <w:rPr>
          <w:ins w:id="26" w:author="Author"/>
        </w:rPr>
      </w:pPr>
      <w:ins w:id="27" w:author="Author">
        <w:r>
          <w:t>This procedure is used by an gNB-CU-CP</w:t>
        </w:r>
        <w:r w:rsidRPr="00AA5DA2">
          <w:t xml:space="preserve"> to request the reporting of load measurements to </w:t>
        </w:r>
        <w:r>
          <w:t>gNB-CU-UP</w:t>
        </w:r>
        <w:r w:rsidRPr="00AA5DA2">
          <w:t>.</w:t>
        </w:r>
      </w:ins>
    </w:p>
    <w:p w14:paraId="29B8D04C" w14:textId="77777777" w:rsidR="0026166E" w:rsidRPr="00AA5DA2" w:rsidRDefault="0026166E" w:rsidP="0026166E">
      <w:pPr>
        <w:rPr>
          <w:ins w:id="28" w:author="Author"/>
        </w:rPr>
      </w:pPr>
      <w:ins w:id="29" w:author="Author">
        <w:r w:rsidRPr="00AA5DA2">
          <w:t xml:space="preserve">The procedure uses </w:t>
        </w:r>
        <w:r w:rsidRPr="00AA5DA2">
          <w:rPr>
            <w:rFonts w:eastAsia="SimSun"/>
            <w:lang w:eastAsia="zh-CN"/>
          </w:rPr>
          <w:t>non UE-associated signalling</w:t>
        </w:r>
        <w:r w:rsidRPr="00AA5DA2">
          <w:t>.</w:t>
        </w:r>
      </w:ins>
    </w:p>
    <w:p w14:paraId="321BB699" w14:textId="77777777" w:rsidR="0026166E" w:rsidRPr="00AA5DA2" w:rsidRDefault="0026166E" w:rsidP="0026166E">
      <w:pPr>
        <w:pStyle w:val="Heading4"/>
        <w:rPr>
          <w:ins w:id="30" w:author="Author"/>
        </w:rPr>
      </w:pPr>
      <w:ins w:id="31" w:author="Author">
        <w:r w:rsidRPr="00AA5DA2">
          <w:lastRenderedPageBreak/>
          <w:t>8.</w:t>
        </w:r>
        <w:r>
          <w:t>2</w:t>
        </w:r>
        <w:r w:rsidRPr="00AA5DA2">
          <w:t>.</w:t>
        </w:r>
        <w:r>
          <w:t>X</w:t>
        </w:r>
        <w:r w:rsidRPr="00AA5DA2">
          <w:t>.2</w:t>
        </w:r>
        <w:r w:rsidRPr="00AA5DA2">
          <w:tab/>
          <w:t>Successful Operation</w:t>
        </w:r>
      </w:ins>
    </w:p>
    <w:bookmarkStart w:id="32" w:name="_MON_1628616172"/>
    <w:bookmarkEnd w:id="32"/>
    <w:p w14:paraId="6C38CDE4" w14:textId="77777777" w:rsidR="0026166E" w:rsidRPr="00AA5DA2" w:rsidRDefault="0026166E" w:rsidP="0026166E">
      <w:pPr>
        <w:pStyle w:val="TH"/>
        <w:rPr>
          <w:ins w:id="33" w:author="Author"/>
        </w:rPr>
      </w:pPr>
      <w:ins w:id="34" w:author="Author">
        <w:r w:rsidRPr="00AA5DA2">
          <w:object w:dxaOrig="5673" w:dyaOrig="2355" w14:anchorId="7C4D4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11.5pt" o:ole="">
              <v:imagedata r:id="rId13" o:title=""/>
            </v:shape>
            <o:OLEObject Type="Embed" ProgID="Word.Picture.8" ShapeID="_x0000_i1025" DrawAspect="Content" ObjectID="_1647975649" r:id="rId14"/>
          </w:object>
        </w:r>
      </w:ins>
    </w:p>
    <w:p w14:paraId="5A3F9A83" w14:textId="77777777" w:rsidR="0026166E" w:rsidRDefault="0026166E" w:rsidP="0026166E">
      <w:pPr>
        <w:pStyle w:val="TF"/>
        <w:rPr>
          <w:ins w:id="35" w:author="Author"/>
        </w:rPr>
      </w:pPr>
      <w:ins w:id="36" w:author="Author">
        <w:r w:rsidRPr="00AA5DA2">
          <w:t xml:space="preserve">Figure </w:t>
        </w:r>
        <w:r>
          <w:t>8.2</w:t>
        </w:r>
        <w:r w:rsidRPr="00AA5DA2">
          <w:t>.</w:t>
        </w:r>
        <w:r>
          <w:t>X</w:t>
        </w:r>
        <w:r w:rsidRPr="00AA5DA2">
          <w:t>.</w:t>
        </w:r>
        <w:r>
          <w:t>2</w:t>
        </w:r>
        <w:r w:rsidRPr="00AA5DA2">
          <w:t>-1: Resource Status Reporting Initiation, successful operation</w:t>
        </w:r>
      </w:ins>
    </w:p>
    <w:p w14:paraId="55178900" w14:textId="77777777" w:rsidR="0026166E" w:rsidRDefault="0026166E" w:rsidP="0026166E">
      <w:pPr>
        <w:rPr>
          <w:ins w:id="37" w:author="Author"/>
        </w:rPr>
      </w:pPr>
      <w:ins w:id="38" w:author="Author">
        <w:r w:rsidRPr="00AA5DA2">
          <w:t xml:space="preserve">The procedure is initiated with a RESOURCE STATUS REQUEST message sent from </w:t>
        </w:r>
        <w:r>
          <w:t>gNB-CU-CP</w:t>
        </w:r>
        <w:r w:rsidRPr="00AA5DA2">
          <w:t xml:space="preserve"> to </w:t>
        </w:r>
        <w:r>
          <w:t>gNB-CU-UP</w:t>
        </w:r>
        <w:r w:rsidRPr="007D3AF9">
          <w:t xml:space="preserve"> </w:t>
        </w:r>
        <w:r>
          <w:t>to start a measurement or stop a measurements</w:t>
        </w:r>
        <w:r w:rsidRPr="00AA5DA2">
          <w:t xml:space="preserve">. </w:t>
        </w:r>
      </w:ins>
    </w:p>
    <w:p w14:paraId="02EFB70B" w14:textId="77777777" w:rsidR="0026166E" w:rsidRDefault="0026166E" w:rsidP="0026166E">
      <w:pPr>
        <w:rPr>
          <w:ins w:id="39" w:author="Author"/>
        </w:rPr>
      </w:pPr>
      <w:ins w:id="40" w:author="Author">
        <w:r w:rsidRPr="00AA5DA2">
          <w:t xml:space="preserve">If </w:t>
        </w:r>
        <w:r>
          <w:t xml:space="preserve">gNB-CU-UP </w:t>
        </w:r>
        <w:r w:rsidRPr="00AA5DA2">
          <w:t xml:space="preserve">is capable to provide all requested resource status information, it shall initiate the measurement as requested by </w:t>
        </w:r>
        <w:r>
          <w:t>gNB-CU-CP</w:t>
        </w:r>
        <w:r w:rsidRPr="00AA5DA2">
          <w:t>, and respond with the RESOURCE STATUS RESPONSE message.</w:t>
        </w:r>
      </w:ins>
    </w:p>
    <w:p w14:paraId="414DE601" w14:textId="77777777" w:rsidR="0026166E" w:rsidRDefault="0026166E" w:rsidP="0026166E">
      <w:pPr>
        <w:rPr>
          <w:ins w:id="41" w:author="Author"/>
          <w:b/>
        </w:rPr>
      </w:pPr>
      <w:ins w:id="42" w:author="Author">
        <w:r w:rsidRPr="00E63326">
          <w:rPr>
            <w:b/>
          </w:rPr>
          <w:t>Interaction with other procedures</w:t>
        </w:r>
      </w:ins>
    </w:p>
    <w:p w14:paraId="647D995E" w14:textId="77777777" w:rsidR="0026166E" w:rsidRPr="00AA5DA2" w:rsidRDefault="0026166E" w:rsidP="0026166E">
      <w:pPr>
        <w:rPr>
          <w:ins w:id="43" w:author="Author"/>
        </w:rPr>
      </w:pPr>
      <w:ins w:id="44" w:author="Author">
        <w:r w:rsidRPr="00A00C4A">
          <w:t xml:space="preserve">When starting a measurement, </w:t>
        </w:r>
        <w:r>
          <w:t>t</w:t>
        </w:r>
        <w:r w:rsidRPr="00AA5DA2">
          <w:t xml:space="preserve">he </w:t>
        </w:r>
        <w:r w:rsidRPr="00AA5DA2">
          <w:rPr>
            <w:i/>
          </w:rPr>
          <w:t>Report Characteristics</w:t>
        </w:r>
        <w:r w:rsidRPr="00AA5DA2">
          <w:t xml:space="preserve"> IE</w:t>
        </w:r>
        <w:r>
          <w:t xml:space="preserve"> in the RESPOURCE STATUS REQUEST</w:t>
        </w:r>
        <w:r w:rsidRPr="00AA5DA2">
          <w:t xml:space="preserve"> indicates the type of objects </w:t>
        </w:r>
        <w:r>
          <w:t xml:space="preserve">gNB-CU-UP </w:t>
        </w:r>
        <w:r w:rsidRPr="00AA5DA2">
          <w:t xml:space="preserve">shall perform measurements on. </w:t>
        </w:r>
        <w:r>
          <w:t>T</w:t>
        </w:r>
        <w:r w:rsidRPr="00AA5DA2">
          <w:t xml:space="preserve">he </w:t>
        </w:r>
        <w:r>
          <w:t xml:space="preserve">gNB-CU-UP </w:t>
        </w:r>
        <w:r w:rsidRPr="00AA5DA2">
          <w:t>shall include in the RESOURCE STATUS UPDATE message:</w:t>
        </w:r>
      </w:ins>
    </w:p>
    <w:p w14:paraId="4171964C" w14:textId="16755A67" w:rsidR="0026166E" w:rsidRDefault="0026166E" w:rsidP="0026166E">
      <w:pPr>
        <w:pStyle w:val="B10"/>
        <w:rPr>
          <w:ins w:id="45" w:author="Author"/>
        </w:rPr>
      </w:pPr>
      <w:ins w:id="46" w:author="Author">
        <w:r w:rsidRPr="00AA5DA2">
          <w:t>-</w:t>
        </w:r>
        <w:r w:rsidRPr="00AA5DA2">
          <w:tab/>
        </w:r>
        <w:r w:rsidRPr="00FF1BAF">
          <w:t xml:space="preserve">the </w:t>
        </w:r>
        <w:del w:id="47" w:author="Nokia" w:date="2020-04-09T22:13:00Z">
          <w:r w:rsidRPr="00FF1BAF" w:rsidDel="00BC44CD">
            <w:rPr>
              <w:i/>
              <w:iCs/>
            </w:rPr>
            <w:delText>Hardware</w:delText>
          </w:r>
        </w:del>
      </w:ins>
      <w:ins w:id="48" w:author="Nokia" w:date="2020-04-09T22:13:00Z">
        <w:r w:rsidR="00BC44CD">
          <w:rPr>
            <w:i/>
            <w:iCs/>
          </w:rPr>
          <w:t>HW</w:t>
        </w:r>
      </w:ins>
      <w:bookmarkStart w:id="49" w:name="_GoBack"/>
      <w:bookmarkEnd w:id="49"/>
      <w:ins w:id="50" w:author="Author">
        <w:r w:rsidRPr="00FF1BAF">
          <w:rPr>
            <w:i/>
            <w:iCs/>
          </w:rPr>
          <w:t xml:space="preserve"> </w:t>
        </w:r>
        <w:r>
          <w:rPr>
            <w:i/>
            <w:iCs/>
          </w:rPr>
          <w:t>Capacity</w:t>
        </w:r>
        <w:r w:rsidRPr="00FF1BAF">
          <w:rPr>
            <w:i/>
            <w:iCs/>
          </w:rPr>
          <w:t xml:space="preserve"> Indicator</w:t>
        </w:r>
        <w:r w:rsidRPr="00FF1BAF">
          <w:t xml:space="preserve"> IE, if the </w:t>
        </w:r>
        <w:r>
          <w:t>second</w:t>
        </w:r>
        <w:r w:rsidRPr="00FF1BAF">
          <w:t xml:space="preserve"> bit, "HW </w:t>
        </w:r>
        <w:r>
          <w:t>Capacity</w:t>
        </w:r>
        <w:r w:rsidRPr="00FF1BAF">
          <w:t xml:space="preserve"> Ind Periodic" of the </w:t>
        </w:r>
        <w:r w:rsidRPr="00FF1BAF">
          <w:rPr>
            <w:i/>
          </w:rPr>
          <w:t xml:space="preserve">Report Characteristics </w:t>
        </w:r>
        <w:r w:rsidRPr="00FF1BAF">
          <w:t>IE included in the RESOURCE STATUS REQUEST message is set to 1;</w:t>
        </w:r>
      </w:ins>
    </w:p>
    <w:p w14:paraId="3D9FB1B5" w14:textId="77777777" w:rsidR="0026166E" w:rsidRDefault="0026166E" w:rsidP="0026166E">
      <w:pPr>
        <w:pStyle w:val="B10"/>
        <w:rPr>
          <w:ins w:id="51" w:author="Author"/>
        </w:rPr>
      </w:pPr>
      <w:ins w:id="52" w:author="Author">
        <w:r>
          <w:t>-</w:t>
        </w:r>
        <w:r>
          <w:tab/>
          <w:t xml:space="preserve">the </w:t>
        </w:r>
        <w:r>
          <w:rPr>
            <w:i/>
            <w:iCs/>
          </w:rPr>
          <w:t>TNL Available Capacity Indicator</w:t>
        </w:r>
        <w:r>
          <w:t xml:space="preserve"> IE, if the first bit, "</w:t>
        </w:r>
        <w:r w:rsidRPr="00FD107A">
          <w:rPr>
            <w:lang w:val="en-US"/>
          </w:rPr>
          <w:t xml:space="preserve"> </w:t>
        </w:r>
        <w:r>
          <w:rPr>
            <w:lang w:val="en-US"/>
          </w:rPr>
          <w:t>TNL Available Capacity Ind Periodic</w:t>
        </w:r>
        <w:r w:rsidRPr="0016029E" w:rsidDel="00FD107A">
          <w:t xml:space="preserve"> </w:t>
        </w:r>
        <w:r>
          <w:t xml:space="preserve">" of the </w:t>
        </w:r>
        <w:r>
          <w:rPr>
            <w:i/>
          </w:rPr>
          <w:t xml:space="preserve">Report Characteristics </w:t>
        </w:r>
        <w:r>
          <w:t>IE included in the RESOURCE STATUS REQUEST message is set to 1;</w:t>
        </w:r>
      </w:ins>
    </w:p>
    <w:p w14:paraId="32714D43" w14:textId="77777777" w:rsidR="0026166E" w:rsidRDefault="0026166E" w:rsidP="0026166E">
      <w:pPr>
        <w:rPr>
          <w:ins w:id="53" w:author="Author"/>
        </w:rPr>
      </w:pPr>
      <w:ins w:id="54" w:author="Author">
        <w:r>
          <w:t xml:space="preserve">If the </w:t>
        </w:r>
        <w:r>
          <w:rPr>
            <w:i/>
            <w:iCs/>
          </w:rPr>
          <w:t>Reporting Periodicity</w:t>
        </w:r>
        <w:r>
          <w:t xml:space="preserve"> IE is included in the RESOURCE STATUS REQUEST message, the gNB-CU-UP shall use its value as the time interval between two subsequent RESOURCE STATUS UPDATE messages that include the </w:t>
        </w:r>
        <w:r w:rsidRPr="0009449D">
          <w:rPr>
            <w:i/>
            <w:iCs/>
          </w:rPr>
          <w:t>TNL Available Capacity Indicator</w:t>
        </w:r>
        <w:r>
          <w:t xml:space="preserve"> IE.</w:t>
        </w:r>
      </w:ins>
    </w:p>
    <w:p w14:paraId="3FADDB62" w14:textId="77777777" w:rsidR="0026166E" w:rsidRDefault="0026166E" w:rsidP="0026166E">
      <w:pPr>
        <w:pStyle w:val="B10"/>
        <w:rPr>
          <w:ins w:id="55" w:author="Author"/>
        </w:rPr>
      </w:pPr>
    </w:p>
    <w:p w14:paraId="0BC6027D" w14:textId="77777777" w:rsidR="0026166E" w:rsidRDefault="0026166E" w:rsidP="0026166E">
      <w:pPr>
        <w:pStyle w:val="TF"/>
        <w:jc w:val="left"/>
        <w:rPr>
          <w:ins w:id="56" w:author="Author"/>
        </w:rPr>
      </w:pPr>
    </w:p>
    <w:p w14:paraId="465A3E9D" w14:textId="77777777" w:rsidR="0026166E" w:rsidRPr="00AA5DA2" w:rsidRDefault="0026166E" w:rsidP="0026166E">
      <w:pPr>
        <w:pStyle w:val="Heading4"/>
        <w:rPr>
          <w:ins w:id="57" w:author="Author"/>
        </w:rPr>
      </w:pPr>
      <w:ins w:id="58" w:author="Author">
        <w:r>
          <w:t>8.2</w:t>
        </w:r>
        <w:r w:rsidRPr="00AA5DA2">
          <w:t>.</w:t>
        </w:r>
        <w:r>
          <w:t>X</w:t>
        </w:r>
        <w:r w:rsidRPr="00AA5DA2">
          <w:t>.3</w:t>
        </w:r>
        <w:r w:rsidRPr="00AA5DA2">
          <w:tab/>
          <w:t>Unsuccessful Operation</w:t>
        </w:r>
      </w:ins>
    </w:p>
    <w:p w14:paraId="0F20F8A3" w14:textId="77777777" w:rsidR="0026166E" w:rsidRDefault="0026166E" w:rsidP="0026166E">
      <w:pPr>
        <w:pStyle w:val="TF"/>
        <w:rPr>
          <w:ins w:id="59" w:author="Author"/>
        </w:rPr>
      </w:pPr>
    </w:p>
    <w:p w14:paraId="7EEF3265" w14:textId="77777777" w:rsidR="0026166E" w:rsidRPr="00AA5DA2" w:rsidRDefault="0026166E" w:rsidP="0026166E">
      <w:pPr>
        <w:pStyle w:val="TH"/>
        <w:rPr>
          <w:ins w:id="60" w:author="Author"/>
        </w:rPr>
      </w:pPr>
      <w:ins w:id="61" w:author="Author">
        <w:r w:rsidRPr="00AA5DA2">
          <w:object w:dxaOrig="5673" w:dyaOrig="2355" w14:anchorId="3B0B4932">
            <v:shape id="_x0000_i1026" type="#_x0000_t75" style="width:271.5pt;height:111.5pt" o:ole="">
              <v:imagedata r:id="rId15" o:title=""/>
            </v:shape>
            <o:OLEObject Type="Embed" ProgID="Word.Picture.8" ShapeID="_x0000_i1026" DrawAspect="Content" ObjectID="_1647975650" r:id="rId16"/>
          </w:object>
        </w:r>
      </w:ins>
    </w:p>
    <w:p w14:paraId="396D3AD6" w14:textId="77777777" w:rsidR="0026166E" w:rsidRDefault="0026166E" w:rsidP="0026166E">
      <w:pPr>
        <w:pStyle w:val="TF"/>
        <w:rPr>
          <w:ins w:id="62" w:author="Author"/>
        </w:rPr>
      </w:pPr>
      <w:ins w:id="63" w:author="Author">
        <w:r w:rsidRPr="00AA5DA2">
          <w:t xml:space="preserve">Figure </w:t>
        </w:r>
        <w:r>
          <w:t>8.2</w:t>
        </w:r>
        <w:r w:rsidRPr="00AA5DA2">
          <w:t>.</w:t>
        </w:r>
        <w:r>
          <w:t>X</w:t>
        </w:r>
        <w:r w:rsidRPr="00AA5DA2">
          <w:t>.3-1: Resource Status Reporting Initiation, unsuccessful operation</w:t>
        </w:r>
      </w:ins>
    </w:p>
    <w:p w14:paraId="2E76FE2F" w14:textId="77777777" w:rsidR="0026166E" w:rsidRPr="00AA5DA2" w:rsidRDefault="0026166E" w:rsidP="0026166E">
      <w:pPr>
        <w:rPr>
          <w:ins w:id="64" w:author="Author"/>
        </w:rPr>
      </w:pPr>
      <w:ins w:id="65" w:author="Author">
        <w:r w:rsidRPr="00AA5DA2">
          <w:t xml:space="preserve">If none of the requested measurements can be initiated, </w:t>
        </w:r>
        <w:r>
          <w:t>gNB-CU-UP</w:t>
        </w:r>
        <w:r w:rsidRPr="00AA5DA2">
          <w:t xml:space="preserve"> shall send a RESOURCE STATUS FAILURE message. </w:t>
        </w:r>
      </w:ins>
    </w:p>
    <w:p w14:paraId="26020DC5" w14:textId="77777777" w:rsidR="0026166E" w:rsidRPr="00AA5DA2" w:rsidRDefault="0026166E" w:rsidP="0026166E">
      <w:pPr>
        <w:pStyle w:val="Heading4"/>
        <w:rPr>
          <w:ins w:id="66" w:author="Author"/>
        </w:rPr>
      </w:pPr>
      <w:ins w:id="67" w:author="Author">
        <w:r>
          <w:lastRenderedPageBreak/>
          <w:t>8.2</w:t>
        </w:r>
        <w:r w:rsidRPr="00AA5DA2">
          <w:t>.</w:t>
        </w:r>
        <w:r>
          <w:t>X</w:t>
        </w:r>
        <w:r w:rsidRPr="00AA5DA2">
          <w:t>.4</w:t>
        </w:r>
        <w:r w:rsidRPr="00AA5DA2">
          <w:tab/>
          <w:t>Abnormal Conditions</w:t>
        </w:r>
      </w:ins>
    </w:p>
    <w:p w14:paraId="37D6F6FD" w14:textId="77777777" w:rsidR="0026166E" w:rsidRDefault="0026166E" w:rsidP="0026166E">
      <w:pPr>
        <w:rPr>
          <w:ins w:id="68" w:author="Author"/>
        </w:rPr>
      </w:pPr>
      <w:ins w:id="69" w:author="Author">
        <w:r>
          <w:t>If the initiati</w:t>
        </w:r>
        <w:r>
          <w:rPr>
            <w:lang w:eastAsia="zh-CN"/>
          </w:rPr>
          <w:t xml:space="preserve">ng gNB-CU-CP does not receive either </w:t>
        </w:r>
        <w:r>
          <w:t xml:space="preserve">RESOURCE STATUS RESPONSE </w:t>
        </w:r>
        <w:r>
          <w:rPr>
            <w:lang w:eastAsia="zh-CN"/>
          </w:rPr>
          <w:t xml:space="preserve">message or </w:t>
        </w:r>
        <w:r>
          <w:t>RESOURCE STATUS FAILURE</w:t>
        </w:r>
        <w:r>
          <w:rPr>
            <w:lang w:eastAsia="zh-CN"/>
          </w:rPr>
          <w:t xml:space="preserve"> message, </w:t>
        </w:r>
        <w:r>
          <w:t xml:space="preserve">the gNB-CU-CP </w:t>
        </w:r>
        <w:r>
          <w:rPr>
            <w:lang w:eastAsia="zh-CN"/>
          </w:rPr>
          <w:t>may</w:t>
        </w:r>
        <w:r>
          <w:t xml:space="preserve"> reinitiat</w:t>
        </w:r>
        <w:r>
          <w:rPr>
            <w:lang w:eastAsia="zh-CN"/>
          </w:rPr>
          <w:t>e</w:t>
        </w:r>
        <w:r>
          <w:t xml:space="preserve"> the Resource Status Reporting Initiation procedure towards the same gNB-CU-UP, provided that the content of the new RESOURCE STATUS REQUEST message is identical to the content of the previously unacknowledged RESOURCE STATUS REQUEST message.</w:t>
        </w:r>
      </w:ins>
    </w:p>
    <w:p w14:paraId="4CCE1922" w14:textId="77777777" w:rsidR="0026166E" w:rsidRDefault="0026166E" w:rsidP="0026166E">
      <w:pPr>
        <w:rPr>
          <w:ins w:id="70" w:author="Author"/>
          <w:bCs/>
        </w:rPr>
      </w:pPr>
    </w:p>
    <w:p w14:paraId="19A7034C" w14:textId="77777777" w:rsidR="0026166E" w:rsidRDefault="0026166E" w:rsidP="0026166E">
      <w:pPr>
        <w:pStyle w:val="TF"/>
        <w:rPr>
          <w:ins w:id="71" w:author="Author"/>
        </w:rPr>
      </w:pPr>
    </w:p>
    <w:p w14:paraId="37363B33" w14:textId="77777777" w:rsidR="0026166E" w:rsidRDefault="0026166E" w:rsidP="0026166E">
      <w:pPr>
        <w:pStyle w:val="Heading3"/>
        <w:rPr>
          <w:ins w:id="72" w:author="Author"/>
        </w:rPr>
      </w:pPr>
      <w:ins w:id="73" w:author="Author">
        <w:r>
          <w:t>8.2</w:t>
        </w:r>
        <w:r w:rsidRPr="00AA5DA2">
          <w:t>.</w:t>
        </w:r>
        <w:r>
          <w:t>Y</w:t>
        </w:r>
        <w:r w:rsidRPr="00AA5DA2">
          <w:tab/>
          <w:t>Resource Status Reporting</w:t>
        </w:r>
      </w:ins>
    </w:p>
    <w:p w14:paraId="3689DD08" w14:textId="77777777" w:rsidR="0026166E" w:rsidRPr="00370001" w:rsidRDefault="0026166E" w:rsidP="0026166E">
      <w:pPr>
        <w:pStyle w:val="NO"/>
        <w:rPr>
          <w:ins w:id="74" w:author="Author"/>
        </w:rPr>
      </w:pPr>
    </w:p>
    <w:p w14:paraId="61F15D03" w14:textId="77777777" w:rsidR="0026166E" w:rsidRPr="00AA5DA2" w:rsidRDefault="0026166E" w:rsidP="0026166E">
      <w:pPr>
        <w:pStyle w:val="Heading4"/>
        <w:rPr>
          <w:ins w:id="75" w:author="Author"/>
        </w:rPr>
      </w:pPr>
      <w:ins w:id="76" w:author="Author">
        <w:r>
          <w:t>8.2</w:t>
        </w:r>
        <w:r w:rsidRPr="00AA5DA2">
          <w:t>.</w:t>
        </w:r>
        <w:r>
          <w:t>Y</w:t>
        </w:r>
        <w:r w:rsidRPr="00AA5DA2">
          <w:t>.1</w:t>
        </w:r>
        <w:r w:rsidRPr="00AA5DA2">
          <w:tab/>
          <w:t>General</w:t>
        </w:r>
      </w:ins>
    </w:p>
    <w:p w14:paraId="038A2585" w14:textId="77777777" w:rsidR="0026166E" w:rsidRPr="00AA5DA2" w:rsidRDefault="0026166E" w:rsidP="0026166E">
      <w:pPr>
        <w:rPr>
          <w:ins w:id="77" w:author="Author"/>
        </w:rPr>
      </w:pPr>
      <w:ins w:id="78" w:author="Author">
        <w:r w:rsidRPr="00AA5DA2">
          <w:t xml:space="preserve">This procedure is initiated by </w:t>
        </w:r>
        <w:r>
          <w:t>gNB-CU-UP</w:t>
        </w:r>
        <w:r w:rsidRPr="00AA5DA2">
          <w:t xml:space="preserve"> to report the result of measurements admitted by </w:t>
        </w:r>
        <w:r>
          <w:t>gNB-CU-UP</w:t>
        </w:r>
        <w:r w:rsidRPr="00AA5DA2">
          <w:t xml:space="preserve"> following a successful Resource Status Reporting Initiation procedure.</w:t>
        </w:r>
      </w:ins>
    </w:p>
    <w:p w14:paraId="65CE023B" w14:textId="77777777" w:rsidR="0026166E" w:rsidRPr="00AA5DA2" w:rsidRDefault="0026166E" w:rsidP="0026166E">
      <w:pPr>
        <w:rPr>
          <w:ins w:id="79" w:author="Author"/>
        </w:rPr>
      </w:pPr>
      <w:ins w:id="80" w:author="Author">
        <w:r w:rsidRPr="00AA5DA2">
          <w:t xml:space="preserve">The procedure uses </w:t>
        </w:r>
        <w:r w:rsidRPr="00AA5DA2">
          <w:rPr>
            <w:rFonts w:eastAsia="SimSun"/>
            <w:lang w:eastAsia="zh-CN"/>
          </w:rPr>
          <w:t>non UE-associated signalling</w:t>
        </w:r>
        <w:r w:rsidRPr="00AA5DA2">
          <w:t>.</w:t>
        </w:r>
      </w:ins>
    </w:p>
    <w:p w14:paraId="2B388400" w14:textId="77777777" w:rsidR="0026166E" w:rsidRPr="00AA5DA2" w:rsidRDefault="0026166E" w:rsidP="0026166E">
      <w:pPr>
        <w:pStyle w:val="Heading4"/>
        <w:rPr>
          <w:ins w:id="81" w:author="Author"/>
        </w:rPr>
      </w:pPr>
      <w:ins w:id="82" w:author="Author">
        <w:r w:rsidRPr="00AA5DA2">
          <w:t>8.</w:t>
        </w:r>
        <w:r>
          <w:t>2</w:t>
        </w:r>
        <w:r w:rsidRPr="00AA5DA2">
          <w:t>.</w:t>
        </w:r>
        <w:r>
          <w:t>Y</w:t>
        </w:r>
        <w:r w:rsidRPr="00AA5DA2">
          <w:t>.2</w:t>
        </w:r>
        <w:r w:rsidRPr="00AA5DA2">
          <w:tab/>
          <w:t>Successful Operation</w:t>
        </w:r>
      </w:ins>
    </w:p>
    <w:bookmarkStart w:id="83" w:name="_MON_1628617016"/>
    <w:bookmarkEnd w:id="83"/>
    <w:p w14:paraId="322CC36D" w14:textId="77777777" w:rsidR="0026166E" w:rsidRPr="00AA5DA2" w:rsidRDefault="0026166E" w:rsidP="0026166E">
      <w:pPr>
        <w:pStyle w:val="TH"/>
        <w:rPr>
          <w:ins w:id="84" w:author="Author"/>
        </w:rPr>
      </w:pPr>
      <w:ins w:id="85" w:author="Author">
        <w:r w:rsidRPr="00AA5DA2">
          <w:object w:dxaOrig="5673" w:dyaOrig="2355" w14:anchorId="3B03C806">
            <v:shape id="_x0000_i1027" type="#_x0000_t75" style="width:307.5pt;height:111.5pt" o:ole="">
              <v:imagedata r:id="rId17" o:title="" cropleft="-4595f" cropright="-3990f"/>
            </v:shape>
            <o:OLEObject Type="Embed" ProgID="Word.Picture.8" ShapeID="_x0000_i1027" DrawAspect="Content" ObjectID="_1647975651" r:id="rId18"/>
          </w:object>
        </w:r>
      </w:ins>
    </w:p>
    <w:p w14:paraId="7A51F4C0" w14:textId="77777777" w:rsidR="0026166E" w:rsidRPr="00AA5DA2" w:rsidRDefault="0026166E" w:rsidP="0026166E">
      <w:pPr>
        <w:pStyle w:val="TF"/>
        <w:rPr>
          <w:ins w:id="86" w:author="Author"/>
        </w:rPr>
      </w:pPr>
      <w:ins w:id="87" w:author="Author">
        <w:r w:rsidRPr="00AA5DA2">
          <w:t xml:space="preserve">Figure </w:t>
        </w:r>
        <w:r>
          <w:t>8.2</w:t>
        </w:r>
        <w:r w:rsidRPr="00AA5DA2">
          <w:t>.</w:t>
        </w:r>
        <w:r>
          <w:t>Y</w:t>
        </w:r>
        <w:r w:rsidRPr="00AA5DA2">
          <w:t>.2-1: Resource Status Reporting, successful operation</w:t>
        </w:r>
      </w:ins>
    </w:p>
    <w:p w14:paraId="352766E2" w14:textId="77777777" w:rsidR="0026166E" w:rsidRPr="00AA5DA2" w:rsidRDefault="0026166E" w:rsidP="0026166E">
      <w:pPr>
        <w:rPr>
          <w:ins w:id="88" w:author="Author"/>
        </w:rPr>
      </w:pPr>
      <w:ins w:id="89" w:author="Author">
        <w:r w:rsidRPr="00AA5DA2">
          <w:t xml:space="preserve">The </w:t>
        </w:r>
        <w:r>
          <w:t>gNB-CU-UP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43A2ACC4" w14:textId="77777777" w:rsidR="0026166E" w:rsidRPr="00AA5DA2" w:rsidRDefault="0026166E" w:rsidP="0026166E">
      <w:pPr>
        <w:pStyle w:val="Heading4"/>
        <w:rPr>
          <w:ins w:id="90" w:author="Author"/>
        </w:rPr>
      </w:pPr>
      <w:ins w:id="91" w:author="Author">
        <w:r w:rsidRPr="00AA5DA2">
          <w:t>8.</w:t>
        </w:r>
        <w:r>
          <w:t>4</w:t>
        </w:r>
        <w:r w:rsidRPr="00AA5DA2">
          <w:t>.</w:t>
        </w:r>
        <w:r>
          <w:t>Y</w:t>
        </w:r>
        <w:r w:rsidRPr="00AA5DA2">
          <w:t>.3</w:t>
        </w:r>
        <w:r w:rsidRPr="00AA5DA2">
          <w:tab/>
          <w:t>Unsuccessful Operation</w:t>
        </w:r>
      </w:ins>
    </w:p>
    <w:p w14:paraId="52CAABAD" w14:textId="77777777" w:rsidR="0026166E" w:rsidRPr="00AA5DA2" w:rsidRDefault="0026166E" w:rsidP="0026166E">
      <w:pPr>
        <w:rPr>
          <w:ins w:id="92" w:author="Author"/>
        </w:rPr>
      </w:pPr>
      <w:ins w:id="93" w:author="Author">
        <w:r w:rsidRPr="00AA5DA2">
          <w:t>Not applicable.</w:t>
        </w:r>
      </w:ins>
    </w:p>
    <w:p w14:paraId="4428E8D5" w14:textId="77777777" w:rsidR="0026166E" w:rsidRPr="00AA5DA2" w:rsidRDefault="0026166E" w:rsidP="0026166E">
      <w:pPr>
        <w:pStyle w:val="Heading4"/>
        <w:rPr>
          <w:ins w:id="94" w:author="Author"/>
        </w:rPr>
      </w:pPr>
      <w:ins w:id="95" w:author="Author">
        <w:r w:rsidRPr="00AA5DA2">
          <w:t>8.</w:t>
        </w:r>
        <w:r>
          <w:t>4</w:t>
        </w:r>
        <w:r w:rsidRPr="00AA5DA2">
          <w:t>.</w:t>
        </w:r>
        <w:r>
          <w:t>Y</w:t>
        </w:r>
        <w:r w:rsidRPr="00AA5DA2">
          <w:t>.4</w:t>
        </w:r>
        <w:r w:rsidRPr="00AA5DA2">
          <w:tab/>
          <w:t>Abnormal Conditions</w:t>
        </w:r>
      </w:ins>
    </w:p>
    <w:p w14:paraId="70791D2D" w14:textId="77777777" w:rsidR="0026166E" w:rsidRPr="00AA5DA2" w:rsidRDefault="0026166E" w:rsidP="0026166E">
      <w:pPr>
        <w:rPr>
          <w:ins w:id="96" w:author="Author"/>
        </w:rPr>
      </w:pPr>
      <w:ins w:id="97" w:author="Author">
        <w:r w:rsidRPr="00AA5DA2">
          <w:t>Void.</w:t>
        </w:r>
      </w:ins>
    </w:p>
    <w:p w14:paraId="71613377" w14:textId="77777777" w:rsidR="0026166E" w:rsidRDefault="0026166E" w:rsidP="0026166E">
      <w:pPr>
        <w:rPr>
          <w:ins w:id="98" w:author="Author"/>
        </w:rPr>
      </w:pPr>
    </w:p>
    <w:p w14:paraId="390060A1"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E87D8D4" w14:textId="77777777" w:rsidR="0026166E" w:rsidRPr="00AA5DA2" w:rsidRDefault="0026166E" w:rsidP="0026166E">
      <w:pPr>
        <w:pStyle w:val="Heading4"/>
        <w:rPr>
          <w:ins w:id="99" w:author="Author"/>
        </w:rPr>
      </w:pPr>
      <w:bookmarkStart w:id="100" w:name="_Toc5691056"/>
      <w:ins w:id="101" w:author="Author">
        <w:r w:rsidRPr="00AA5DA2">
          <w:t>9.</w:t>
        </w:r>
        <w:r>
          <w:t>2.1</w:t>
        </w:r>
        <w:r w:rsidRPr="00AA5DA2">
          <w:t>.</w:t>
        </w:r>
        <w:r>
          <w:t>X1</w:t>
        </w:r>
        <w:r w:rsidRPr="00AA5DA2">
          <w:tab/>
        </w:r>
        <w:r w:rsidRPr="00AA5DA2">
          <w:rPr>
            <w:szCs w:val="24"/>
          </w:rPr>
          <w:t>RESOURCE STATUS REQUEST</w:t>
        </w:r>
      </w:ins>
    </w:p>
    <w:p w14:paraId="1C961CC7" w14:textId="77777777" w:rsidR="0026166E" w:rsidRPr="00AA5DA2" w:rsidRDefault="0026166E" w:rsidP="0026166E">
      <w:pPr>
        <w:rPr>
          <w:ins w:id="102" w:author="Author"/>
        </w:rPr>
      </w:pPr>
      <w:ins w:id="103" w:author="Author">
        <w:r>
          <w:t>This message is sent by an gNB-CU-CP</w:t>
        </w:r>
        <w:r w:rsidRPr="00AA5DA2">
          <w:t xml:space="preserve"> to </w:t>
        </w:r>
        <w:r>
          <w:t>gNB-CU-UP</w:t>
        </w:r>
        <w:r w:rsidRPr="00AA5DA2">
          <w:t xml:space="preserve"> to initiate the requested measurement according to the parameters given in the message.</w:t>
        </w:r>
      </w:ins>
    </w:p>
    <w:p w14:paraId="45DAB703" w14:textId="77777777" w:rsidR="0026166E" w:rsidRPr="00AA5DA2" w:rsidRDefault="0026166E" w:rsidP="0026166E">
      <w:pPr>
        <w:rPr>
          <w:ins w:id="104" w:author="Author"/>
        </w:rPr>
      </w:pPr>
      <w:ins w:id="105" w:author="Author">
        <w:r>
          <w:t>Direction: gNB-CU-CP</w:t>
        </w:r>
        <w:r w:rsidRPr="00AA5DA2">
          <w:t xml:space="preserve"> </w:t>
        </w:r>
        <w:r w:rsidRPr="00AA5DA2">
          <w:sym w:font="Symbol" w:char="F0AE"/>
        </w:r>
        <w:r w:rsidRPr="00AA5DA2">
          <w:t xml:space="preserve"> </w:t>
        </w:r>
        <w:r>
          <w:t>gNB-CU-UP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26166E" w:rsidRPr="00AA5DA2" w14:paraId="7CDCE212" w14:textId="77777777" w:rsidTr="00952F18">
        <w:trPr>
          <w:ins w:id="106" w:author="Author"/>
        </w:trPr>
        <w:tc>
          <w:tcPr>
            <w:tcW w:w="2438" w:type="dxa"/>
            <w:tcBorders>
              <w:top w:val="single" w:sz="4" w:space="0" w:color="auto"/>
              <w:left w:val="single" w:sz="4" w:space="0" w:color="auto"/>
              <w:bottom w:val="single" w:sz="4" w:space="0" w:color="auto"/>
              <w:right w:val="single" w:sz="4" w:space="0" w:color="auto"/>
            </w:tcBorders>
          </w:tcPr>
          <w:p w14:paraId="72ABDB2F" w14:textId="77777777" w:rsidR="0026166E" w:rsidRDefault="0026166E" w:rsidP="00952F18">
            <w:pPr>
              <w:pStyle w:val="TAH"/>
              <w:rPr>
                <w:ins w:id="107" w:author="Author"/>
                <w:lang w:eastAsia="ja-JP"/>
              </w:rPr>
            </w:pPr>
            <w:ins w:id="108"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460485E5" w14:textId="77777777" w:rsidR="0026166E" w:rsidRPr="00AA5DA2" w:rsidRDefault="0026166E" w:rsidP="00952F18">
            <w:pPr>
              <w:pStyle w:val="TAH"/>
              <w:rPr>
                <w:ins w:id="109" w:author="Author"/>
                <w:lang w:eastAsia="ja-JP"/>
              </w:rPr>
            </w:pPr>
            <w:ins w:id="110" w:author="Author">
              <w:r w:rsidRPr="00AA5DA2">
                <w:rPr>
                  <w:lang w:eastAsia="ja-JP"/>
                </w:rPr>
                <w:t>Presence</w:t>
              </w:r>
            </w:ins>
          </w:p>
        </w:tc>
        <w:tc>
          <w:tcPr>
            <w:tcW w:w="955" w:type="dxa"/>
            <w:tcBorders>
              <w:top w:val="single" w:sz="4" w:space="0" w:color="auto"/>
              <w:left w:val="single" w:sz="4" w:space="0" w:color="auto"/>
              <w:bottom w:val="single" w:sz="4" w:space="0" w:color="auto"/>
              <w:right w:val="single" w:sz="4" w:space="0" w:color="auto"/>
            </w:tcBorders>
          </w:tcPr>
          <w:p w14:paraId="36918AB8" w14:textId="77777777" w:rsidR="0026166E" w:rsidRPr="00794C06" w:rsidRDefault="0026166E" w:rsidP="00952F18">
            <w:pPr>
              <w:pStyle w:val="TAH"/>
              <w:rPr>
                <w:ins w:id="111" w:author="Author"/>
                <w:lang w:eastAsia="ja-JP"/>
              </w:rPr>
            </w:pPr>
            <w:ins w:id="112" w:author="Author">
              <w:r w:rsidRPr="00AA5DA2">
                <w:rPr>
                  <w:lang w:eastAsia="ja-JP"/>
                </w:rPr>
                <w:t>Range</w:t>
              </w:r>
            </w:ins>
          </w:p>
        </w:tc>
        <w:tc>
          <w:tcPr>
            <w:tcW w:w="1259" w:type="dxa"/>
            <w:tcBorders>
              <w:top w:val="single" w:sz="4" w:space="0" w:color="auto"/>
              <w:left w:val="single" w:sz="4" w:space="0" w:color="auto"/>
              <w:bottom w:val="single" w:sz="4" w:space="0" w:color="auto"/>
              <w:right w:val="single" w:sz="4" w:space="0" w:color="auto"/>
            </w:tcBorders>
          </w:tcPr>
          <w:p w14:paraId="0883773C" w14:textId="77777777" w:rsidR="0026166E" w:rsidRPr="00AA5DA2" w:rsidRDefault="0026166E" w:rsidP="00952F18">
            <w:pPr>
              <w:pStyle w:val="TAH"/>
              <w:rPr>
                <w:ins w:id="113" w:author="Author"/>
                <w:lang w:eastAsia="ja-JP"/>
              </w:rPr>
            </w:pPr>
            <w:ins w:id="114" w:author="Author">
              <w:r w:rsidRPr="00AA5DA2">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tcPr>
          <w:p w14:paraId="3681E9BA" w14:textId="77777777" w:rsidR="0026166E" w:rsidRDefault="0026166E" w:rsidP="00952F18">
            <w:pPr>
              <w:pStyle w:val="TAH"/>
              <w:rPr>
                <w:ins w:id="115" w:author="Author"/>
                <w:lang w:eastAsia="ja-JP"/>
              </w:rPr>
            </w:pPr>
            <w:ins w:id="116" w:author="Author">
              <w:r w:rsidRPr="00AA5DA2">
                <w:rPr>
                  <w:lang w:eastAsia="ja-JP"/>
                </w:rPr>
                <w:t>Semantics description</w:t>
              </w:r>
            </w:ins>
          </w:p>
        </w:tc>
        <w:tc>
          <w:tcPr>
            <w:tcW w:w="1185" w:type="dxa"/>
            <w:tcBorders>
              <w:top w:val="single" w:sz="4" w:space="0" w:color="auto"/>
              <w:left w:val="single" w:sz="4" w:space="0" w:color="auto"/>
              <w:bottom w:val="single" w:sz="4" w:space="0" w:color="auto"/>
              <w:right w:val="single" w:sz="4" w:space="0" w:color="auto"/>
            </w:tcBorders>
          </w:tcPr>
          <w:p w14:paraId="30F04F80" w14:textId="77777777" w:rsidR="0026166E" w:rsidRPr="00AA5DA2" w:rsidRDefault="0026166E" w:rsidP="00952F18">
            <w:pPr>
              <w:pStyle w:val="TAH"/>
              <w:rPr>
                <w:ins w:id="117" w:author="Author"/>
                <w:lang w:eastAsia="ja-JP"/>
              </w:rPr>
            </w:pPr>
            <w:ins w:id="118" w:author="Author">
              <w:r w:rsidRPr="00AA5DA2">
                <w:rPr>
                  <w:lang w:eastAsia="ja-JP"/>
                </w:rPr>
                <w:t>Criticality</w:t>
              </w:r>
            </w:ins>
          </w:p>
        </w:tc>
        <w:tc>
          <w:tcPr>
            <w:tcW w:w="1043" w:type="dxa"/>
            <w:gridSpan w:val="2"/>
            <w:tcBorders>
              <w:top w:val="single" w:sz="4" w:space="0" w:color="auto"/>
              <w:left w:val="single" w:sz="4" w:space="0" w:color="auto"/>
              <w:bottom w:val="single" w:sz="4" w:space="0" w:color="auto"/>
              <w:right w:val="single" w:sz="4" w:space="0" w:color="auto"/>
            </w:tcBorders>
          </w:tcPr>
          <w:p w14:paraId="0E26AD8E" w14:textId="77777777" w:rsidR="0026166E" w:rsidRPr="00AA5DA2" w:rsidRDefault="0026166E" w:rsidP="00952F18">
            <w:pPr>
              <w:pStyle w:val="TAH"/>
              <w:rPr>
                <w:ins w:id="119" w:author="Author"/>
                <w:lang w:eastAsia="ja-JP"/>
              </w:rPr>
            </w:pPr>
            <w:ins w:id="120" w:author="Author">
              <w:r w:rsidRPr="00AA5DA2">
                <w:rPr>
                  <w:lang w:eastAsia="ja-JP"/>
                </w:rPr>
                <w:t>Assigned Criticality</w:t>
              </w:r>
            </w:ins>
          </w:p>
        </w:tc>
      </w:tr>
      <w:tr w:rsidR="0026166E" w:rsidRPr="00AA5DA2" w14:paraId="385A3ED6" w14:textId="77777777" w:rsidTr="00952F18">
        <w:trPr>
          <w:ins w:id="121" w:author="Author"/>
        </w:trPr>
        <w:tc>
          <w:tcPr>
            <w:tcW w:w="2438" w:type="dxa"/>
            <w:tcBorders>
              <w:top w:val="single" w:sz="4" w:space="0" w:color="auto"/>
              <w:left w:val="single" w:sz="4" w:space="0" w:color="auto"/>
              <w:bottom w:val="single" w:sz="4" w:space="0" w:color="auto"/>
              <w:right w:val="single" w:sz="4" w:space="0" w:color="auto"/>
            </w:tcBorders>
          </w:tcPr>
          <w:p w14:paraId="40D9C34D" w14:textId="77777777" w:rsidR="0026166E" w:rsidRDefault="0026166E" w:rsidP="00952F18">
            <w:pPr>
              <w:pStyle w:val="TAL"/>
              <w:rPr>
                <w:ins w:id="122" w:author="Author"/>
                <w:lang w:eastAsia="ja-JP"/>
              </w:rPr>
            </w:pPr>
            <w:ins w:id="123"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7D263710" w14:textId="77777777" w:rsidR="0026166E" w:rsidRPr="00AA5DA2" w:rsidRDefault="0026166E" w:rsidP="00952F18">
            <w:pPr>
              <w:pStyle w:val="TAL"/>
              <w:rPr>
                <w:ins w:id="124" w:author="Author"/>
                <w:lang w:eastAsia="ja-JP"/>
              </w:rPr>
            </w:pPr>
            <w:ins w:id="125" w:author="Author">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3E1B55B3" w14:textId="77777777" w:rsidR="0026166E" w:rsidRPr="00AA5DA2" w:rsidRDefault="0026166E" w:rsidP="00952F18">
            <w:pPr>
              <w:pStyle w:val="TAL"/>
              <w:rPr>
                <w:ins w:id="126"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B39BA7" w14:textId="77777777" w:rsidR="0026166E" w:rsidRPr="00AA5DA2" w:rsidRDefault="0026166E" w:rsidP="00952F18">
            <w:pPr>
              <w:pStyle w:val="TAL"/>
              <w:rPr>
                <w:ins w:id="127" w:author="Author"/>
                <w:lang w:eastAsia="ja-JP"/>
              </w:rPr>
            </w:pPr>
            <w:ins w:id="128" w:author="Author">
              <w:r w:rsidRPr="00A423D1">
                <w:rPr>
                  <w:lang w:eastAsia="ja-JP"/>
                </w:rPr>
                <w:t>9.3.1.1</w:t>
              </w:r>
            </w:ins>
          </w:p>
        </w:tc>
        <w:tc>
          <w:tcPr>
            <w:tcW w:w="2159" w:type="dxa"/>
            <w:tcBorders>
              <w:top w:val="single" w:sz="4" w:space="0" w:color="auto"/>
              <w:left w:val="single" w:sz="4" w:space="0" w:color="auto"/>
              <w:bottom w:val="single" w:sz="4" w:space="0" w:color="auto"/>
              <w:right w:val="single" w:sz="4" w:space="0" w:color="auto"/>
            </w:tcBorders>
          </w:tcPr>
          <w:p w14:paraId="3A673786" w14:textId="77777777" w:rsidR="0026166E" w:rsidRDefault="0026166E" w:rsidP="00952F18">
            <w:pPr>
              <w:pStyle w:val="TAL"/>
              <w:rPr>
                <w:ins w:id="129" w:author="Author"/>
                <w:lang w:eastAsia="ja-JP"/>
              </w:rPr>
            </w:pPr>
          </w:p>
        </w:tc>
        <w:tc>
          <w:tcPr>
            <w:tcW w:w="1185" w:type="dxa"/>
            <w:tcBorders>
              <w:top w:val="single" w:sz="4" w:space="0" w:color="auto"/>
              <w:left w:val="single" w:sz="4" w:space="0" w:color="auto"/>
              <w:bottom w:val="single" w:sz="4" w:space="0" w:color="auto"/>
              <w:right w:val="single" w:sz="4" w:space="0" w:color="auto"/>
            </w:tcBorders>
          </w:tcPr>
          <w:p w14:paraId="24C9F210" w14:textId="77777777" w:rsidR="0026166E" w:rsidRPr="00AA5DA2" w:rsidRDefault="0026166E" w:rsidP="00952F18">
            <w:pPr>
              <w:pStyle w:val="TAC"/>
              <w:rPr>
                <w:ins w:id="130" w:author="Author"/>
                <w:lang w:eastAsia="ja-JP"/>
              </w:rPr>
            </w:pPr>
            <w:ins w:id="131" w:author="Author">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258163E" w14:textId="77777777" w:rsidR="0026166E" w:rsidRPr="00AA5DA2" w:rsidRDefault="0026166E" w:rsidP="00952F18">
            <w:pPr>
              <w:pStyle w:val="TAC"/>
              <w:rPr>
                <w:ins w:id="132" w:author="Author"/>
                <w:lang w:eastAsia="ja-JP"/>
              </w:rPr>
            </w:pPr>
            <w:ins w:id="133" w:author="Author">
              <w:r w:rsidRPr="00AA5DA2">
                <w:rPr>
                  <w:lang w:eastAsia="ja-JP"/>
                </w:rPr>
                <w:t>reject</w:t>
              </w:r>
            </w:ins>
          </w:p>
        </w:tc>
      </w:tr>
      <w:tr w:rsidR="0026166E" w:rsidRPr="00AA5DA2" w14:paraId="151590B8" w14:textId="77777777" w:rsidTr="00952F18">
        <w:trPr>
          <w:ins w:id="134" w:author="Author"/>
        </w:trPr>
        <w:tc>
          <w:tcPr>
            <w:tcW w:w="2438" w:type="dxa"/>
            <w:tcBorders>
              <w:top w:val="single" w:sz="4" w:space="0" w:color="auto"/>
              <w:left w:val="single" w:sz="4" w:space="0" w:color="auto"/>
              <w:bottom w:val="single" w:sz="4" w:space="0" w:color="auto"/>
              <w:right w:val="single" w:sz="4" w:space="0" w:color="auto"/>
            </w:tcBorders>
          </w:tcPr>
          <w:p w14:paraId="79296A63" w14:textId="77777777" w:rsidR="0026166E" w:rsidRDefault="0026166E" w:rsidP="00952F18">
            <w:pPr>
              <w:pStyle w:val="TAL"/>
              <w:rPr>
                <w:ins w:id="135" w:author="Author"/>
                <w:lang w:eastAsia="ja-JP"/>
              </w:rPr>
            </w:pPr>
            <w:ins w:id="136"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44E33F37" w14:textId="77777777" w:rsidR="0026166E" w:rsidRPr="00AA5DA2" w:rsidRDefault="0026166E" w:rsidP="00952F18">
            <w:pPr>
              <w:pStyle w:val="TAL"/>
              <w:rPr>
                <w:ins w:id="137" w:author="Author"/>
                <w:lang w:eastAsia="ja-JP"/>
              </w:rPr>
            </w:pPr>
            <w:ins w:id="138" w:author="Author">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CFD0682" w14:textId="77777777" w:rsidR="0026166E" w:rsidRPr="00AA5DA2" w:rsidRDefault="0026166E" w:rsidP="00952F18">
            <w:pPr>
              <w:pStyle w:val="TAL"/>
              <w:rPr>
                <w:ins w:id="139"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1EF87C9" w14:textId="77777777" w:rsidR="0026166E" w:rsidRPr="00AA5DA2" w:rsidRDefault="0026166E" w:rsidP="00952F18">
            <w:pPr>
              <w:pStyle w:val="TAL"/>
              <w:rPr>
                <w:ins w:id="140" w:author="Author"/>
                <w:lang w:eastAsia="ja-JP"/>
              </w:rPr>
            </w:pPr>
            <w:ins w:id="141" w:author="Author">
              <w:r w:rsidRPr="00A423D1">
                <w:rPr>
                  <w:lang w:eastAsia="ja-JP"/>
                </w:rPr>
                <w:t>9.3.1.</w:t>
              </w:r>
              <w:r>
                <w:rPr>
                  <w:lang w:eastAsia="ja-JP"/>
                </w:rPr>
                <w:t>5</w:t>
              </w:r>
              <w:r w:rsidRPr="00A423D1">
                <w:rPr>
                  <w:lang w:eastAsia="ja-JP"/>
                </w:rPr>
                <w:t>3</w:t>
              </w:r>
            </w:ins>
          </w:p>
        </w:tc>
        <w:tc>
          <w:tcPr>
            <w:tcW w:w="2159" w:type="dxa"/>
            <w:tcBorders>
              <w:top w:val="single" w:sz="4" w:space="0" w:color="auto"/>
              <w:left w:val="single" w:sz="4" w:space="0" w:color="auto"/>
              <w:bottom w:val="single" w:sz="4" w:space="0" w:color="auto"/>
              <w:right w:val="single" w:sz="4" w:space="0" w:color="auto"/>
            </w:tcBorders>
          </w:tcPr>
          <w:p w14:paraId="0D390CB4" w14:textId="77777777" w:rsidR="0026166E" w:rsidRDefault="0026166E" w:rsidP="00952F18">
            <w:pPr>
              <w:pStyle w:val="TAL"/>
              <w:rPr>
                <w:ins w:id="142" w:author="Author"/>
                <w:lang w:eastAsia="ja-JP"/>
              </w:rPr>
            </w:pPr>
          </w:p>
        </w:tc>
        <w:tc>
          <w:tcPr>
            <w:tcW w:w="1185" w:type="dxa"/>
            <w:tcBorders>
              <w:top w:val="single" w:sz="4" w:space="0" w:color="auto"/>
              <w:left w:val="single" w:sz="4" w:space="0" w:color="auto"/>
              <w:bottom w:val="single" w:sz="4" w:space="0" w:color="auto"/>
              <w:right w:val="single" w:sz="4" w:space="0" w:color="auto"/>
            </w:tcBorders>
          </w:tcPr>
          <w:p w14:paraId="60A91168" w14:textId="77777777" w:rsidR="0026166E" w:rsidRPr="00AA5DA2" w:rsidRDefault="0026166E" w:rsidP="00952F18">
            <w:pPr>
              <w:pStyle w:val="TAC"/>
              <w:rPr>
                <w:ins w:id="143" w:author="Author"/>
                <w:lang w:eastAsia="ja-JP"/>
              </w:rPr>
            </w:pPr>
            <w:ins w:id="144" w:author="Author">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510DAF94" w14:textId="77777777" w:rsidR="0026166E" w:rsidRPr="00AA5DA2" w:rsidRDefault="0026166E" w:rsidP="00952F18">
            <w:pPr>
              <w:pStyle w:val="TAC"/>
              <w:rPr>
                <w:ins w:id="145" w:author="Author"/>
                <w:lang w:eastAsia="ja-JP"/>
              </w:rPr>
            </w:pPr>
            <w:ins w:id="146" w:author="Author">
              <w:r w:rsidRPr="00AA5DA2">
                <w:rPr>
                  <w:lang w:eastAsia="ja-JP"/>
                </w:rPr>
                <w:t>reject</w:t>
              </w:r>
            </w:ins>
          </w:p>
        </w:tc>
      </w:tr>
      <w:tr w:rsidR="0026166E" w:rsidRPr="00AA5DA2" w14:paraId="28768D80" w14:textId="77777777" w:rsidTr="00952F18">
        <w:trPr>
          <w:ins w:id="147" w:author="Author"/>
        </w:trPr>
        <w:tc>
          <w:tcPr>
            <w:tcW w:w="2438" w:type="dxa"/>
            <w:tcBorders>
              <w:top w:val="single" w:sz="4" w:space="0" w:color="auto"/>
              <w:left w:val="single" w:sz="4" w:space="0" w:color="auto"/>
              <w:bottom w:val="single" w:sz="4" w:space="0" w:color="auto"/>
              <w:right w:val="single" w:sz="4" w:space="0" w:color="auto"/>
            </w:tcBorders>
          </w:tcPr>
          <w:p w14:paraId="775D8F0C" w14:textId="77777777" w:rsidR="0026166E" w:rsidRDefault="0026166E" w:rsidP="00952F18">
            <w:pPr>
              <w:pStyle w:val="TAL"/>
              <w:rPr>
                <w:ins w:id="148" w:author="Author"/>
                <w:lang w:eastAsia="ja-JP"/>
              </w:rPr>
            </w:pPr>
            <w:ins w:id="149" w:author="Author">
              <w:r>
                <w:rPr>
                  <w:lang w:eastAsia="ja-JP"/>
                </w:rPr>
                <w:t xml:space="preserve">gNB-CU-CP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5B45C601" w14:textId="77777777" w:rsidR="0026166E" w:rsidRPr="00AA5DA2" w:rsidRDefault="0026166E" w:rsidP="00952F18">
            <w:pPr>
              <w:pStyle w:val="TAL"/>
              <w:rPr>
                <w:ins w:id="150" w:author="Author"/>
                <w:lang w:eastAsia="ja-JP"/>
              </w:rPr>
            </w:pPr>
            <w:ins w:id="151" w:author="Author">
              <w:r w:rsidRPr="00AA5DA2">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1EC9FDF1" w14:textId="77777777" w:rsidR="0026166E" w:rsidRPr="00AA5DA2" w:rsidRDefault="0026166E" w:rsidP="00952F18">
            <w:pPr>
              <w:pStyle w:val="TAL"/>
              <w:rPr>
                <w:ins w:id="152"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61FB767" w14:textId="77777777" w:rsidR="0026166E" w:rsidRPr="00AA5DA2" w:rsidRDefault="0026166E" w:rsidP="00952F18">
            <w:pPr>
              <w:pStyle w:val="TAL"/>
              <w:rPr>
                <w:ins w:id="153" w:author="Author"/>
                <w:lang w:eastAsia="ja-JP"/>
              </w:rPr>
            </w:pPr>
            <w:ins w:id="154" w:author="Author">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49CBD4BE" w14:textId="77777777" w:rsidR="0026166E" w:rsidRDefault="0026166E" w:rsidP="00952F18">
            <w:pPr>
              <w:pStyle w:val="TAL"/>
              <w:rPr>
                <w:ins w:id="155" w:author="Author"/>
                <w:lang w:eastAsia="ja-JP"/>
              </w:rPr>
            </w:pPr>
            <w:ins w:id="156" w:author="Author">
              <w:r>
                <w:rPr>
                  <w:lang w:eastAsia="ja-JP"/>
                </w:rPr>
                <w:t>Allocated by gNB-CU-CP</w:t>
              </w:r>
            </w:ins>
          </w:p>
        </w:tc>
        <w:tc>
          <w:tcPr>
            <w:tcW w:w="1185" w:type="dxa"/>
            <w:tcBorders>
              <w:top w:val="single" w:sz="4" w:space="0" w:color="auto"/>
              <w:left w:val="single" w:sz="4" w:space="0" w:color="auto"/>
              <w:bottom w:val="single" w:sz="4" w:space="0" w:color="auto"/>
              <w:right w:val="single" w:sz="4" w:space="0" w:color="auto"/>
            </w:tcBorders>
          </w:tcPr>
          <w:p w14:paraId="2BAD4D33" w14:textId="77777777" w:rsidR="0026166E" w:rsidRPr="00AA5DA2" w:rsidRDefault="0026166E" w:rsidP="00952F18">
            <w:pPr>
              <w:pStyle w:val="TAC"/>
              <w:rPr>
                <w:ins w:id="157" w:author="Author"/>
                <w:lang w:eastAsia="ja-JP"/>
              </w:rPr>
            </w:pPr>
            <w:ins w:id="158" w:author="Author">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32775EA4" w14:textId="77777777" w:rsidR="0026166E" w:rsidRPr="00AA5DA2" w:rsidRDefault="0026166E" w:rsidP="00952F18">
            <w:pPr>
              <w:pStyle w:val="TAC"/>
              <w:rPr>
                <w:ins w:id="159" w:author="Author"/>
                <w:lang w:eastAsia="ja-JP"/>
              </w:rPr>
            </w:pPr>
            <w:ins w:id="160" w:author="Author">
              <w:r w:rsidRPr="00AA5DA2">
                <w:rPr>
                  <w:lang w:eastAsia="ja-JP"/>
                </w:rPr>
                <w:t>reject</w:t>
              </w:r>
            </w:ins>
          </w:p>
        </w:tc>
      </w:tr>
      <w:tr w:rsidR="0026166E" w:rsidRPr="00AA5DA2" w14:paraId="0BD12274" w14:textId="77777777" w:rsidTr="00952F18">
        <w:trPr>
          <w:ins w:id="161" w:author="Author"/>
        </w:trPr>
        <w:tc>
          <w:tcPr>
            <w:tcW w:w="2438" w:type="dxa"/>
            <w:tcBorders>
              <w:top w:val="single" w:sz="4" w:space="0" w:color="auto"/>
              <w:left w:val="single" w:sz="4" w:space="0" w:color="auto"/>
              <w:bottom w:val="single" w:sz="4" w:space="0" w:color="auto"/>
              <w:right w:val="single" w:sz="4" w:space="0" w:color="auto"/>
            </w:tcBorders>
          </w:tcPr>
          <w:p w14:paraId="671F2BC2" w14:textId="77777777" w:rsidR="0026166E" w:rsidRDefault="0026166E" w:rsidP="00952F18">
            <w:pPr>
              <w:pStyle w:val="TAL"/>
              <w:rPr>
                <w:ins w:id="162" w:author="Author"/>
                <w:lang w:eastAsia="ja-JP"/>
              </w:rPr>
            </w:pPr>
            <w:ins w:id="163" w:author="Author">
              <w:r>
                <w:rPr>
                  <w:lang w:eastAsia="ja-JP"/>
                </w:rPr>
                <w:t xml:space="preserve">gNB-CU-UP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31DE9D86" w14:textId="77777777" w:rsidR="0026166E" w:rsidRPr="00AA5DA2" w:rsidRDefault="0026166E" w:rsidP="00952F18">
            <w:pPr>
              <w:pStyle w:val="TAL"/>
              <w:rPr>
                <w:ins w:id="164" w:author="Author"/>
                <w:lang w:eastAsia="ja-JP"/>
              </w:rPr>
            </w:pPr>
            <w:ins w:id="165" w:author="Author">
              <w:r w:rsidRPr="00AA5DA2">
                <w:rPr>
                  <w:lang w:eastAsia="ja-JP"/>
                </w:rPr>
                <w:t>C-ifRegistrationRequest</w:t>
              </w:r>
              <w:r>
                <w:rPr>
                  <w:lang w:eastAsia="ja-JP"/>
                </w:rPr>
                <w:t>Stopor</w:t>
              </w:r>
            </w:ins>
          </w:p>
        </w:tc>
        <w:tc>
          <w:tcPr>
            <w:tcW w:w="955" w:type="dxa"/>
            <w:tcBorders>
              <w:top w:val="single" w:sz="4" w:space="0" w:color="auto"/>
              <w:left w:val="single" w:sz="4" w:space="0" w:color="auto"/>
              <w:bottom w:val="single" w:sz="4" w:space="0" w:color="auto"/>
              <w:right w:val="single" w:sz="4" w:space="0" w:color="auto"/>
            </w:tcBorders>
          </w:tcPr>
          <w:p w14:paraId="444DF4AC" w14:textId="77777777" w:rsidR="0026166E" w:rsidRPr="00AA5DA2" w:rsidRDefault="0026166E" w:rsidP="00952F18">
            <w:pPr>
              <w:pStyle w:val="TAL"/>
              <w:rPr>
                <w:ins w:id="166"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DB03FE6" w14:textId="77777777" w:rsidR="0026166E" w:rsidRPr="00AA5DA2" w:rsidRDefault="0026166E" w:rsidP="00952F18">
            <w:pPr>
              <w:pStyle w:val="TAL"/>
              <w:rPr>
                <w:ins w:id="167" w:author="Author"/>
                <w:lang w:eastAsia="ja-JP"/>
              </w:rPr>
            </w:pPr>
            <w:ins w:id="168" w:author="Author">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6D905D74" w14:textId="77777777" w:rsidR="0026166E" w:rsidRDefault="0026166E" w:rsidP="00952F18">
            <w:pPr>
              <w:pStyle w:val="TAL"/>
              <w:rPr>
                <w:ins w:id="169" w:author="Author"/>
                <w:lang w:eastAsia="ja-JP"/>
              </w:rPr>
            </w:pPr>
            <w:ins w:id="170" w:author="Author">
              <w:r>
                <w:rPr>
                  <w:lang w:eastAsia="ja-JP"/>
                </w:rPr>
                <w:t>Allocated by gNB-CU-UP</w:t>
              </w:r>
            </w:ins>
          </w:p>
        </w:tc>
        <w:tc>
          <w:tcPr>
            <w:tcW w:w="1185" w:type="dxa"/>
            <w:tcBorders>
              <w:top w:val="single" w:sz="4" w:space="0" w:color="auto"/>
              <w:left w:val="single" w:sz="4" w:space="0" w:color="auto"/>
              <w:bottom w:val="single" w:sz="4" w:space="0" w:color="auto"/>
              <w:right w:val="single" w:sz="4" w:space="0" w:color="auto"/>
            </w:tcBorders>
          </w:tcPr>
          <w:p w14:paraId="565E1191" w14:textId="77777777" w:rsidR="0026166E" w:rsidRPr="00AA5DA2" w:rsidRDefault="0026166E" w:rsidP="00952F18">
            <w:pPr>
              <w:pStyle w:val="TAC"/>
              <w:rPr>
                <w:ins w:id="171" w:author="Author"/>
                <w:lang w:eastAsia="ja-JP"/>
              </w:rPr>
            </w:pPr>
            <w:ins w:id="172" w:author="Author">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1D4CD33" w14:textId="77777777" w:rsidR="0026166E" w:rsidRPr="00AA5DA2" w:rsidRDefault="0026166E" w:rsidP="00952F18">
            <w:pPr>
              <w:pStyle w:val="TAC"/>
              <w:rPr>
                <w:ins w:id="173" w:author="Author"/>
                <w:lang w:eastAsia="ja-JP"/>
              </w:rPr>
            </w:pPr>
            <w:ins w:id="174" w:author="Author">
              <w:r w:rsidRPr="00AA5DA2">
                <w:rPr>
                  <w:lang w:eastAsia="ja-JP"/>
                </w:rPr>
                <w:t>ignore</w:t>
              </w:r>
            </w:ins>
          </w:p>
        </w:tc>
      </w:tr>
      <w:tr w:rsidR="0026166E" w14:paraId="2D1AB814" w14:textId="77777777" w:rsidTr="00952F18">
        <w:tblPrEx>
          <w:tblLook w:val="04A0" w:firstRow="1" w:lastRow="0" w:firstColumn="1" w:lastColumn="0" w:noHBand="0" w:noVBand="1"/>
        </w:tblPrEx>
        <w:trPr>
          <w:gridAfter w:val="1"/>
          <w:wAfter w:w="7" w:type="dxa"/>
          <w:ins w:id="175" w:author="Author"/>
        </w:trPr>
        <w:tc>
          <w:tcPr>
            <w:tcW w:w="2438" w:type="dxa"/>
            <w:tcBorders>
              <w:top w:val="single" w:sz="4" w:space="0" w:color="auto"/>
              <w:left w:val="single" w:sz="4" w:space="0" w:color="auto"/>
              <w:bottom w:val="single" w:sz="4" w:space="0" w:color="auto"/>
              <w:right w:val="single" w:sz="4" w:space="0" w:color="auto"/>
            </w:tcBorders>
            <w:hideMark/>
          </w:tcPr>
          <w:p w14:paraId="7123789B" w14:textId="77777777" w:rsidR="0026166E" w:rsidRDefault="0026166E" w:rsidP="00952F18">
            <w:pPr>
              <w:pStyle w:val="TAL"/>
              <w:rPr>
                <w:ins w:id="176" w:author="Author"/>
                <w:lang w:val="en-US"/>
              </w:rPr>
            </w:pPr>
            <w:ins w:id="177" w:author="Author">
              <w:r>
                <w:rPr>
                  <w:lang w:val="en-US"/>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78D6C28C" w14:textId="77777777" w:rsidR="0026166E" w:rsidRDefault="0026166E" w:rsidP="00952F18">
            <w:pPr>
              <w:pStyle w:val="TAL"/>
              <w:rPr>
                <w:ins w:id="178" w:author="Author"/>
                <w:lang w:val="en-US"/>
              </w:rPr>
            </w:pPr>
            <w:ins w:id="179" w:author="Author">
              <w:r w:rsidRPr="00AA5DA2">
                <w:rPr>
                  <w:lang w:eastAsia="ja-JP"/>
                </w:rPr>
                <w:t>C-ifRegistrationRequest</w:t>
              </w:r>
              <w:r>
                <w:rPr>
                  <w:lang w:eastAsia="ja-JP"/>
                </w:rPr>
                <w:t>Start</w:t>
              </w:r>
            </w:ins>
          </w:p>
        </w:tc>
        <w:tc>
          <w:tcPr>
            <w:tcW w:w="955" w:type="dxa"/>
            <w:tcBorders>
              <w:top w:val="single" w:sz="4" w:space="0" w:color="auto"/>
              <w:left w:val="single" w:sz="4" w:space="0" w:color="auto"/>
              <w:bottom w:val="single" w:sz="4" w:space="0" w:color="auto"/>
              <w:right w:val="single" w:sz="4" w:space="0" w:color="auto"/>
            </w:tcBorders>
          </w:tcPr>
          <w:p w14:paraId="61F278F5" w14:textId="77777777" w:rsidR="0026166E" w:rsidRDefault="0026166E" w:rsidP="00952F18">
            <w:pPr>
              <w:pStyle w:val="TAL"/>
              <w:rPr>
                <w:ins w:id="180" w:author="Author"/>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E1731D6" w14:textId="77777777" w:rsidR="0026166E" w:rsidRDefault="0026166E" w:rsidP="00952F18">
            <w:pPr>
              <w:pStyle w:val="TAL"/>
              <w:rPr>
                <w:ins w:id="181" w:author="Author"/>
                <w:lang w:val="en-US"/>
              </w:rPr>
            </w:pPr>
            <w:ins w:id="182" w:author="Author">
              <w:r>
                <w:rPr>
                  <w:lang w:val="en-US"/>
                </w:rPr>
                <w:t>BITSTRING</w:t>
              </w:r>
            </w:ins>
          </w:p>
          <w:p w14:paraId="4ADFA89F" w14:textId="77777777" w:rsidR="0026166E" w:rsidRDefault="0026166E" w:rsidP="00952F18">
            <w:pPr>
              <w:pStyle w:val="TAL"/>
              <w:rPr>
                <w:ins w:id="183" w:author="Author"/>
                <w:lang w:val="en-US"/>
              </w:rPr>
            </w:pPr>
            <w:ins w:id="184" w:author="Author">
              <w:r>
                <w:rPr>
                  <w:lang w:val="en-US"/>
                </w:rPr>
                <w:t>(SIZE(32))</w:t>
              </w:r>
            </w:ins>
          </w:p>
        </w:tc>
        <w:tc>
          <w:tcPr>
            <w:tcW w:w="2159" w:type="dxa"/>
            <w:tcBorders>
              <w:top w:val="single" w:sz="4" w:space="0" w:color="auto"/>
              <w:left w:val="single" w:sz="4" w:space="0" w:color="auto"/>
              <w:bottom w:val="single" w:sz="4" w:space="0" w:color="auto"/>
              <w:right w:val="single" w:sz="4" w:space="0" w:color="auto"/>
            </w:tcBorders>
            <w:hideMark/>
          </w:tcPr>
          <w:p w14:paraId="0154B95A" w14:textId="77777777" w:rsidR="0026166E" w:rsidRDefault="0026166E" w:rsidP="00952F18">
            <w:pPr>
              <w:pStyle w:val="TAL"/>
              <w:rPr>
                <w:ins w:id="185" w:author="Author"/>
                <w:lang w:val="en-US"/>
              </w:rPr>
            </w:pPr>
            <w:ins w:id="186" w:author="Author">
              <w:r>
                <w:rPr>
                  <w:lang w:val="en-US"/>
                </w:rPr>
                <w:t>Each position in the bitmap indicates measurement object the gNB-CU-UP is requested to report.</w:t>
              </w:r>
            </w:ins>
          </w:p>
          <w:p w14:paraId="2A576027" w14:textId="77777777" w:rsidR="0026166E" w:rsidRDefault="0026166E" w:rsidP="00952F18">
            <w:pPr>
              <w:pStyle w:val="TAL"/>
              <w:rPr>
                <w:ins w:id="187" w:author="Author"/>
                <w:lang w:val="en-US"/>
              </w:rPr>
            </w:pPr>
            <w:ins w:id="188" w:author="Author">
              <w:r>
                <w:rPr>
                  <w:lang w:val="en-US"/>
                </w:rPr>
                <w:t>First Bit = TNL Available Capacity Ind Periodic,</w:t>
              </w:r>
            </w:ins>
          </w:p>
          <w:p w14:paraId="75108352" w14:textId="77777777" w:rsidR="0026166E" w:rsidRDefault="0026166E" w:rsidP="00952F18">
            <w:pPr>
              <w:pStyle w:val="TAL"/>
              <w:rPr>
                <w:ins w:id="189" w:author="Author"/>
                <w:lang w:val="en-US"/>
              </w:rPr>
            </w:pPr>
            <w:ins w:id="190" w:author="Author">
              <w:r>
                <w:rPr>
                  <w:lang w:val="en-US"/>
                </w:rPr>
                <w:t>Second Bit = HW Capacity Ind Periodic.</w:t>
              </w:r>
            </w:ins>
          </w:p>
          <w:p w14:paraId="158ACD40" w14:textId="77777777" w:rsidR="0026166E" w:rsidRDefault="0026166E" w:rsidP="00952F18">
            <w:pPr>
              <w:pStyle w:val="TAL"/>
              <w:rPr>
                <w:ins w:id="191" w:author="Author"/>
                <w:lang w:val="en-US"/>
              </w:rPr>
            </w:pPr>
            <w:ins w:id="192" w:author="Author">
              <w:r>
                <w:rPr>
                  <w:lang w:val="en-US"/>
                </w:rPr>
                <w:t>Other bits shall be ignored by the gNB-CU-UP.</w:t>
              </w:r>
            </w:ins>
          </w:p>
        </w:tc>
        <w:tc>
          <w:tcPr>
            <w:tcW w:w="1185" w:type="dxa"/>
            <w:tcBorders>
              <w:top w:val="single" w:sz="4" w:space="0" w:color="auto"/>
              <w:left w:val="single" w:sz="4" w:space="0" w:color="auto"/>
              <w:bottom w:val="single" w:sz="4" w:space="0" w:color="auto"/>
              <w:right w:val="single" w:sz="4" w:space="0" w:color="auto"/>
            </w:tcBorders>
            <w:hideMark/>
          </w:tcPr>
          <w:p w14:paraId="08F0D410" w14:textId="77777777" w:rsidR="0026166E" w:rsidRDefault="0026166E" w:rsidP="00952F18">
            <w:pPr>
              <w:pStyle w:val="TAC"/>
              <w:rPr>
                <w:ins w:id="193" w:author="Author"/>
                <w:lang w:val="en-US"/>
              </w:rPr>
            </w:pPr>
            <w:ins w:id="194" w:author="Author">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1A042C0D" w14:textId="77777777" w:rsidR="0026166E" w:rsidRDefault="0026166E" w:rsidP="00952F18">
            <w:pPr>
              <w:pStyle w:val="TAC"/>
              <w:rPr>
                <w:ins w:id="195" w:author="Author"/>
                <w:lang w:val="en-US"/>
              </w:rPr>
            </w:pPr>
            <w:ins w:id="196" w:author="Author">
              <w:r>
                <w:rPr>
                  <w:lang w:val="en-US"/>
                </w:rPr>
                <w:t>reject</w:t>
              </w:r>
            </w:ins>
          </w:p>
        </w:tc>
      </w:tr>
      <w:tr w:rsidR="0026166E" w14:paraId="67BD2E5E" w14:textId="77777777" w:rsidTr="00952F18">
        <w:tblPrEx>
          <w:tblLook w:val="04A0" w:firstRow="1" w:lastRow="0" w:firstColumn="1" w:lastColumn="0" w:noHBand="0" w:noVBand="1"/>
        </w:tblPrEx>
        <w:trPr>
          <w:gridAfter w:val="1"/>
          <w:wAfter w:w="7" w:type="dxa"/>
          <w:ins w:id="197" w:author="Author"/>
        </w:trPr>
        <w:tc>
          <w:tcPr>
            <w:tcW w:w="2438" w:type="dxa"/>
            <w:tcBorders>
              <w:top w:val="single" w:sz="4" w:space="0" w:color="auto"/>
              <w:left w:val="single" w:sz="4" w:space="0" w:color="auto"/>
              <w:bottom w:val="single" w:sz="4" w:space="0" w:color="auto"/>
              <w:right w:val="single" w:sz="4" w:space="0" w:color="auto"/>
            </w:tcBorders>
            <w:hideMark/>
          </w:tcPr>
          <w:p w14:paraId="7514AA6F" w14:textId="77777777" w:rsidR="0026166E" w:rsidRDefault="0026166E" w:rsidP="00952F18">
            <w:pPr>
              <w:pStyle w:val="TAL"/>
              <w:rPr>
                <w:ins w:id="198" w:author="Author"/>
                <w:lang w:val="en-US"/>
              </w:rPr>
            </w:pPr>
            <w:ins w:id="199" w:author="Author">
              <w:r>
                <w:rPr>
                  <w:lang w:val="en-US"/>
                </w:rPr>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34DB55FE" w14:textId="77777777" w:rsidR="0026166E" w:rsidRDefault="0026166E" w:rsidP="00952F18">
            <w:pPr>
              <w:pStyle w:val="TAL"/>
              <w:rPr>
                <w:ins w:id="200" w:author="Author"/>
                <w:lang w:val="en-US"/>
              </w:rPr>
            </w:pPr>
            <w:ins w:id="201" w:author="Author">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5D7EB9E1" w14:textId="77777777" w:rsidR="0026166E" w:rsidRDefault="0026166E" w:rsidP="00952F18">
            <w:pPr>
              <w:pStyle w:val="TAL"/>
              <w:rPr>
                <w:ins w:id="202" w:author="Author"/>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61ADC6F3" w14:textId="77777777" w:rsidR="0026166E" w:rsidRDefault="0026166E" w:rsidP="00952F18">
            <w:pPr>
              <w:pStyle w:val="TAL"/>
              <w:rPr>
                <w:ins w:id="203" w:author="Author"/>
                <w:lang w:val="en-US"/>
              </w:rPr>
            </w:pPr>
            <w:ins w:id="204" w:author="Author">
              <w:r>
                <w:rPr>
                  <w:rFonts w:cs="Arial"/>
                  <w:noProof/>
                  <w:szCs w:val="18"/>
                  <w:lang w:val="en-US"/>
                </w:rPr>
                <w:t>ENUMERATED (500ms, 1000ms, 2000ms, 5000ms, 10000ms, 20000ms, 30000ms, 40000ms, 50000ms, 60000ms, 70000ms, 80000ms, 90000ms, 100000ms, 110000ms, 120000ms,  …)</w:t>
              </w:r>
            </w:ins>
          </w:p>
        </w:tc>
        <w:tc>
          <w:tcPr>
            <w:tcW w:w="2159" w:type="dxa"/>
            <w:tcBorders>
              <w:top w:val="single" w:sz="4" w:space="0" w:color="auto"/>
              <w:left w:val="single" w:sz="4" w:space="0" w:color="auto"/>
              <w:bottom w:val="single" w:sz="4" w:space="0" w:color="auto"/>
              <w:right w:val="single" w:sz="4" w:space="0" w:color="auto"/>
            </w:tcBorders>
            <w:hideMark/>
          </w:tcPr>
          <w:p w14:paraId="62B64CCA" w14:textId="77777777" w:rsidR="0026166E" w:rsidRDefault="0026166E" w:rsidP="00952F18">
            <w:pPr>
              <w:pStyle w:val="TAL"/>
              <w:rPr>
                <w:ins w:id="205" w:author="Author"/>
                <w:lang w:val="en-US"/>
              </w:rPr>
            </w:pPr>
            <w:ins w:id="206" w:author="Author">
              <w:r>
                <w:rPr>
                  <w:lang w:val="en-US"/>
                </w:rPr>
                <w:t>Periodicity that can be used for reporting.</w:t>
              </w:r>
              <w:r w:rsidRPr="00F85291">
                <w:rPr>
                  <w:lang w:val="en-US"/>
                </w:rPr>
                <w:t xml:space="preserve"> Also used as the averaging window length for all measurement object if supported.</w:t>
              </w:r>
            </w:ins>
          </w:p>
        </w:tc>
        <w:tc>
          <w:tcPr>
            <w:tcW w:w="1185" w:type="dxa"/>
            <w:tcBorders>
              <w:top w:val="single" w:sz="4" w:space="0" w:color="auto"/>
              <w:left w:val="single" w:sz="4" w:space="0" w:color="auto"/>
              <w:bottom w:val="single" w:sz="4" w:space="0" w:color="auto"/>
              <w:right w:val="single" w:sz="4" w:space="0" w:color="auto"/>
            </w:tcBorders>
            <w:hideMark/>
          </w:tcPr>
          <w:p w14:paraId="06ACCC89" w14:textId="77777777" w:rsidR="0026166E" w:rsidRDefault="0026166E" w:rsidP="00952F18">
            <w:pPr>
              <w:pStyle w:val="TAC"/>
              <w:rPr>
                <w:ins w:id="207" w:author="Author"/>
                <w:lang w:val="en-US"/>
              </w:rPr>
            </w:pPr>
            <w:ins w:id="208" w:author="Author">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2E2F4D82" w14:textId="77777777" w:rsidR="0026166E" w:rsidRDefault="0026166E" w:rsidP="00952F18">
            <w:pPr>
              <w:pStyle w:val="TAC"/>
              <w:rPr>
                <w:ins w:id="209" w:author="Author"/>
                <w:lang w:val="en-US"/>
              </w:rPr>
            </w:pPr>
            <w:ins w:id="210" w:author="Author">
              <w:r>
                <w:rPr>
                  <w:lang w:val="en-US"/>
                </w:rPr>
                <w:t>ignore</w:t>
              </w:r>
            </w:ins>
          </w:p>
        </w:tc>
      </w:tr>
    </w:tbl>
    <w:p w14:paraId="5FA8CA8D" w14:textId="77777777" w:rsidR="0026166E" w:rsidRDefault="0026166E" w:rsidP="0026166E">
      <w:pPr>
        <w:rPr>
          <w:ins w:id="211"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6166E" w14:paraId="6B26047D" w14:textId="77777777" w:rsidTr="00952F18">
        <w:trPr>
          <w:ins w:id="212" w:author="Author"/>
        </w:trPr>
        <w:tc>
          <w:tcPr>
            <w:tcW w:w="3686" w:type="dxa"/>
            <w:tcBorders>
              <w:top w:val="single" w:sz="4" w:space="0" w:color="auto"/>
              <w:left w:val="single" w:sz="4" w:space="0" w:color="auto"/>
              <w:bottom w:val="single" w:sz="4" w:space="0" w:color="auto"/>
              <w:right w:val="single" w:sz="4" w:space="0" w:color="auto"/>
            </w:tcBorders>
            <w:hideMark/>
          </w:tcPr>
          <w:p w14:paraId="696F6D78" w14:textId="77777777" w:rsidR="0026166E" w:rsidRDefault="0026166E" w:rsidP="00952F18">
            <w:pPr>
              <w:pStyle w:val="TAH"/>
              <w:rPr>
                <w:ins w:id="213" w:author="Author"/>
                <w:lang w:val="en-US"/>
              </w:rPr>
            </w:pPr>
            <w:ins w:id="214" w:author="Author">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72C78429" w14:textId="77777777" w:rsidR="0026166E" w:rsidRDefault="0026166E" w:rsidP="00952F18">
            <w:pPr>
              <w:pStyle w:val="TAH"/>
              <w:rPr>
                <w:ins w:id="215" w:author="Author"/>
                <w:lang w:val="en-US"/>
              </w:rPr>
            </w:pPr>
            <w:ins w:id="216" w:author="Author">
              <w:r>
                <w:rPr>
                  <w:lang w:val="en-US"/>
                </w:rPr>
                <w:t>Explanation</w:t>
              </w:r>
            </w:ins>
          </w:p>
        </w:tc>
      </w:tr>
      <w:tr w:rsidR="0026166E" w14:paraId="022AF934" w14:textId="77777777" w:rsidTr="00952F18">
        <w:trPr>
          <w:ins w:id="217" w:author="Author"/>
        </w:trPr>
        <w:tc>
          <w:tcPr>
            <w:tcW w:w="3686" w:type="dxa"/>
            <w:tcBorders>
              <w:top w:val="single" w:sz="4" w:space="0" w:color="auto"/>
              <w:left w:val="single" w:sz="4" w:space="0" w:color="auto"/>
              <w:bottom w:val="single" w:sz="4" w:space="0" w:color="auto"/>
              <w:right w:val="single" w:sz="4" w:space="0" w:color="auto"/>
            </w:tcBorders>
            <w:hideMark/>
          </w:tcPr>
          <w:p w14:paraId="2C872952" w14:textId="77777777" w:rsidR="0026166E" w:rsidRDefault="0026166E" w:rsidP="00952F18">
            <w:pPr>
              <w:pStyle w:val="TAL"/>
              <w:rPr>
                <w:ins w:id="218" w:author="Author"/>
                <w:lang w:val="en-US"/>
              </w:rPr>
            </w:pPr>
            <w:ins w:id="219" w:author="Author">
              <w:r>
                <w:rPr>
                  <w:lang w:val="en-US"/>
                </w:rPr>
                <w:t>ifRegistrationRequestStop</w:t>
              </w:r>
            </w:ins>
          </w:p>
        </w:tc>
        <w:tc>
          <w:tcPr>
            <w:tcW w:w="5670" w:type="dxa"/>
            <w:tcBorders>
              <w:top w:val="single" w:sz="4" w:space="0" w:color="auto"/>
              <w:left w:val="single" w:sz="4" w:space="0" w:color="auto"/>
              <w:bottom w:val="single" w:sz="4" w:space="0" w:color="auto"/>
              <w:right w:val="single" w:sz="4" w:space="0" w:color="auto"/>
            </w:tcBorders>
            <w:hideMark/>
          </w:tcPr>
          <w:p w14:paraId="5848F6A5" w14:textId="77777777" w:rsidR="0026166E" w:rsidRDefault="0026166E" w:rsidP="00952F18">
            <w:pPr>
              <w:pStyle w:val="TAL"/>
              <w:rPr>
                <w:ins w:id="220" w:author="Author"/>
                <w:lang w:val="en-US"/>
              </w:rPr>
            </w:pPr>
            <w:ins w:id="221" w:author="Author">
              <w:r>
                <w:rPr>
                  <w:lang w:val="en-US"/>
                </w:rPr>
                <w:t xml:space="preserve">This IE shall be present if the </w:t>
              </w:r>
              <w:r>
                <w:rPr>
                  <w:i/>
                  <w:iCs/>
                  <w:lang w:val="en-US"/>
                </w:rPr>
                <w:t xml:space="preserve">Registration Request </w:t>
              </w:r>
              <w:r>
                <w:rPr>
                  <w:lang w:val="en-US"/>
                </w:rPr>
                <w:t>IE is set to the value “stop”</w:t>
              </w:r>
            </w:ins>
          </w:p>
        </w:tc>
      </w:tr>
      <w:tr w:rsidR="0026166E" w14:paraId="5C434F95" w14:textId="77777777" w:rsidTr="00952F18">
        <w:trPr>
          <w:ins w:id="222" w:author="Author"/>
        </w:trPr>
        <w:tc>
          <w:tcPr>
            <w:tcW w:w="3686" w:type="dxa"/>
            <w:tcBorders>
              <w:top w:val="single" w:sz="4" w:space="0" w:color="auto"/>
              <w:left w:val="single" w:sz="4" w:space="0" w:color="auto"/>
              <w:bottom w:val="single" w:sz="4" w:space="0" w:color="auto"/>
              <w:right w:val="single" w:sz="4" w:space="0" w:color="auto"/>
            </w:tcBorders>
          </w:tcPr>
          <w:p w14:paraId="45A6EA86" w14:textId="77777777" w:rsidR="0026166E" w:rsidRDefault="0026166E" w:rsidP="00952F18">
            <w:pPr>
              <w:pStyle w:val="TAL"/>
              <w:rPr>
                <w:ins w:id="223" w:author="Author"/>
                <w:lang w:val="en-US"/>
              </w:rPr>
            </w:pPr>
            <w:ins w:id="224" w:author="Author">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2F7FFE16" w14:textId="77777777" w:rsidR="0026166E" w:rsidRDefault="0026166E" w:rsidP="00952F18">
            <w:pPr>
              <w:pStyle w:val="TAL"/>
              <w:rPr>
                <w:ins w:id="225" w:author="Author"/>
                <w:lang w:val="en-US"/>
              </w:rPr>
            </w:pPr>
            <w:ins w:id="226"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1D50ECCF" w14:textId="77777777" w:rsidR="0026166E" w:rsidRPr="00AA5DA2" w:rsidRDefault="0026166E" w:rsidP="0026166E">
      <w:pPr>
        <w:rPr>
          <w:ins w:id="227" w:author="Author"/>
        </w:rPr>
      </w:pPr>
    </w:p>
    <w:p w14:paraId="44998755" w14:textId="77777777" w:rsidR="0026166E" w:rsidRDefault="0026166E" w:rsidP="0026166E">
      <w:pPr>
        <w:rPr>
          <w:ins w:id="228" w:author="Author"/>
          <w:noProof/>
        </w:rPr>
      </w:pPr>
    </w:p>
    <w:p w14:paraId="50E9A251" w14:textId="77777777" w:rsidR="0026166E" w:rsidRPr="00AA5DA2" w:rsidRDefault="0026166E" w:rsidP="0026166E">
      <w:pPr>
        <w:pStyle w:val="Heading4"/>
        <w:rPr>
          <w:ins w:id="229" w:author="Author"/>
        </w:rPr>
      </w:pPr>
      <w:ins w:id="230" w:author="Author">
        <w:r w:rsidRPr="00AA5DA2">
          <w:t>9.</w:t>
        </w:r>
        <w:r>
          <w:t>2.1</w:t>
        </w:r>
        <w:r w:rsidRPr="00AA5DA2">
          <w:t>.</w:t>
        </w:r>
        <w:r>
          <w:t>X</w:t>
        </w:r>
        <w:r w:rsidRPr="00AA5DA2">
          <w:t>2</w:t>
        </w:r>
        <w:r w:rsidRPr="00AA5DA2">
          <w:tab/>
        </w:r>
        <w:r w:rsidRPr="00AA5DA2">
          <w:rPr>
            <w:szCs w:val="24"/>
          </w:rPr>
          <w:t>RESOURCE STATUS RESPONSE</w:t>
        </w:r>
      </w:ins>
    </w:p>
    <w:p w14:paraId="2E04E07B" w14:textId="77777777" w:rsidR="0026166E" w:rsidRPr="00370001" w:rsidRDefault="0026166E" w:rsidP="0026166E">
      <w:pPr>
        <w:pStyle w:val="NO"/>
        <w:rPr>
          <w:ins w:id="231" w:author="Author"/>
        </w:rPr>
      </w:pPr>
    </w:p>
    <w:p w14:paraId="0C24AD79" w14:textId="77777777" w:rsidR="0026166E" w:rsidRPr="00AA5DA2" w:rsidRDefault="0026166E" w:rsidP="0026166E">
      <w:pPr>
        <w:rPr>
          <w:ins w:id="232" w:author="Author"/>
        </w:rPr>
      </w:pPr>
      <w:ins w:id="233" w:author="Author">
        <w:r>
          <w:t xml:space="preserve">This message is sent by the gNB-CU-UP </w:t>
        </w:r>
        <w:r w:rsidRPr="00AA5DA2">
          <w:t>to indicate that the requested measurement, for all or for a subset of the measurement objects included in the measurement is successfully initiated.</w:t>
        </w:r>
      </w:ins>
    </w:p>
    <w:p w14:paraId="761FA5D0" w14:textId="77777777" w:rsidR="0026166E" w:rsidRPr="00AA5DA2" w:rsidRDefault="0026166E" w:rsidP="0026166E">
      <w:pPr>
        <w:rPr>
          <w:ins w:id="234" w:author="Author"/>
          <w:rFonts w:eastAsia="Batang"/>
        </w:rPr>
      </w:pPr>
      <w:ins w:id="235" w:author="Author">
        <w:r w:rsidRPr="00AA5DA2">
          <w:t xml:space="preserve">Direction: </w:t>
        </w:r>
        <w:r>
          <w:t xml:space="preserve">gNB-CU-UP </w:t>
        </w:r>
        <w:r w:rsidRPr="00AA5DA2">
          <w:sym w:font="Symbol" w:char="F0AE"/>
        </w:r>
        <w:r w:rsidRPr="00AA5DA2">
          <w:t xml:space="preserve"> </w:t>
        </w:r>
        <w:r>
          <w:t>gNB-CU-CP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26166E" w:rsidRPr="00AA5DA2" w14:paraId="1215A5A4" w14:textId="77777777" w:rsidTr="00952F18">
        <w:trPr>
          <w:ins w:id="236" w:author="Author"/>
        </w:trPr>
        <w:tc>
          <w:tcPr>
            <w:tcW w:w="2328" w:type="dxa"/>
            <w:tcBorders>
              <w:top w:val="single" w:sz="4" w:space="0" w:color="auto"/>
              <w:left w:val="single" w:sz="4" w:space="0" w:color="auto"/>
              <w:bottom w:val="single" w:sz="4" w:space="0" w:color="auto"/>
              <w:right w:val="single" w:sz="4" w:space="0" w:color="auto"/>
            </w:tcBorders>
          </w:tcPr>
          <w:p w14:paraId="372918DF" w14:textId="77777777" w:rsidR="0026166E" w:rsidRPr="00AA5DA2" w:rsidRDefault="0026166E" w:rsidP="00952F18">
            <w:pPr>
              <w:pStyle w:val="TAH"/>
              <w:rPr>
                <w:ins w:id="237" w:author="Author"/>
                <w:lang w:eastAsia="ja-JP"/>
              </w:rPr>
            </w:pPr>
            <w:ins w:id="238" w:author="Author">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3EABE3AD" w14:textId="77777777" w:rsidR="0026166E" w:rsidRPr="00AA5DA2" w:rsidRDefault="0026166E" w:rsidP="00952F18">
            <w:pPr>
              <w:pStyle w:val="TAH"/>
              <w:rPr>
                <w:ins w:id="239" w:author="Author"/>
                <w:lang w:eastAsia="ja-JP"/>
              </w:rPr>
            </w:pPr>
            <w:ins w:id="240"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634A3452" w14:textId="77777777" w:rsidR="0026166E" w:rsidRPr="00AA5DA2" w:rsidRDefault="0026166E" w:rsidP="00952F18">
            <w:pPr>
              <w:pStyle w:val="TAH"/>
              <w:rPr>
                <w:ins w:id="241" w:author="Author"/>
                <w:lang w:eastAsia="ja-JP"/>
              </w:rPr>
            </w:pPr>
            <w:ins w:id="242"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30C60AC7" w14:textId="77777777" w:rsidR="0026166E" w:rsidRPr="00AA5DA2" w:rsidRDefault="0026166E" w:rsidP="00952F18">
            <w:pPr>
              <w:pStyle w:val="TAH"/>
              <w:rPr>
                <w:ins w:id="243" w:author="Author"/>
                <w:lang w:eastAsia="ja-JP"/>
              </w:rPr>
            </w:pPr>
            <w:ins w:id="244"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89837BB" w14:textId="77777777" w:rsidR="0026166E" w:rsidRPr="00AA5DA2" w:rsidRDefault="0026166E" w:rsidP="00952F18">
            <w:pPr>
              <w:pStyle w:val="TAH"/>
              <w:rPr>
                <w:ins w:id="245" w:author="Author"/>
                <w:lang w:eastAsia="ja-JP"/>
              </w:rPr>
            </w:pPr>
            <w:ins w:id="246"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29EC6B1" w14:textId="77777777" w:rsidR="0026166E" w:rsidRPr="00AA5DA2" w:rsidRDefault="0026166E" w:rsidP="00952F18">
            <w:pPr>
              <w:pStyle w:val="TAH"/>
              <w:rPr>
                <w:ins w:id="247" w:author="Author"/>
                <w:lang w:eastAsia="ja-JP"/>
              </w:rPr>
            </w:pPr>
            <w:ins w:id="248"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60395242" w14:textId="77777777" w:rsidR="0026166E" w:rsidRPr="00AA5DA2" w:rsidRDefault="0026166E" w:rsidP="00952F18">
            <w:pPr>
              <w:pStyle w:val="TAH"/>
              <w:rPr>
                <w:ins w:id="249" w:author="Author"/>
                <w:lang w:eastAsia="ja-JP"/>
              </w:rPr>
            </w:pPr>
            <w:ins w:id="250" w:author="Author">
              <w:r w:rsidRPr="00AA5DA2">
                <w:rPr>
                  <w:lang w:eastAsia="ja-JP"/>
                </w:rPr>
                <w:t>Assigned Criticality</w:t>
              </w:r>
            </w:ins>
          </w:p>
        </w:tc>
      </w:tr>
      <w:tr w:rsidR="0026166E" w:rsidRPr="00AA5DA2" w14:paraId="5F43CA66" w14:textId="77777777" w:rsidTr="00952F18">
        <w:trPr>
          <w:ins w:id="251" w:author="Author"/>
        </w:trPr>
        <w:tc>
          <w:tcPr>
            <w:tcW w:w="2328" w:type="dxa"/>
            <w:tcBorders>
              <w:top w:val="single" w:sz="4" w:space="0" w:color="auto"/>
              <w:left w:val="single" w:sz="4" w:space="0" w:color="auto"/>
              <w:bottom w:val="single" w:sz="4" w:space="0" w:color="auto"/>
              <w:right w:val="single" w:sz="4" w:space="0" w:color="auto"/>
            </w:tcBorders>
          </w:tcPr>
          <w:p w14:paraId="63803B20" w14:textId="77777777" w:rsidR="0026166E" w:rsidRPr="00AA5DA2" w:rsidRDefault="0026166E" w:rsidP="00952F18">
            <w:pPr>
              <w:pStyle w:val="TAL"/>
              <w:rPr>
                <w:ins w:id="252" w:author="Author"/>
                <w:lang w:eastAsia="ja-JP"/>
              </w:rPr>
            </w:pPr>
            <w:ins w:id="253"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9691D75" w14:textId="77777777" w:rsidR="0026166E" w:rsidRPr="00AA5DA2" w:rsidRDefault="0026166E" w:rsidP="00952F18">
            <w:pPr>
              <w:pStyle w:val="TAL"/>
              <w:rPr>
                <w:ins w:id="254" w:author="Author"/>
                <w:lang w:eastAsia="ja-JP"/>
              </w:rPr>
            </w:pPr>
            <w:ins w:id="255"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09BDB62" w14:textId="77777777" w:rsidR="0026166E" w:rsidRPr="00AA5DA2" w:rsidRDefault="0026166E" w:rsidP="00952F18">
            <w:pPr>
              <w:pStyle w:val="TAL"/>
              <w:rPr>
                <w:ins w:id="256"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63C1C30" w14:textId="77777777" w:rsidR="0026166E" w:rsidRPr="00AA5DA2" w:rsidRDefault="0026166E" w:rsidP="00952F18">
            <w:pPr>
              <w:pStyle w:val="TAL"/>
              <w:rPr>
                <w:ins w:id="257" w:author="Author"/>
                <w:lang w:eastAsia="ja-JP"/>
              </w:rPr>
            </w:pPr>
            <w:ins w:id="258"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5B123241" w14:textId="77777777" w:rsidR="0026166E" w:rsidRPr="00AA5DA2" w:rsidRDefault="0026166E" w:rsidP="00952F18">
            <w:pPr>
              <w:pStyle w:val="TAL"/>
              <w:rPr>
                <w:ins w:id="25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41ED921" w14:textId="77777777" w:rsidR="0026166E" w:rsidRPr="00AA5DA2" w:rsidRDefault="0026166E" w:rsidP="00952F18">
            <w:pPr>
              <w:pStyle w:val="TAC"/>
              <w:rPr>
                <w:ins w:id="260" w:author="Author"/>
                <w:lang w:eastAsia="ja-JP"/>
              </w:rPr>
            </w:pPr>
            <w:ins w:id="261"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E7CA7F3" w14:textId="77777777" w:rsidR="0026166E" w:rsidRPr="00AA5DA2" w:rsidRDefault="0026166E" w:rsidP="00952F18">
            <w:pPr>
              <w:pStyle w:val="TAC"/>
              <w:rPr>
                <w:ins w:id="262" w:author="Author"/>
                <w:lang w:eastAsia="ja-JP"/>
              </w:rPr>
            </w:pPr>
            <w:ins w:id="263" w:author="Author">
              <w:r w:rsidRPr="00AA5DA2">
                <w:rPr>
                  <w:lang w:eastAsia="ja-JP"/>
                </w:rPr>
                <w:t>reject</w:t>
              </w:r>
            </w:ins>
          </w:p>
        </w:tc>
      </w:tr>
      <w:tr w:rsidR="0026166E" w:rsidRPr="00AA5DA2" w14:paraId="4E6FED8F" w14:textId="77777777" w:rsidTr="00952F18">
        <w:trPr>
          <w:ins w:id="264" w:author="Author"/>
        </w:trPr>
        <w:tc>
          <w:tcPr>
            <w:tcW w:w="2328" w:type="dxa"/>
            <w:tcBorders>
              <w:top w:val="single" w:sz="4" w:space="0" w:color="auto"/>
              <w:left w:val="single" w:sz="4" w:space="0" w:color="auto"/>
              <w:bottom w:val="single" w:sz="4" w:space="0" w:color="auto"/>
              <w:right w:val="single" w:sz="4" w:space="0" w:color="auto"/>
            </w:tcBorders>
          </w:tcPr>
          <w:p w14:paraId="46B8A2F1" w14:textId="77777777" w:rsidR="0026166E" w:rsidRPr="00AA5DA2" w:rsidRDefault="0026166E" w:rsidP="00952F18">
            <w:pPr>
              <w:pStyle w:val="TAL"/>
              <w:rPr>
                <w:ins w:id="265" w:author="Author"/>
                <w:lang w:eastAsia="ja-JP"/>
              </w:rPr>
            </w:pPr>
            <w:ins w:id="266"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344FC301" w14:textId="77777777" w:rsidR="0026166E" w:rsidRPr="00AA5DA2" w:rsidRDefault="0026166E" w:rsidP="00952F18">
            <w:pPr>
              <w:pStyle w:val="TAL"/>
              <w:rPr>
                <w:ins w:id="267" w:author="Author"/>
                <w:lang w:eastAsia="ja-JP"/>
              </w:rPr>
            </w:pPr>
            <w:ins w:id="268"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2F8D3D4" w14:textId="77777777" w:rsidR="0026166E" w:rsidRPr="00AA5DA2" w:rsidRDefault="0026166E" w:rsidP="00952F18">
            <w:pPr>
              <w:pStyle w:val="TAL"/>
              <w:rPr>
                <w:ins w:id="26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E35D62" w14:textId="77777777" w:rsidR="0026166E" w:rsidRPr="00AA5DA2" w:rsidRDefault="0026166E" w:rsidP="00952F18">
            <w:pPr>
              <w:pStyle w:val="TAL"/>
              <w:rPr>
                <w:ins w:id="270" w:author="Author"/>
                <w:lang w:eastAsia="ja-JP"/>
              </w:rPr>
            </w:pPr>
            <w:ins w:id="271" w:author="Author">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03824BB3" w14:textId="77777777" w:rsidR="0026166E" w:rsidRPr="00AA5DA2" w:rsidRDefault="0026166E" w:rsidP="00952F18">
            <w:pPr>
              <w:pStyle w:val="TAL"/>
              <w:rPr>
                <w:ins w:id="27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89ED65D" w14:textId="77777777" w:rsidR="0026166E" w:rsidRPr="00AA5DA2" w:rsidRDefault="0026166E" w:rsidP="00952F18">
            <w:pPr>
              <w:pStyle w:val="TAC"/>
              <w:rPr>
                <w:ins w:id="273" w:author="Author"/>
                <w:lang w:eastAsia="ja-JP"/>
              </w:rPr>
            </w:pPr>
            <w:ins w:id="27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0927A70" w14:textId="77777777" w:rsidR="0026166E" w:rsidRPr="00AA5DA2" w:rsidRDefault="0026166E" w:rsidP="00952F18">
            <w:pPr>
              <w:pStyle w:val="TAC"/>
              <w:rPr>
                <w:ins w:id="275" w:author="Author"/>
                <w:lang w:eastAsia="ja-JP"/>
              </w:rPr>
            </w:pPr>
            <w:ins w:id="276" w:author="Author">
              <w:r w:rsidRPr="00AA5DA2">
                <w:rPr>
                  <w:lang w:eastAsia="ja-JP"/>
                </w:rPr>
                <w:t>reject</w:t>
              </w:r>
            </w:ins>
          </w:p>
        </w:tc>
      </w:tr>
      <w:tr w:rsidR="0026166E" w:rsidRPr="00AA5DA2" w14:paraId="7965F68F" w14:textId="77777777" w:rsidTr="00952F18">
        <w:trPr>
          <w:ins w:id="277" w:author="Author"/>
        </w:trPr>
        <w:tc>
          <w:tcPr>
            <w:tcW w:w="2328" w:type="dxa"/>
            <w:tcBorders>
              <w:top w:val="single" w:sz="4" w:space="0" w:color="auto"/>
              <w:left w:val="single" w:sz="4" w:space="0" w:color="auto"/>
              <w:bottom w:val="single" w:sz="4" w:space="0" w:color="auto"/>
              <w:right w:val="single" w:sz="4" w:space="0" w:color="auto"/>
            </w:tcBorders>
          </w:tcPr>
          <w:p w14:paraId="36F95CBE" w14:textId="77777777" w:rsidR="0026166E" w:rsidRPr="00AA5DA2" w:rsidRDefault="0026166E" w:rsidP="00952F18">
            <w:pPr>
              <w:pStyle w:val="TAL"/>
              <w:rPr>
                <w:ins w:id="278" w:author="Author"/>
                <w:lang w:eastAsia="ja-JP"/>
              </w:rPr>
            </w:pPr>
            <w:ins w:id="279" w:author="Author">
              <w:r>
                <w:rPr>
                  <w:lang w:eastAsia="ja-JP"/>
                </w:rPr>
                <w:t xml:space="preserve">gNB-CU-CP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1767BE0B" w14:textId="77777777" w:rsidR="0026166E" w:rsidRPr="00AA5DA2" w:rsidRDefault="0026166E" w:rsidP="00952F18">
            <w:pPr>
              <w:pStyle w:val="TAL"/>
              <w:rPr>
                <w:ins w:id="280" w:author="Author"/>
                <w:lang w:eastAsia="ja-JP"/>
              </w:rPr>
            </w:pPr>
            <w:ins w:id="281"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1F25762" w14:textId="77777777" w:rsidR="0026166E" w:rsidRPr="00AA5DA2" w:rsidRDefault="0026166E" w:rsidP="00952F18">
            <w:pPr>
              <w:pStyle w:val="TAL"/>
              <w:rPr>
                <w:ins w:id="28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0F0499" w14:textId="77777777" w:rsidR="0026166E" w:rsidRPr="00AA5DA2" w:rsidRDefault="0026166E" w:rsidP="00952F18">
            <w:pPr>
              <w:pStyle w:val="TAL"/>
              <w:rPr>
                <w:ins w:id="283" w:author="Author"/>
                <w:lang w:eastAsia="ja-JP"/>
              </w:rPr>
            </w:pPr>
            <w:ins w:id="284"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0302BB0" w14:textId="77777777" w:rsidR="0026166E" w:rsidRPr="00AA5DA2" w:rsidRDefault="0026166E" w:rsidP="00952F18">
            <w:pPr>
              <w:pStyle w:val="TAL"/>
              <w:rPr>
                <w:ins w:id="285" w:author="Author"/>
                <w:lang w:eastAsia="ja-JP"/>
              </w:rPr>
            </w:pPr>
            <w:ins w:id="286" w:author="Author">
              <w:r>
                <w:rPr>
                  <w:lang w:eastAsia="ja-JP"/>
                </w:rPr>
                <w:t>Allocated by gNB-CU-CP</w:t>
              </w:r>
            </w:ins>
          </w:p>
        </w:tc>
        <w:tc>
          <w:tcPr>
            <w:tcW w:w="1080" w:type="dxa"/>
            <w:tcBorders>
              <w:top w:val="single" w:sz="4" w:space="0" w:color="auto"/>
              <w:left w:val="single" w:sz="4" w:space="0" w:color="auto"/>
              <w:bottom w:val="single" w:sz="4" w:space="0" w:color="auto"/>
              <w:right w:val="single" w:sz="4" w:space="0" w:color="auto"/>
            </w:tcBorders>
          </w:tcPr>
          <w:p w14:paraId="3308E212" w14:textId="77777777" w:rsidR="0026166E" w:rsidRPr="00AA5DA2" w:rsidRDefault="0026166E" w:rsidP="00952F18">
            <w:pPr>
              <w:pStyle w:val="TAC"/>
              <w:rPr>
                <w:ins w:id="287" w:author="Author"/>
                <w:lang w:eastAsia="ja-JP"/>
              </w:rPr>
            </w:pPr>
            <w:ins w:id="288"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6D58BED" w14:textId="77777777" w:rsidR="0026166E" w:rsidRPr="00AA5DA2" w:rsidRDefault="0026166E" w:rsidP="00952F18">
            <w:pPr>
              <w:pStyle w:val="TAC"/>
              <w:rPr>
                <w:ins w:id="289" w:author="Author"/>
                <w:lang w:eastAsia="ja-JP"/>
              </w:rPr>
            </w:pPr>
            <w:ins w:id="290" w:author="Author">
              <w:r w:rsidRPr="00AA5DA2">
                <w:rPr>
                  <w:lang w:eastAsia="ja-JP"/>
                </w:rPr>
                <w:t>reject</w:t>
              </w:r>
            </w:ins>
          </w:p>
        </w:tc>
      </w:tr>
      <w:tr w:rsidR="0026166E" w:rsidRPr="00AA5DA2" w14:paraId="6E86B33D" w14:textId="77777777" w:rsidTr="00952F18">
        <w:trPr>
          <w:ins w:id="291" w:author="Author"/>
        </w:trPr>
        <w:tc>
          <w:tcPr>
            <w:tcW w:w="2328" w:type="dxa"/>
            <w:tcBorders>
              <w:top w:val="single" w:sz="4" w:space="0" w:color="auto"/>
              <w:left w:val="single" w:sz="4" w:space="0" w:color="auto"/>
              <w:bottom w:val="single" w:sz="4" w:space="0" w:color="auto"/>
              <w:right w:val="single" w:sz="4" w:space="0" w:color="auto"/>
            </w:tcBorders>
          </w:tcPr>
          <w:p w14:paraId="57B0C8B4" w14:textId="77777777" w:rsidR="0026166E" w:rsidRPr="00AA5DA2" w:rsidRDefault="0026166E" w:rsidP="00952F18">
            <w:pPr>
              <w:pStyle w:val="TAL"/>
              <w:rPr>
                <w:ins w:id="292" w:author="Author"/>
                <w:lang w:eastAsia="ja-JP"/>
              </w:rPr>
            </w:pPr>
            <w:ins w:id="293" w:author="Author">
              <w:r>
                <w:rPr>
                  <w:lang w:eastAsia="ja-JP"/>
                </w:rPr>
                <w:t xml:space="preserve">gNB-CU-UP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4108BDD" w14:textId="77777777" w:rsidR="0026166E" w:rsidRPr="00AA5DA2" w:rsidRDefault="0026166E" w:rsidP="00952F18">
            <w:pPr>
              <w:pStyle w:val="TAL"/>
              <w:rPr>
                <w:ins w:id="294" w:author="Author"/>
                <w:lang w:eastAsia="ja-JP"/>
              </w:rPr>
            </w:pPr>
            <w:ins w:id="295"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9D27B64" w14:textId="77777777" w:rsidR="0026166E" w:rsidRPr="00AA5DA2" w:rsidRDefault="0026166E" w:rsidP="00952F18">
            <w:pPr>
              <w:pStyle w:val="TAL"/>
              <w:rPr>
                <w:ins w:id="29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D4B0EE" w14:textId="77777777" w:rsidR="0026166E" w:rsidRPr="00AA5DA2" w:rsidRDefault="0026166E" w:rsidP="00952F18">
            <w:pPr>
              <w:pStyle w:val="TAL"/>
              <w:rPr>
                <w:ins w:id="297" w:author="Author"/>
                <w:lang w:eastAsia="ja-JP"/>
              </w:rPr>
            </w:pPr>
            <w:ins w:id="29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C9448D7" w14:textId="77777777" w:rsidR="0026166E" w:rsidRPr="00AA5DA2" w:rsidRDefault="0026166E" w:rsidP="00952F18">
            <w:pPr>
              <w:pStyle w:val="TAL"/>
              <w:rPr>
                <w:ins w:id="299" w:author="Author"/>
                <w:lang w:eastAsia="ja-JP"/>
              </w:rPr>
            </w:pPr>
            <w:ins w:id="300" w:author="Author">
              <w:r>
                <w:rPr>
                  <w:lang w:eastAsia="ja-JP"/>
                </w:rPr>
                <w:t>Allocated by gNB-CU-UP</w:t>
              </w:r>
            </w:ins>
          </w:p>
        </w:tc>
        <w:tc>
          <w:tcPr>
            <w:tcW w:w="1080" w:type="dxa"/>
            <w:tcBorders>
              <w:top w:val="single" w:sz="4" w:space="0" w:color="auto"/>
              <w:left w:val="single" w:sz="4" w:space="0" w:color="auto"/>
              <w:bottom w:val="single" w:sz="4" w:space="0" w:color="auto"/>
              <w:right w:val="single" w:sz="4" w:space="0" w:color="auto"/>
            </w:tcBorders>
          </w:tcPr>
          <w:p w14:paraId="0FBB4AA8" w14:textId="77777777" w:rsidR="0026166E" w:rsidRPr="00AA5DA2" w:rsidRDefault="0026166E" w:rsidP="00952F18">
            <w:pPr>
              <w:pStyle w:val="TAC"/>
              <w:rPr>
                <w:ins w:id="301" w:author="Author"/>
                <w:lang w:eastAsia="ja-JP"/>
              </w:rPr>
            </w:pPr>
            <w:ins w:id="302"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F2BCDE6" w14:textId="77777777" w:rsidR="0026166E" w:rsidRPr="00AA5DA2" w:rsidRDefault="0026166E" w:rsidP="00952F18">
            <w:pPr>
              <w:pStyle w:val="TAC"/>
              <w:rPr>
                <w:ins w:id="303" w:author="Author"/>
                <w:lang w:eastAsia="ja-JP"/>
              </w:rPr>
            </w:pPr>
            <w:ins w:id="304" w:author="Author">
              <w:r w:rsidRPr="00AA5DA2">
                <w:rPr>
                  <w:lang w:eastAsia="ja-JP"/>
                </w:rPr>
                <w:t>ignore</w:t>
              </w:r>
            </w:ins>
          </w:p>
        </w:tc>
      </w:tr>
      <w:tr w:rsidR="0026166E" w:rsidRPr="00AA5DA2" w14:paraId="3D88167D" w14:textId="77777777" w:rsidTr="00952F18">
        <w:trPr>
          <w:ins w:id="305" w:author="Author"/>
        </w:trPr>
        <w:tc>
          <w:tcPr>
            <w:tcW w:w="2328" w:type="dxa"/>
            <w:tcBorders>
              <w:top w:val="single" w:sz="4" w:space="0" w:color="auto"/>
              <w:left w:val="single" w:sz="4" w:space="0" w:color="auto"/>
              <w:bottom w:val="single" w:sz="4" w:space="0" w:color="auto"/>
              <w:right w:val="single" w:sz="4" w:space="0" w:color="auto"/>
            </w:tcBorders>
          </w:tcPr>
          <w:p w14:paraId="40971E53" w14:textId="77777777" w:rsidR="0026166E" w:rsidRPr="00AA5DA2" w:rsidRDefault="0026166E" w:rsidP="00952F18">
            <w:pPr>
              <w:pStyle w:val="TAL"/>
              <w:rPr>
                <w:ins w:id="306" w:author="Author"/>
                <w:lang w:eastAsia="ja-JP"/>
              </w:rPr>
            </w:pPr>
            <w:ins w:id="307"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073370A" w14:textId="77777777" w:rsidR="0026166E" w:rsidRPr="00AA5DA2" w:rsidRDefault="0026166E" w:rsidP="00952F18">
            <w:pPr>
              <w:pStyle w:val="TAL"/>
              <w:rPr>
                <w:ins w:id="308" w:author="Author"/>
                <w:lang w:eastAsia="ja-JP"/>
              </w:rPr>
            </w:pPr>
            <w:ins w:id="309"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F1328C9" w14:textId="77777777" w:rsidR="0026166E" w:rsidRPr="00AA5DA2" w:rsidRDefault="0026166E" w:rsidP="00952F18">
            <w:pPr>
              <w:pStyle w:val="TAL"/>
              <w:rPr>
                <w:ins w:id="31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7D10A306" w14:textId="77777777" w:rsidR="0026166E" w:rsidRPr="00AA5DA2" w:rsidRDefault="0026166E" w:rsidP="00952F18">
            <w:pPr>
              <w:pStyle w:val="TAL"/>
              <w:rPr>
                <w:ins w:id="311" w:author="Author"/>
                <w:lang w:eastAsia="ja-JP"/>
              </w:rPr>
            </w:pPr>
            <w:ins w:id="312"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024B1A17" w14:textId="77777777" w:rsidR="0026166E" w:rsidRPr="00AA5DA2" w:rsidRDefault="0026166E" w:rsidP="00952F18">
            <w:pPr>
              <w:pStyle w:val="TAL"/>
              <w:rPr>
                <w:ins w:id="31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634900B" w14:textId="77777777" w:rsidR="0026166E" w:rsidRPr="00AA5DA2" w:rsidRDefault="0026166E" w:rsidP="00952F18">
            <w:pPr>
              <w:pStyle w:val="TAC"/>
              <w:rPr>
                <w:ins w:id="314" w:author="Author"/>
                <w:lang w:eastAsia="ja-JP"/>
              </w:rPr>
            </w:pPr>
            <w:ins w:id="315"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986A580" w14:textId="77777777" w:rsidR="0026166E" w:rsidRPr="00AA5DA2" w:rsidRDefault="0026166E" w:rsidP="00952F18">
            <w:pPr>
              <w:pStyle w:val="TAC"/>
              <w:rPr>
                <w:ins w:id="316" w:author="Author"/>
                <w:lang w:eastAsia="ja-JP"/>
              </w:rPr>
            </w:pPr>
            <w:ins w:id="317" w:author="Author">
              <w:r w:rsidRPr="00AA5DA2">
                <w:rPr>
                  <w:lang w:eastAsia="ja-JP"/>
                </w:rPr>
                <w:t>ignore</w:t>
              </w:r>
            </w:ins>
          </w:p>
        </w:tc>
      </w:tr>
    </w:tbl>
    <w:p w14:paraId="28D37DF9" w14:textId="77777777" w:rsidR="0026166E" w:rsidRPr="00AA5DA2" w:rsidRDefault="0026166E" w:rsidP="0026166E">
      <w:pPr>
        <w:rPr>
          <w:ins w:id="318" w:author="Author"/>
        </w:rPr>
      </w:pPr>
    </w:p>
    <w:p w14:paraId="549474A6" w14:textId="77777777" w:rsidR="0026166E" w:rsidRDefault="0026166E" w:rsidP="0026166E">
      <w:pPr>
        <w:pStyle w:val="Heading4"/>
        <w:rPr>
          <w:ins w:id="319" w:author="Author"/>
          <w:szCs w:val="24"/>
        </w:rPr>
      </w:pPr>
      <w:ins w:id="320" w:author="Author">
        <w:r w:rsidRPr="00AA5DA2">
          <w:t>9.</w:t>
        </w:r>
        <w:r>
          <w:t>2.1</w:t>
        </w:r>
        <w:r w:rsidRPr="00AA5DA2">
          <w:t>.</w:t>
        </w:r>
        <w:r>
          <w:t>X</w:t>
        </w:r>
        <w:r w:rsidRPr="00AA5DA2">
          <w:t>3</w:t>
        </w:r>
        <w:r w:rsidRPr="00AA5DA2">
          <w:tab/>
        </w:r>
        <w:r w:rsidRPr="00AA5DA2">
          <w:rPr>
            <w:szCs w:val="24"/>
          </w:rPr>
          <w:t>RESOURCE STATUS FAILURE</w:t>
        </w:r>
      </w:ins>
    </w:p>
    <w:p w14:paraId="5E4BF12D" w14:textId="77777777" w:rsidR="0026166E" w:rsidRPr="00370001" w:rsidRDefault="0026166E" w:rsidP="0026166E">
      <w:pPr>
        <w:pStyle w:val="NO"/>
        <w:rPr>
          <w:ins w:id="321" w:author="Author"/>
        </w:rPr>
      </w:pPr>
    </w:p>
    <w:p w14:paraId="22702244" w14:textId="77777777" w:rsidR="0026166E" w:rsidRPr="00AA5DA2" w:rsidRDefault="0026166E" w:rsidP="0026166E">
      <w:pPr>
        <w:rPr>
          <w:ins w:id="322" w:author="Author"/>
        </w:rPr>
      </w:pPr>
      <w:ins w:id="323" w:author="Author">
        <w:r>
          <w:t>This message is sent by the gNB-CU-UP</w:t>
        </w:r>
        <w:r w:rsidRPr="00AA5DA2">
          <w:t xml:space="preserve"> to indicate that for none of the requested measurement objects the measurement can be initiated.</w:t>
        </w:r>
      </w:ins>
    </w:p>
    <w:p w14:paraId="42DF5927" w14:textId="77777777" w:rsidR="0026166E" w:rsidRPr="00AA5DA2" w:rsidRDefault="0026166E" w:rsidP="0026166E">
      <w:pPr>
        <w:rPr>
          <w:ins w:id="324" w:author="Author"/>
          <w:rFonts w:eastAsia="Batang"/>
        </w:rPr>
      </w:pPr>
      <w:ins w:id="325" w:author="Author">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26166E" w:rsidRPr="00AA5DA2" w14:paraId="4B8BB671" w14:textId="77777777" w:rsidTr="00952F18">
        <w:trPr>
          <w:ins w:id="326" w:author="Author"/>
        </w:trPr>
        <w:tc>
          <w:tcPr>
            <w:tcW w:w="2302" w:type="dxa"/>
          </w:tcPr>
          <w:p w14:paraId="0D6C0DD4" w14:textId="77777777" w:rsidR="0026166E" w:rsidRPr="00AA5DA2" w:rsidRDefault="0026166E" w:rsidP="00952F18">
            <w:pPr>
              <w:pStyle w:val="TAH"/>
              <w:rPr>
                <w:ins w:id="327" w:author="Author"/>
                <w:lang w:eastAsia="ja-JP"/>
              </w:rPr>
            </w:pPr>
            <w:ins w:id="328" w:author="Author">
              <w:r w:rsidRPr="00AA5DA2">
                <w:rPr>
                  <w:lang w:eastAsia="ja-JP"/>
                </w:rPr>
                <w:t>IE/Group Name</w:t>
              </w:r>
            </w:ins>
          </w:p>
        </w:tc>
        <w:tc>
          <w:tcPr>
            <w:tcW w:w="1080" w:type="dxa"/>
            <w:gridSpan w:val="2"/>
          </w:tcPr>
          <w:p w14:paraId="055B3DA2" w14:textId="77777777" w:rsidR="0026166E" w:rsidRPr="00AA5DA2" w:rsidRDefault="0026166E" w:rsidP="00952F18">
            <w:pPr>
              <w:pStyle w:val="TAH"/>
              <w:rPr>
                <w:ins w:id="329" w:author="Author"/>
                <w:lang w:eastAsia="ja-JP"/>
              </w:rPr>
            </w:pPr>
            <w:ins w:id="330" w:author="Author">
              <w:r w:rsidRPr="00AA5DA2">
                <w:rPr>
                  <w:lang w:eastAsia="ja-JP"/>
                </w:rPr>
                <w:t>Presence</w:t>
              </w:r>
            </w:ins>
          </w:p>
        </w:tc>
        <w:tc>
          <w:tcPr>
            <w:tcW w:w="900" w:type="dxa"/>
          </w:tcPr>
          <w:p w14:paraId="18582B7F" w14:textId="77777777" w:rsidR="0026166E" w:rsidRPr="00AA5DA2" w:rsidRDefault="0026166E" w:rsidP="00952F18">
            <w:pPr>
              <w:pStyle w:val="TAH"/>
              <w:rPr>
                <w:ins w:id="331" w:author="Author"/>
                <w:lang w:eastAsia="ja-JP"/>
              </w:rPr>
            </w:pPr>
            <w:ins w:id="332" w:author="Author">
              <w:r w:rsidRPr="00AA5DA2">
                <w:rPr>
                  <w:lang w:eastAsia="ja-JP"/>
                </w:rPr>
                <w:t>Range</w:t>
              </w:r>
            </w:ins>
          </w:p>
        </w:tc>
        <w:tc>
          <w:tcPr>
            <w:tcW w:w="1260" w:type="dxa"/>
          </w:tcPr>
          <w:p w14:paraId="09897118" w14:textId="77777777" w:rsidR="0026166E" w:rsidRPr="00AA5DA2" w:rsidRDefault="0026166E" w:rsidP="00952F18">
            <w:pPr>
              <w:pStyle w:val="TAH"/>
              <w:rPr>
                <w:ins w:id="333" w:author="Author"/>
                <w:lang w:eastAsia="ja-JP"/>
              </w:rPr>
            </w:pPr>
            <w:ins w:id="334" w:author="Author">
              <w:r w:rsidRPr="00AA5DA2">
                <w:rPr>
                  <w:lang w:eastAsia="ja-JP"/>
                </w:rPr>
                <w:t>IE type and reference</w:t>
              </w:r>
            </w:ins>
          </w:p>
        </w:tc>
        <w:tc>
          <w:tcPr>
            <w:tcW w:w="2160" w:type="dxa"/>
          </w:tcPr>
          <w:p w14:paraId="78C463E8" w14:textId="77777777" w:rsidR="0026166E" w:rsidRPr="00AA5DA2" w:rsidRDefault="0026166E" w:rsidP="00952F18">
            <w:pPr>
              <w:pStyle w:val="TAH"/>
              <w:rPr>
                <w:ins w:id="335" w:author="Author"/>
                <w:lang w:eastAsia="ja-JP"/>
              </w:rPr>
            </w:pPr>
            <w:ins w:id="336" w:author="Author">
              <w:r w:rsidRPr="00AA5DA2">
                <w:rPr>
                  <w:lang w:eastAsia="ja-JP"/>
                </w:rPr>
                <w:t>Semantics description</w:t>
              </w:r>
            </w:ins>
          </w:p>
        </w:tc>
        <w:tc>
          <w:tcPr>
            <w:tcW w:w="1107" w:type="dxa"/>
          </w:tcPr>
          <w:p w14:paraId="2139B258" w14:textId="77777777" w:rsidR="0026166E" w:rsidRPr="00AA5DA2" w:rsidRDefault="0026166E" w:rsidP="00952F18">
            <w:pPr>
              <w:pStyle w:val="TAH"/>
              <w:rPr>
                <w:ins w:id="337" w:author="Author"/>
                <w:lang w:eastAsia="ja-JP"/>
              </w:rPr>
            </w:pPr>
            <w:ins w:id="338" w:author="Author">
              <w:r w:rsidRPr="00AA5DA2">
                <w:rPr>
                  <w:lang w:eastAsia="ja-JP"/>
                </w:rPr>
                <w:t>Criticality</w:t>
              </w:r>
            </w:ins>
          </w:p>
        </w:tc>
        <w:tc>
          <w:tcPr>
            <w:tcW w:w="1080" w:type="dxa"/>
          </w:tcPr>
          <w:p w14:paraId="3D7BA592" w14:textId="77777777" w:rsidR="0026166E" w:rsidRPr="00AA5DA2" w:rsidRDefault="0026166E" w:rsidP="00952F18">
            <w:pPr>
              <w:pStyle w:val="TAH"/>
              <w:rPr>
                <w:ins w:id="339" w:author="Author"/>
                <w:b w:val="0"/>
                <w:lang w:eastAsia="ja-JP"/>
              </w:rPr>
            </w:pPr>
            <w:ins w:id="340" w:author="Author">
              <w:r w:rsidRPr="00AA5DA2">
                <w:rPr>
                  <w:lang w:eastAsia="ja-JP"/>
                </w:rPr>
                <w:t>Assigned Criticality</w:t>
              </w:r>
            </w:ins>
          </w:p>
        </w:tc>
      </w:tr>
      <w:tr w:rsidR="0026166E" w:rsidRPr="00AA5DA2" w14:paraId="354B466C" w14:textId="77777777" w:rsidTr="00952F18">
        <w:trPr>
          <w:ins w:id="341" w:author="Author"/>
        </w:trPr>
        <w:tc>
          <w:tcPr>
            <w:tcW w:w="2302" w:type="dxa"/>
          </w:tcPr>
          <w:p w14:paraId="49E2F62D" w14:textId="77777777" w:rsidR="0026166E" w:rsidRPr="00AA5DA2" w:rsidRDefault="0026166E" w:rsidP="00952F18">
            <w:pPr>
              <w:pStyle w:val="TAL"/>
              <w:rPr>
                <w:ins w:id="342" w:author="Author"/>
                <w:lang w:eastAsia="ja-JP"/>
              </w:rPr>
            </w:pPr>
            <w:ins w:id="343" w:author="Author">
              <w:r w:rsidRPr="00A423D1">
                <w:rPr>
                  <w:lang w:eastAsia="ja-JP"/>
                </w:rPr>
                <w:t>Message Type</w:t>
              </w:r>
            </w:ins>
          </w:p>
        </w:tc>
        <w:tc>
          <w:tcPr>
            <w:tcW w:w="1080" w:type="dxa"/>
            <w:gridSpan w:val="2"/>
          </w:tcPr>
          <w:p w14:paraId="230AF01F" w14:textId="77777777" w:rsidR="0026166E" w:rsidRPr="00AA5DA2" w:rsidRDefault="0026166E" w:rsidP="00952F18">
            <w:pPr>
              <w:pStyle w:val="TAL"/>
              <w:rPr>
                <w:ins w:id="344" w:author="Author"/>
                <w:lang w:eastAsia="ja-JP"/>
              </w:rPr>
            </w:pPr>
            <w:ins w:id="345" w:author="Author">
              <w:r w:rsidRPr="00A423D1">
                <w:rPr>
                  <w:lang w:eastAsia="ja-JP"/>
                </w:rPr>
                <w:t>M</w:t>
              </w:r>
            </w:ins>
          </w:p>
        </w:tc>
        <w:tc>
          <w:tcPr>
            <w:tcW w:w="900" w:type="dxa"/>
          </w:tcPr>
          <w:p w14:paraId="75AA8B95" w14:textId="77777777" w:rsidR="0026166E" w:rsidRPr="00AA5DA2" w:rsidRDefault="0026166E" w:rsidP="00952F18">
            <w:pPr>
              <w:pStyle w:val="TAL"/>
              <w:rPr>
                <w:ins w:id="346" w:author="Author"/>
                <w:lang w:eastAsia="ja-JP"/>
              </w:rPr>
            </w:pPr>
          </w:p>
        </w:tc>
        <w:tc>
          <w:tcPr>
            <w:tcW w:w="1260" w:type="dxa"/>
          </w:tcPr>
          <w:p w14:paraId="2AB9C76B" w14:textId="77777777" w:rsidR="0026166E" w:rsidRPr="00AA5DA2" w:rsidRDefault="0026166E" w:rsidP="00952F18">
            <w:pPr>
              <w:pStyle w:val="TAL"/>
              <w:rPr>
                <w:ins w:id="347" w:author="Author"/>
                <w:lang w:eastAsia="ja-JP"/>
              </w:rPr>
            </w:pPr>
            <w:ins w:id="348" w:author="Author">
              <w:r w:rsidRPr="00A423D1">
                <w:rPr>
                  <w:lang w:eastAsia="ja-JP"/>
                </w:rPr>
                <w:t>9.3.1.1</w:t>
              </w:r>
            </w:ins>
          </w:p>
        </w:tc>
        <w:tc>
          <w:tcPr>
            <w:tcW w:w="2160" w:type="dxa"/>
          </w:tcPr>
          <w:p w14:paraId="34242A1D" w14:textId="77777777" w:rsidR="0026166E" w:rsidRPr="00AA5DA2" w:rsidRDefault="0026166E" w:rsidP="00952F18">
            <w:pPr>
              <w:pStyle w:val="TAL"/>
              <w:rPr>
                <w:ins w:id="349" w:author="Author"/>
                <w:lang w:eastAsia="ja-JP"/>
              </w:rPr>
            </w:pPr>
          </w:p>
        </w:tc>
        <w:tc>
          <w:tcPr>
            <w:tcW w:w="1107" w:type="dxa"/>
          </w:tcPr>
          <w:p w14:paraId="6A7076FF" w14:textId="77777777" w:rsidR="0026166E" w:rsidRPr="00AA5DA2" w:rsidRDefault="0026166E" w:rsidP="00952F18">
            <w:pPr>
              <w:pStyle w:val="TAC"/>
              <w:rPr>
                <w:ins w:id="350" w:author="Author"/>
                <w:lang w:eastAsia="ja-JP"/>
              </w:rPr>
            </w:pPr>
            <w:ins w:id="351" w:author="Author">
              <w:r w:rsidRPr="00AA5DA2">
                <w:rPr>
                  <w:lang w:eastAsia="ja-JP"/>
                </w:rPr>
                <w:t>YES</w:t>
              </w:r>
            </w:ins>
          </w:p>
        </w:tc>
        <w:tc>
          <w:tcPr>
            <w:tcW w:w="1080" w:type="dxa"/>
          </w:tcPr>
          <w:p w14:paraId="7791F404" w14:textId="77777777" w:rsidR="0026166E" w:rsidRPr="00AA5DA2" w:rsidRDefault="0026166E" w:rsidP="00952F18">
            <w:pPr>
              <w:pStyle w:val="TAC"/>
              <w:rPr>
                <w:ins w:id="352" w:author="Author"/>
                <w:lang w:eastAsia="ja-JP"/>
              </w:rPr>
            </w:pPr>
            <w:ins w:id="353" w:author="Author">
              <w:r w:rsidRPr="00AA5DA2">
                <w:rPr>
                  <w:lang w:eastAsia="ja-JP"/>
                </w:rPr>
                <w:t>reject</w:t>
              </w:r>
            </w:ins>
          </w:p>
        </w:tc>
      </w:tr>
      <w:tr w:rsidR="0026166E" w:rsidRPr="00AA5DA2" w14:paraId="583F516D" w14:textId="77777777" w:rsidTr="00952F18">
        <w:trPr>
          <w:ins w:id="354" w:author="Author"/>
        </w:trPr>
        <w:tc>
          <w:tcPr>
            <w:tcW w:w="2302" w:type="dxa"/>
          </w:tcPr>
          <w:p w14:paraId="23D97893" w14:textId="77777777" w:rsidR="0026166E" w:rsidRPr="00AA5DA2" w:rsidRDefault="0026166E" w:rsidP="00952F18">
            <w:pPr>
              <w:pStyle w:val="TAL"/>
              <w:rPr>
                <w:ins w:id="355" w:author="Author"/>
                <w:lang w:eastAsia="ja-JP"/>
              </w:rPr>
            </w:pPr>
            <w:ins w:id="356" w:author="Author">
              <w:r w:rsidRPr="00A423D1">
                <w:rPr>
                  <w:lang w:eastAsia="ja-JP"/>
                </w:rPr>
                <w:t>Transaction ID</w:t>
              </w:r>
            </w:ins>
          </w:p>
        </w:tc>
        <w:tc>
          <w:tcPr>
            <w:tcW w:w="1080" w:type="dxa"/>
            <w:gridSpan w:val="2"/>
          </w:tcPr>
          <w:p w14:paraId="68F362FC" w14:textId="77777777" w:rsidR="0026166E" w:rsidRPr="00AA5DA2" w:rsidRDefault="0026166E" w:rsidP="00952F18">
            <w:pPr>
              <w:pStyle w:val="TAL"/>
              <w:rPr>
                <w:ins w:id="357" w:author="Author"/>
                <w:lang w:eastAsia="ja-JP"/>
              </w:rPr>
            </w:pPr>
            <w:ins w:id="358" w:author="Author">
              <w:r w:rsidRPr="00A423D1">
                <w:rPr>
                  <w:lang w:eastAsia="ja-JP"/>
                </w:rPr>
                <w:t>M</w:t>
              </w:r>
            </w:ins>
          </w:p>
        </w:tc>
        <w:tc>
          <w:tcPr>
            <w:tcW w:w="900" w:type="dxa"/>
          </w:tcPr>
          <w:p w14:paraId="5C29579B" w14:textId="77777777" w:rsidR="0026166E" w:rsidRPr="00AA5DA2" w:rsidRDefault="0026166E" w:rsidP="00952F18">
            <w:pPr>
              <w:pStyle w:val="TAL"/>
              <w:rPr>
                <w:ins w:id="359" w:author="Author"/>
                <w:i/>
                <w:lang w:eastAsia="ja-JP"/>
              </w:rPr>
            </w:pPr>
          </w:p>
        </w:tc>
        <w:tc>
          <w:tcPr>
            <w:tcW w:w="1260" w:type="dxa"/>
          </w:tcPr>
          <w:p w14:paraId="3912AB07" w14:textId="77777777" w:rsidR="0026166E" w:rsidRPr="00AA5DA2" w:rsidRDefault="0026166E" w:rsidP="00952F18">
            <w:pPr>
              <w:pStyle w:val="TAL"/>
              <w:rPr>
                <w:ins w:id="360" w:author="Author"/>
                <w:lang w:eastAsia="ja-JP"/>
              </w:rPr>
            </w:pPr>
            <w:ins w:id="361" w:author="Author">
              <w:r w:rsidRPr="00A423D1">
                <w:rPr>
                  <w:lang w:eastAsia="ja-JP"/>
                </w:rPr>
                <w:t>9.3.1.</w:t>
              </w:r>
              <w:r>
                <w:rPr>
                  <w:lang w:eastAsia="ja-JP"/>
                </w:rPr>
                <w:t>5</w:t>
              </w:r>
              <w:r w:rsidRPr="00A423D1">
                <w:rPr>
                  <w:lang w:eastAsia="ja-JP"/>
                </w:rPr>
                <w:t>3</w:t>
              </w:r>
            </w:ins>
          </w:p>
        </w:tc>
        <w:tc>
          <w:tcPr>
            <w:tcW w:w="2160" w:type="dxa"/>
          </w:tcPr>
          <w:p w14:paraId="1C37FD98" w14:textId="77777777" w:rsidR="0026166E" w:rsidRPr="00AA5DA2" w:rsidRDefault="0026166E" w:rsidP="00952F18">
            <w:pPr>
              <w:pStyle w:val="TAL"/>
              <w:rPr>
                <w:ins w:id="362" w:author="Author"/>
                <w:lang w:eastAsia="ja-JP"/>
              </w:rPr>
            </w:pPr>
          </w:p>
        </w:tc>
        <w:tc>
          <w:tcPr>
            <w:tcW w:w="1107" w:type="dxa"/>
          </w:tcPr>
          <w:p w14:paraId="2B085FBA" w14:textId="77777777" w:rsidR="0026166E" w:rsidRPr="00AA5DA2" w:rsidRDefault="0026166E" w:rsidP="00952F18">
            <w:pPr>
              <w:pStyle w:val="TAC"/>
              <w:rPr>
                <w:ins w:id="363" w:author="Author"/>
                <w:lang w:eastAsia="ja-JP"/>
              </w:rPr>
            </w:pPr>
            <w:ins w:id="364" w:author="Author">
              <w:r w:rsidRPr="00AA5DA2">
                <w:rPr>
                  <w:lang w:eastAsia="ja-JP"/>
                </w:rPr>
                <w:t>YES</w:t>
              </w:r>
            </w:ins>
          </w:p>
        </w:tc>
        <w:tc>
          <w:tcPr>
            <w:tcW w:w="1080" w:type="dxa"/>
          </w:tcPr>
          <w:p w14:paraId="7B4D1C30" w14:textId="77777777" w:rsidR="0026166E" w:rsidRPr="00AA5DA2" w:rsidRDefault="0026166E" w:rsidP="00952F18">
            <w:pPr>
              <w:pStyle w:val="TAC"/>
              <w:rPr>
                <w:ins w:id="365" w:author="Author"/>
                <w:lang w:eastAsia="ja-JP"/>
              </w:rPr>
            </w:pPr>
            <w:ins w:id="366" w:author="Author">
              <w:r w:rsidRPr="00AA5DA2">
                <w:rPr>
                  <w:lang w:eastAsia="ja-JP"/>
                </w:rPr>
                <w:t>reject</w:t>
              </w:r>
            </w:ins>
          </w:p>
        </w:tc>
      </w:tr>
      <w:tr w:rsidR="0026166E" w:rsidRPr="00AA5DA2" w14:paraId="4BC4B785" w14:textId="77777777" w:rsidTr="00952F18">
        <w:trPr>
          <w:ins w:id="367" w:author="Author"/>
        </w:trPr>
        <w:tc>
          <w:tcPr>
            <w:tcW w:w="2302" w:type="dxa"/>
            <w:tcBorders>
              <w:top w:val="single" w:sz="4" w:space="0" w:color="auto"/>
              <w:left w:val="single" w:sz="4" w:space="0" w:color="auto"/>
              <w:bottom w:val="single" w:sz="4" w:space="0" w:color="auto"/>
              <w:right w:val="single" w:sz="4" w:space="0" w:color="auto"/>
            </w:tcBorders>
          </w:tcPr>
          <w:p w14:paraId="1023A355" w14:textId="77777777" w:rsidR="0026166E" w:rsidRPr="00AA5DA2" w:rsidRDefault="0026166E" w:rsidP="00952F18">
            <w:pPr>
              <w:pStyle w:val="TAL"/>
              <w:rPr>
                <w:ins w:id="368" w:author="Author"/>
                <w:lang w:eastAsia="ja-JP"/>
              </w:rPr>
            </w:pPr>
            <w:ins w:id="369" w:author="Author">
              <w:r>
                <w:rPr>
                  <w:lang w:eastAsia="ja-JP"/>
                </w:rPr>
                <w:t xml:space="preserve">gNB-CU-CP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423DBA76" w14:textId="77777777" w:rsidR="0026166E" w:rsidRPr="00AA5DA2" w:rsidRDefault="0026166E" w:rsidP="00952F18">
            <w:pPr>
              <w:pStyle w:val="TAL"/>
              <w:rPr>
                <w:ins w:id="370" w:author="Author"/>
                <w:lang w:eastAsia="ja-JP"/>
              </w:rPr>
            </w:pPr>
            <w:ins w:id="371"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5271EC0" w14:textId="77777777" w:rsidR="0026166E" w:rsidRPr="00AA5DA2" w:rsidRDefault="0026166E" w:rsidP="00952F18">
            <w:pPr>
              <w:pStyle w:val="TAL"/>
              <w:rPr>
                <w:ins w:id="37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D39C71" w14:textId="77777777" w:rsidR="0026166E" w:rsidRPr="00AA5DA2" w:rsidRDefault="0026166E" w:rsidP="00952F18">
            <w:pPr>
              <w:pStyle w:val="TAL"/>
              <w:rPr>
                <w:ins w:id="373" w:author="Author"/>
                <w:lang w:eastAsia="ja-JP"/>
              </w:rPr>
            </w:pPr>
            <w:ins w:id="374"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9257C15" w14:textId="77777777" w:rsidR="0026166E" w:rsidRPr="00AA5DA2" w:rsidRDefault="0026166E" w:rsidP="00952F18">
            <w:pPr>
              <w:pStyle w:val="TAL"/>
              <w:rPr>
                <w:ins w:id="375" w:author="Author"/>
                <w:lang w:eastAsia="ja-JP"/>
              </w:rPr>
            </w:pPr>
            <w:ins w:id="376" w:author="Author">
              <w:r>
                <w:rPr>
                  <w:lang w:eastAsia="ja-JP"/>
                </w:rPr>
                <w:t>Allocated by gNB-CU-CP</w:t>
              </w:r>
            </w:ins>
          </w:p>
        </w:tc>
        <w:tc>
          <w:tcPr>
            <w:tcW w:w="1107" w:type="dxa"/>
            <w:tcBorders>
              <w:top w:val="single" w:sz="4" w:space="0" w:color="auto"/>
              <w:left w:val="single" w:sz="4" w:space="0" w:color="auto"/>
              <w:bottom w:val="single" w:sz="4" w:space="0" w:color="auto"/>
              <w:right w:val="single" w:sz="4" w:space="0" w:color="auto"/>
            </w:tcBorders>
          </w:tcPr>
          <w:p w14:paraId="3E161416" w14:textId="77777777" w:rsidR="0026166E" w:rsidRPr="00AA5DA2" w:rsidRDefault="0026166E" w:rsidP="00952F18">
            <w:pPr>
              <w:pStyle w:val="TAC"/>
              <w:rPr>
                <w:ins w:id="377" w:author="Author"/>
                <w:lang w:eastAsia="ja-JP"/>
              </w:rPr>
            </w:pPr>
            <w:ins w:id="378"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00D5D64" w14:textId="77777777" w:rsidR="0026166E" w:rsidRPr="00AA5DA2" w:rsidRDefault="0026166E" w:rsidP="00952F18">
            <w:pPr>
              <w:pStyle w:val="TAC"/>
              <w:rPr>
                <w:ins w:id="379" w:author="Author"/>
                <w:lang w:eastAsia="ja-JP"/>
              </w:rPr>
            </w:pPr>
            <w:ins w:id="380" w:author="Author">
              <w:r w:rsidRPr="00AA5DA2">
                <w:rPr>
                  <w:lang w:eastAsia="ja-JP"/>
                </w:rPr>
                <w:t>reject</w:t>
              </w:r>
            </w:ins>
          </w:p>
        </w:tc>
      </w:tr>
      <w:tr w:rsidR="0026166E" w:rsidRPr="00AA5DA2" w14:paraId="73E7A280" w14:textId="77777777" w:rsidTr="00952F18">
        <w:trPr>
          <w:ins w:id="381" w:author="Author"/>
        </w:trPr>
        <w:tc>
          <w:tcPr>
            <w:tcW w:w="2302" w:type="dxa"/>
            <w:tcBorders>
              <w:top w:val="single" w:sz="4" w:space="0" w:color="auto"/>
              <w:left w:val="single" w:sz="4" w:space="0" w:color="auto"/>
              <w:bottom w:val="single" w:sz="4" w:space="0" w:color="auto"/>
              <w:right w:val="single" w:sz="4" w:space="0" w:color="auto"/>
            </w:tcBorders>
          </w:tcPr>
          <w:p w14:paraId="54C13C43" w14:textId="77777777" w:rsidR="0026166E" w:rsidRPr="00AA5DA2" w:rsidRDefault="0026166E" w:rsidP="00952F18">
            <w:pPr>
              <w:pStyle w:val="TAL"/>
              <w:rPr>
                <w:ins w:id="382" w:author="Author"/>
                <w:lang w:eastAsia="ja-JP"/>
              </w:rPr>
            </w:pPr>
            <w:ins w:id="383" w:author="Author">
              <w:r>
                <w:rPr>
                  <w:lang w:eastAsia="ja-JP"/>
                </w:rPr>
                <w:t xml:space="preserve">gNB-CU-UP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1431B31B" w14:textId="77777777" w:rsidR="0026166E" w:rsidRPr="00AA5DA2" w:rsidRDefault="0026166E" w:rsidP="00952F18">
            <w:pPr>
              <w:pStyle w:val="TAL"/>
              <w:rPr>
                <w:ins w:id="384" w:author="Author"/>
                <w:lang w:eastAsia="ja-JP"/>
              </w:rPr>
            </w:pPr>
            <w:ins w:id="385" w:author="Author">
              <w:r w:rsidRPr="00AA5DA2">
                <w:rPr>
                  <w:lang w:eastAsia="ja-JP"/>
                </w:rPr>
                <w:t>C-ifRegistrationRequest</w:t>
              </w:r>
              <w:r>
                <w:rPr>
                  <w:lang w:eastAsia="ja-JP"/>
                </w:rPr>
                <w:t>StoporRemoveorAdd</w:t>
              </w:r>
            </w:ins>
          </w:p>
        </w:tc>
        <w:tc>
          <w:tcPr>
            <w:tcW w:w="900" w:type="dxa"/>
            <w:tcBorders>
              <w:top w:val="single" w:sz="4" w:space="0" w:color="auto"/>
              <w:left w:val="single" w:sz="4" w:space="0" w:color="auto"/>
              <w:bottom w:val="single" w:sz="4" w:space="0" w:color="auto"/>
              <w:right w:val="single" w:sz="4" w:space="0" w:color="auto"/>
            </w:tcBorders>
          </w:tcPr>
          <w:p w14:paraId="51B0C157" w14:textId="77777777" w:rsidR="0026166E" w:rsidRPr="00AA5DA2" w:rsidRDefault="0026166E" w:rsidP="00952F18">
            <w:pPr>
              <w:pStyle w:val="TAL"/>
              <w:rPr>
                <w:ins w:id="38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F5F8BB" w14:textId="77777777" w:rsidR="0026166E" w:rsidRPr="00AA5DA2" w:rsidRDefault="0026166E" w:rsidP="00952F18">
            <w:pPr>
              <w:pStyle w:val="TAL"/>
              <w:rPr>
                <w:ins w:id="387" w:author="Author"/>
                <w:lang w:eastAsia="ja-JP"/>
              </w:rPr>
            </w:pPr>
            <w:ins w:id="38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6B53D467" w14:textId="77777777" w:rsidR="0026166E" w:rsidRPr="00AA5DA2" w:rsidRDefault="0026166E" w:rsidP="00952F18">
            <w:pPr>
              <w:pStyle w:val="TAL"/>
              <w:rPr>
                <w:ins w:id="389" w:author="Author"/>
                <w:lang w:eastAsia="ja-JP"/>
              </w:rPr>
            </w:pPr>
            <w:ins w:id="390" w:author="Author">
              <w:r>
                <w:rPr>
                  <w:lang w:eastAsia="ja-JP"/>
                </w:rPr>
                <w:t>Allocated by gNB-CU-UP</w:t>
              </w:r>
            </w:ins>
          </w:p>
        </w:tc>
        <w:tc>
          <w:tcPr>
            <w:tcW w:w="1107" w:type="dxa"/>
            <w:tcBorders>
              <w:top w:val="single" w:sz="4" w:space="0" w:color="auto"/>
              <w:left w:val="single" w:sz="4" w:space="0" w:color="auto"/>
              <w:bottom w:val="single" w:sz="4" w:space="0" w:color="auto"/>
              <w:right w:val="single" w:sz="4" w:space="0" w:color="auto"/>
            </w:tcBorders>
          </w:tcPr>
          <w:p w14:paraId="0A0875A6" w14:textId="77777777" w:rsidR="0026166E" w:rsidRPr="00AA5DA2" w:rsidRDefault="0026166E" w:rsidP="00952F18">
            <w:pPr>
              <w:pStyle w:val="TAC"/>
              <w:rPr>
                <w:ins w:id="391" w:author="Author"/>
                <w:lang w:eastAsia="ja-JP"/>
              </w:rPr>
            </w:pPr>
            <w:ins w:id="392"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1960919" w14:textId="77777777" w:rsidR="0026166E" w:rsidRPr="00AA5DA2" w:rsidRDefault="0026166E" w:rsidP="00952F18">
            <w:pPr>
              <w:pStyle w:val="TAC"/>
              <w:rPr>
                <w:ins w:id="393" w:author="Author"/>
                <w:lang w:eastAsia="ja-JP"/>
              </w:rPr>
            </w:pPr>
            <w:ins w:id="394" w:author="Author">
              <w:r w:rsidRPr="00AA5DA2">
                <w:rPr>
                  <w:lang w:eastAsia="ja-JP"/>
                </w:rPr>
                <w:t>ignore</w:t>
              </w:r>
            </w:ins>
          </w:p>
        </w:tc>
      </w:tr>
      <w:tr w:rsidR="0026166E" w:rsidRPr="00AA5DA2" w14:paraId="7D6BB45B" w14:textId="77777777" w:rsidTr="00952F18">
        <w:trPr>
          <w:ins w:id="395" w:author="Author"/>
        </w:trPr>
        <w:tc>
          <w:tcPr>
            <w:tcW w:w="2302" w:type="dxa"/>
          </w:tcPr>
          <w:p w14:paraId="1851FEF7" w14:textId="77777777" w:rsidR="0026166E" w:rsidRPr="00AA5DA2" w:rsidRDefault="0026166E" w:rsidP="00952F18">
            <w:pPr>
              <w:pStyle w:val="TAL"/>
              <w:rPr>
                <w:ins w:id="396" w:author="Author"/>
                <w:lang w:eastAsia="ja-JP"/>
              </w:rPr>
            </w:pPr>
            <w:ins w:id="397" w:author="Author">
              <w:r w:rsidRPr="00AA5DA2">
                <w:rPr>
                  <w:lang w:eastAsia="ja-JP"/>
                </w:rPr>
                <w:t>Cause</w:t>
              </w:r>
            </w:ins>
          </w:p>
        </w:tc>
        <w:tc>
          <w:tcPr>
            <w:tcW w:w="1080" w:type="dxa"/>
            <w:gridSpan w:val="2"/>
          </w:tcPr>
          <w:p w14:paraId="1CAF0F7E" w14:textId="77777777" w:rsidR="0026166E" w:rsidRPr="00AA5DA2" w:rsidRDefault="0026166E" w:rsidP="00952F18">
            <w:pPr>
              <w:pStyle w:val="TAL"/>
              <w:rPr>
                <w:ins w:id="398" w:author="Author"/>
                <w:lang w:eastAsia="ja-JP"/>
              </w:rPr>
            </w:pPr>
            <w:ins w:id="399" w:author="Author">
              <w:r w:rsidRPr="00AA5DA2">
                <w:rPr>
                  <w:lang w:eastAsia="ja-JP"/>
                </w:rPr>
                <w:t>M</w:t>
              </w:r>
            </w:ins>
          </w:p>
        </w:tc>
        <w:tc>
          <w:tcPr>
            <w:tcW w:w="900" w:type="dxa"/>
          </w:tcPr>
          <w:p w14:paraId="02F20C60" w14:textId="77777777" w:rsidR="0026166E" w:rsidRPr="00AA5DA2" w:rsidRDefault="0026166E" w:rsidP="00952F18">
            <w:pPr>
              <w:pStyle w:val="TAL"/>
              <w:rPr>
                <w:ins w:id="400" w:author="Author"/>
                <w:lang w:eastAsia="ja-JP"/>
              </w:rPr>
            </w:pPr>
          </w:p>
        </w:tc>
        <w:tc>
          <w:tcPr>
            <w:tcW w:w="1260" w:type="dxa"/>
          </w:tcPr>
          <w:p w14:paraId="1AD169D0" w14:textId="77777777" w:rsidR="0026166E" w:rsidRPr="00AA5DA2" w:rsidRDefault="0026166E" w:rsidP="00952F18">
            <w:pPr>
              <w:pStyle w:val="TAL"/>
              <w:rPr>
                <w:ins w:id="401" w:author="Author"/>
                <w:lang w:eastAsia="ja-JP"/>
              </w:rPr>
            </w:pPr>
            <w:ins w:id="402" w:author="Author">
              <w:r>
                <w:rPr>
                  <w:lang w:eastAsia="ja-JP"/>
                </w:rPr>
                <w:t>9.3.1.2</w:t>
              </w:r>
            </w:ins>
          </w:p>
        </w:tc>
        <w:tc>
          <w:tcPr>
            <w:tcW w:w="2160" w:type="dxa"/>
          </w:tcPr>
          <w:p w14:paraId="6ED5071C" w14:textId="77777777" w:rsidR="0026166E" w:rsidRPr="00AA5DA2" w:rsidRDefault="0026166E" w:rsidP="00952F18">
            <w:pPr>
              <w:pStyle w:val="TAL"/>
              <w:rPr>
                <w:ins w:id="403" w:author="Author"/>
                <w:lang w:eastAsia="ja-JP"/>
              </w:rPr>
            </w:pPr>
            <w:ins w:id="404" w:author="Author">
              <w:r w:rsidRPr="00AA5DA2">
                <w:rPr>
                  <w:lang w:eastAsia="ja-JP"/>
                </w:rPr>
                <w:t>Ignored by the receiver when the Complete Failure Cause Information IE is included</w:t>
              </w:r>
            </w:ins>
          </w:p>
        </w:tc>
        <w:tc>
          <w:tcPr>
            <w:tcW w:w="1107" w:type="dxa"/>
          </w:tcPr>
          <w:p w14:paraId="7D7EB700" w14:textId="77777777" w:rsidR="0026166E" w:rsidRPr="00AA5DA2" w:rsidRDefault="0026166E" w:rsidP="00952F18">
            <w:pPr>
              <w:pStyle w:val="TAC"/>
              <w:rPr>
                <w:ins w:id="405" w:author="Author"/>
                <w:lang w:eastAsia="ja-JP"/>
              </w:rPr>
            </w:pPr>
            <w:ins w:id="406" w:author="Author">
              <w:r w:rsidRPr="00AA5DA2">
                <w:rPr>
                  <w:lang w:eastAsia="ja-JP"/>
                </w:rPr>
                <w:t>YES</w:t>
              </w:r>
            </w:ins>
          </w:p>
        </w:tc>
        <w:tc>
          <w:tcPr>
            <w:tcW w:w="1080" w:type="dxa"/>
          </w:tcPr>
          <w:p w14:paraId="013F88B2" w14:textId="77777777" w:rsidR="0026166E" w:rsidRPr="00AA5DA2" w:rsidRDefault="0026166E" w:rsidP="00952F18">
            <w:pPr>
              <w:pStyle w:val="TAC"/>
              <w:rPr>
                <w:ins w:id="407" w:author="Author"/>
                <w:lang w:eastAsia="ja-JP"/>
              </w:rPr>
            </w:pPr>
            <w:ins w:id="408" w:author="Author">
              <w:r w:rsidRPr="00AA5DA2">
                <w:rPr>
                  <w:lang w:eastAsia="ja-JP"/>
                </w:rPr>
                <w:t>ignore</w:t>
              </w:r>
            </w:ins>
          </w:p>
        </w:tc>
      </w:tr>
      <w:tr w:rsidR="0026166E" w:rsidRPr="00AA5DA2" w14:paraId="1AE4A03A" w14:textId="77777777" w:rsidTr="00952F18">
        <w:trPr>
          <w:ins w:id="409" w:author="Author"/>
        </w:trPr>
        <w:tc>
          <w:tcPr>
            <w:tcW w:w="2312" w:type="dxa"/>
            <w:gridSpan w:val="2"/>
            <w:tcBorders>
              <w:top w:val="single" w:sz="4" w:space="0" w:color="auto"/>
              <w:left w:val="single" w:sz="4" w:space="0" w:color="auto"/>
              <w:bottom w:val="single" w:sz="4" w:space="0" w:color="auto"/>
              <w:right w:val="single" w:sz="4" w:space="0" w:color="auto"/>
            </w:tcBorders>
          </w:tcPr>
          <w:p w14:paraId="27F300E5" w14:textId="77777777" w:rsidR="0026166E" w:rsidRPr="00AA5DA2" w:rsidRDefault="0026166E" w:rsidP="00952F18">
            <w:pPr>
              <w:pStyle w:val="TAL"/>
              <w:rPr>
                <w:ins w:id="410" w:author="Author"/>
                <w:lang w:eastAsia="ja-JP"/>
              </w:rPr>
            </w:pPr>
            <w:ins w:id="411"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30761D8B" w14:textId="77777777" w:rsidR="0026166E" w:rsidRPr="00AA5DA2" w:rsidRDefault="0026166E" w:rsidP="00952F18">
            <w:pPr>
              <w:pStyle w:val="TAL"/>
              <w:rPr>
                <w:ins w:id="412" w:author="Author"/>
                <w:lang w:eastAsia="ja-JP"/>
              </w:rPr>
            </w:pPr>
            <w:ins w:id="413"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E583ADB" w14:textId="77777777" w:rsidR="0026166E" w:rsidRPr="00AA5DA2" w:rsidRDefault="0026166E" w:rsidP="00952F18">
            <w:pPr>
              <w:pStyle w:val="TAL"/>
              <w:rPr>
                <w:ins w:id="41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9D6C9D6" w14:textId="77777777" w:rsidR="0026166E" w:rsidRPr="00AA5DA2" w:rsidRDefault="0026166E" w:rsidP="00952F18">
            <w:pPr>
              <w:pStyle w:val="TAL"/>
              <w:rPr>
                <w:ins w:id="415" w:author="Author"/>
                <w:lang w:eastAsia="ja-JP"/>
              </w:rPr>
            </w:pPr>
            <w:ins w:id="416"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2009EE43" w14:textId="77777777" w:rsidR="0026166E" w:rsidRPr="00AA5DA2" w:rsidRDefault="0026166E" w:rsidP="00952F18">
            <w:pPr>
              <w:pStyle w:val="TAL"/>
              <w:rPr>
                <w:ins w:id="417"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380639D0" w14:textId="77777777" w:rsidR="0026166E" w:rsidRPr="00AA5DA2" w:rsidRDefault="0026166E" w:rsidP="00952F18">
            <w:pPr>
              <w:pStyle w:val="TAC"/>
              <w:rPr>
                <w:ins w:id="418" w:author="Author"/>
                <w:lang w:eastAsia="ja-JP"/>
              </w:rPr>
            </w:pPr>
            <w:ins w:id="419"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1E4A040" w14:textId="77777777" w:rsidR="0026166E" w:rsidRPr="00AA5DA2" w:rsidRDefault="0026166E" w:rsidP="00952F18">
            <w:pPr>
              <w:pStyle w:val="TAC"/>
              <w:rPr>
                <w:ins w:id="420" w:author="Author"/>
                <w:lang w:eastAsia="ja-JP"/>
              </w:rPr>
            </w:pPr>
            <w:ins w:id="421" w:author="Author">
              <w:r w:rsidRPr="00AA5DA2">
                <w:rPr>
                  <w:lang w:eastAsia="ja-JP"/>
                </w:rPr>
                <w:t>ignore</w:t>
              </w:r>
            </w:ins>
          </w:p>
        </w:tc>
      </w:tr>
    </w:tbl>
    <w:p w14:paraId="4FE396E7" w14:textId="77777777" w:rsidR="0026166E" w:rsidRDefault="0026166E" w:rsidP="0026166E">
      <w:pPr>
        <w:rPr>
          <w:ins w:id="422" w:author="Author"/>
          <w:noProof/>
        </w:rPr>
      </w:pPr>
    </w:p>
    <w:p w14:paraId="692100D8" w14:textId="77777777" w:rsidR="0026166E" w:rsidRDefault="0026166E" w:rsidP="0026166E">
      <w:pPr>
        <w:pStyle w:val="Heading4"/>
        <w:rPr>
          <w:ins w:id="423" w:author="Author"/>
        </w:rPr>
      </w:pPr>
      <w:ins w:id="424" w:author="Author">
        <w:r w:rsidRPr="00AA5DA2">
          <w:t>9.</w:t>
        </w:r>
        <w:r>
          <w:t>2.1</w:t>
        </w:r>
        <w:r w:rsidRPr="00AA5DA2">
          <w:t>.</w:t>
        </w:r>
        <w:r>
          <w:t>X</w:t>
        </w:r>
        <w:r w:rsidRPr="00AA5DA2">
          <w:t>4</w:t>
        </w:r>
        <w:r w:rsidRPr="00AA5DA2">
          <w:tab/>
          <w:t>RESOURCE STATUS UPDATE</w:t>
        </w:r>
      </w:ins>
    </w:p>
    <w:p w14:paraId="322A5202" w14:textId="77777777" w:rsidR="0026166E" w:rsidRPr="00370001" w:rsidRDefault="0026166E" w:rsidP="0026166E">
      <w:pPr>
        <w:pStyle w:val="NO"/>
        <w:rPr>
          <w:ins w:id="425" w:author="Author"/>
        </w:rPr>
      </w:pPr>
    </w:p>
    <w:p w14:paraId="1C98F404" w14:textId="77777777" w:rsidR="0026166E" w:rsidRPr="00AA5DA2" w:rsidRDefault="0026166E" w:rsidP="0026166E">
      <w:pPr>
        <w:rPr>
          <w:ins w:id="426" w:author="Author"/>
        </w:rPr>
      </w:pPr>
      <w:ins w:id="427" w:author="Author">
        <w:r w:rsidRPr="00AA5DA2">
          <w:t xml:space="preserve">This message is sent by </w:t>
        </w:r>
        <w:r>
          <w:t>gNB-CU-UP</w:t>
        </w:r>
        <w:r w:rsidRPr="00AA5DA2">
          <w:t xml:space="preserve"> to </w:t>
        </w:r>
        <w:r>
          <w:t>gNB-CU-CP</w:t>
        </w:r>
        <w:r w:rsidRPr="00AA5DA2">
          <w:t xml:space="preserve"> to report the results of the requested measurements.</w:t>
        </w:r>
      </w:ins>
    </w:p>
    <w:p w14:paraId="32D5F666" w14:textId="77777777" w:rsidR="0026166E" w:rsidRPr="00AA5DA2" w:rsidRDefault="0026166E" w:rsidP="0026166E">
      <w:pPr>
        <w:rPr>
          <w:ins w:id="428" w:author="Author"/>
        </w:rPr>
      </w:pPr>
      <w:ins w:id="429" w:author="Author">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26166E" w:rsidRPr="00AA5DA2" w14:paraId="5F620B3C" w14:textId="77777777" w:rsidTr="00952F18">
        <w:trPr>
          <w:ins w:id="430" w:author="Author"/>
        </w:trPr>
        <w:tc>
          <w:tcPr>
            <w:tcW w:w="2436" w:type="dxa"/>
            <w:tcBorders>
              <w:top w:val="single" w:sz="4" w:space="0" w:color="auto"/>
              <w:left w:val="single" w:sz="4" w:space="0" w:color="auto"/>
              <w:bottom w:val="single" w:sz="4" w:space="0" w:color="auto"/>
              <w:right w:val="single" w:sz="4" w:space="0" w:color="auto"/>
            </w:tcBorders>
          </w:tcPr>
          <w:p w14:paraId="555A82B1" w14:textId="77777777" w:rsidR="0026166E" w:rsidRPr="00A423D1" w:rsidRDefault="0026166E" w:rsidP="00952F18">
            <w:pPr>
              <w:pStyle w:val="TAH"/>
              <w:jc w:val="left"/>
              <w:rPr>
                <w:ins w:id="431" w:author="Author"/>
                <w:lang w:eastAsia="ja-JP"/>
              </w:rPr>
            </w:pPr>
            <w:ins w:id="432" w:author="Author">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0C549FC3" w14:textId="77777777" w:rsidR="0026166E" w:rsidRPr="00A423D1" w:rsidRDefault="0026166E" w:rsidP="00952F18">
            <w:pPr>
              <w:pStyle w:val="TAH"/>
              <w:jc w:val="left"/>
              <w:rPr>
                <w:ins w:id="433" w:author="Author"/>
                <w:lang w:eastAsia="ja-JP"/>
              </w:rPr>
            </w:pPr>
            <w:ins w:id="434" w:author="Author">
              <w:r w:rsidRPr="00AA5DA2">
                <w:rPr>
                  <w:lang w:eastAsia="ja-JP"/>
                </w:rPr>
                <w:t>Presence</w:t>
              </w:r>
            </w:ins>
          </w:p>
        </w:tc>
        <w:tc>
          <w:tcPr>
            <w:tcW w:w="1582" w:type="dxa"/>
            <w:tcBorders>
              <w:top w:val="single" w:sz="4" w:space="0" w:color="auto"/>
              <w:left w:val="single" w:sz="4" w:space="0" w:color="auto"/>
              <w:bottom w:val="single" w:sz="4" w:space="0" w:color="auto"/>
              <w:right w:val="single" w:sz="4" w:space="0" w:color="auto"/>
            </w:tcBorders>
          </w:tcPr>
          <w:p w14:paraId="2581BF0D" w14:textId="77777777" w:rsidR="0026166E" w:rsidRPr="00FB581D" w:rsidRDefault="0026166E" w:rsidP="00952F18">
            <w:pPr>
              <w:pStyle w:val="TAH"/>
              <w:jc w:val="left"/>
              <w:rPr>
                <w:ins w:id="435" w:author="Author"/>
                <w:lang w:eastAsia="ja-JP"/>
              </w:rPr>
            </w:pPr>
            <w:ins w:id="436" w:author="Author">
              <w:r w:rsidRPr="00AA5DA2">
                <w:rPr>
                  <w:lang w:eastAsia="ja-JP"/>
                </w:rPr>
                <w:t>Range</w:t>
              </w:r>
            </w:ins>
          </w:p>
        </w:tc>
        <w:tc>
          <w:tcPr>
            <w:tcW w:w="1246" w:type="dxa"/>
            <w:tcBorders>
              <w:top w:val="single" w:sz="4" w:space="0" w:color="auto"/>
              <w:left w:val="single" w:sz="4" w:space="0" w:color="auto"/>
              <w:bottom w:val="single" w:sz="4" w:space="0" w:color="auto"/>
              <w:right w:val="single" w:sz="4" w:space="0" w:color="auto"/>
            </w:tcBorders>
          </w:tcPr>
          <w:p w14:paraId="7D8B2CF0" w14:textId="77777777" w:rsidR="0026166E" w:rsidRPr="00A423D1" w:rsidRDefault="0026166E" w:rsidP="00952F18">
            <w:pPr>
              <w:pStyle w:val="TAH"/>
              <w:jc w:val="left"/>
              <w:rPr>
                <w:ins w:id="437" w:author="Author"/>
                <w:lang w:eastAsia="ja-JP"/>
              </w:rPr>
            </w:pPr>
            <w:ins w:id="438" w:author="Author">
              <w:r w:rsidRPr="00AA5DA2">
                <w:rPr>
                  <w:lang w:eastAsia="ja-JP"/>
                </w:rPr>
                <w:t>IE type and reference</w:t>
              </w:r>
            </w:ins>
          </w:p>
        </w:tc>
        <w:tc>
          <w:tcPr>
            <w:tcW w:w="1261" w:type="dxa"/>
            <w:tcBorders>
              <w:top w:val="single" w:sz="4" w:space="0" w:color="auto"/>
              <w:left w:val="single" w:sz="4" w:space="0" w:color="auto"/>
              <w:bottom w:val="single" w:sz="4" w:space="0" w:color="auto"/>
              <w:right w:val="single" w:sz="4" w:space="0" w:color="auto"/>
            </w:tcBorders>
          </w:tcPr>
          <w:p w14:paraId="5F47DD82" w14:textId="77777777" w:rsidR="0026166E" w:rsidRPr="00AA5DA2" w:rsidRDefault="0026166E" w:rsidP="00952F18">
            <w:pPr>
              <w:pStyle w:val="TAH"/>
              <w:jc w:val="left"/>
              <w:rPr>
                <w:ins w:id="439" w:author="Author"/>
                <w:lang w:eastAsia="ja-JP"/>
              </w:rPr>
            </w:pPr>
            <w:ins w:id="440" w:author="Author">
              <w:r w:rsidRPr="00AA5DA2">
                <w:rPr>
                  <w:lang w:eastAsia="ja-JP"/>
                </w:rPr>
                <w:t>Semantics description</w:t>
              </w:r>
            </w:ins>
          </w:p>
        </w:tc>
        <w:tc>
          <w:tcPr>
            <w:tcW w:w="1252" w:type="dxa"/>
            <w:tcBorders>
              <w:top w:val="single" w:sz="4" w:space="0" w:color="auto"/>
              <w:left w:val="single" w:sz="4" w:space="0" w:color="auto"/>
              <w:bottom w:val="single" w:sz="4" w:space="0" w:color="auto"/>
              <w:right w:val="single" w:sz="4" w:space="0" w:color="auto"/>
            </w:tcBorders>
          </w:tcPr>
          <w:p w14:paraId="6309BAD6" w14:textId="77777777" w:rsidR="0026166E" w:rsidRPr="00AA5DA2" w:rsidRDefault="0026166E" w:rsidP="00952F18">
            <w:pPr>
              <w:pStyle w:val="TAH"/>
              <w:jc w:val="left"/>
              <w:rPr>
                <w:ins w:id="441" w:author="Author"/>
                <w:lang w:eastAsia="ja-JP"/>
              </w:rPr>
            </w:pPr>
            <w:ins w:id="442" w:author="Author">
              <w:r w:rsidRPr="00AA5DA2">
                <w:rPr>
                  <w:lang w:eastAsia="ja-JP"/>
                </w:rPr>
                <w:t>Criticality</w:t>
              </w:r>
            </w:ins>
          </w:p>
        </w:tc>
        <w:tc>
          <w:tcPr>
            <w:tcW w:w="1261" w:type="dxa"/>
            <w:gridSpan w:val="2"/>
            <w:tcBorders>
              <w:top w:val="single" w:sz="4" w:space="0" w:color="auto"/>
              <w:left w:val="single" w:sz="4" w:space="0" w:color="auto"/>
              <w:bottom w:val="single" w:sz="4" w:space="0" w:color="auto"/>
              <w:right w:val="single" w:sz="4" w:space="0" w:color="auto"/>
            </w:tcBorders>
          </w:tcPr>
          <w:p w14:paraId="07519231" w14:textId="77777777" w:rsidR="0026166E" w:rsidRPr="00AA5DA2" w:rsidRDefault="0026166E" w:rsidP="00952F18">
            <w:pPr>
              <w:pStyle w:val="TAH"/>
              <w:jc w:val="left"/>
              <w:rPr>
                <w:ins w:id="443" w:author="Author"/>
                <w:lang w:eastAsia="ja-JP"/>
              </w:rPr>
            </w:pPr>
            <w:ins w:id="444" w:author="Author">
              <w:r w:rsidRPr="00AA5DA2">
                <w:rPr>
                  <w:lang w:eastAsia="ja-JP"/>
                </w:rPr>
                <w:t>Assigned Criticality</w:t>
              </w:r>
            </w:ins>
          </w:p>
        </w:tc>
      </w:tr>
      <w:tr w:rsidR="0026166E" w:rsidRPr="00AA5DA2" w14:paraId="5C4F7F42" w14:textId="77777777" w:rsidTr="00952F18">
        <w:trPr>
          <w:ins w:id="445" w:author="Author"/>
        </w:trPr>
        <w:tc>
          <w:tcPr>
            <w:tcW w:w="2436" w:type="dxa"/>
            <w:tcBorders>
              <w:top w:val="single" w:sz="4" w:space="0" w:color="auto"/>
              <w:left w:val="single" w:sz="4" w:space="0" w:color="auto"/>
              <w:bottom w:val="single" w:sz="4" w:space="0" w:color="auto"/>
              <w:right w:val="single" w:sz="4" w:space="0" w:color="auto"/>
            </w:tcBorders>
          </w:tcPr>
          <w:p w14:paraId="4F55E7CB" w14:textId="77777777" w:rsidR="0026166E" w:rsidRPr="00A423D1" w:rsidRDefault="0026166E" w:rsidP="00952F18">
            <w:pPr>
              <w:pStyle w:val="TAL"/>
              <w:rPr>
                <w:ins w:id="446" w:author="Author"/>
                <w:lang w:eastAsia="ja-JP"/>
              </w:rPr>
            </w:pPr>
            <w:ins w:id="447"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2DAA3F46" w14:textId="77777777" w:rsidR="0026166E" w:rsidRPr="00A423D1" w:rsidRDefault="0026166E" w:rsidP="00952F18">
            <w:pPr>
              <w:pStyle w:val="TAL"/>
              <w:rPr>
                <w:ins w:id="448" w:author="Author"/>
                <w:lang w:eastAsia="ja-JP"/>
              </w:rPr>
            </w:pPr>
            <w:ins w:id="449" w:author="Author">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774A22D0" w14:textId="77777777" w:rsidR="0026166E" w:rsidRPr="00AA5DA2" w:rsidRDefault="0026166E" w:rsidP="00952F18">
            <w:pPr>
              <w:pStyle w:val="TAL"/>
              <w:rPr>
                <w:ins w:id="450" w:author="Author"/>
                <w:i/>
                <w:lang w:eastAsia="ja-JP"/>
              </w:rPr>
            </w:pPr>
          </w:p>
        </w:tc>
        <w:tc>
          <w:tcPr>
            <w:tcW w:w="1246" w:type="dxa"/>
            <w:tcBorders>
              <w:top w:val="single" w:sz="4" w:space="0" w:color="auto"/>
              <w:left w:val="single" w:sz="4" w:space="0" w:color="auto"/>
              <w:bottom w:val="single" w:sz="4" w:space="0" w:color="auto"/>
              <w:right w:val="single" w:sz="4" w:space="0" w:color="auto"/>
            </w:tcBorders>
          </w:tcPr>
          <w:p w14:paraId="72268337" w14:textId="77777777" w:rsidR="0026166E" w:rsidRPr="00A423D1" w:rsidRDefault="0026166E" w:rsidP="00952F18">
            <w:pPr>
              <w:pStyle w:val="TAL"/>
              <w:rPr>
                <w:ins w:id="451" w:author="Author"/>
                <w:lang w:eastAsia="ja-JP"/>
              </w:rPr>
            </w:pPr>
            <w:ins w:id="452" w:author="Author">
              <w:r w:rsidRPr="00A423D1">
                <w:rPr>
                  <w:lang w:eastAsia="ja-JP"/>
                </w:rPr>
                <w:t>9.3.1.1</w:t>
              </w:r>
            </w:ins>
          </w:p>
        </w:tc>
        <w:tc>
          <w:tcPr>
            <w:tcW w:w="1261" w:type="dxa"/>
            <w:tcBorders>
              <w:top w:val="single" w:sz="4" w:space="0" w:color="auto"/>
              <w:left w:val="single" w:sz="4" w:space="0" w:color="auto"/>
              <w:bottom w:val="single" w:sz="4" w:space="0" w:color="auto"/>
              <w:right w:val="single" w:sz="4" w:space="0" w:color="auto"/>
            </w:tcBorders>
          </w:tcPr>
          <w:p w14:paraId="4A84C659" w14:textId="77777777" w:rsidR="0026166E" w:rsidRPr="00AA5DA2" w:rsidRDefault="0026166E" w:rsidP="00952F18">
            <w:pPr>
              <w:pStyle w:val="TAL"/>
              <w:rPr>
                <w:ins w:id="453" w:author="Author"/>
                <w:lang w:eastAsia="ja-JP"/>
              </w:rPr>
            </w:pPr>
          </w:p>
        </w:tc>
        <w:tc>
          <w:tcPr>
            <w:tcW w:w="1252" w:type="dxa"/>
            <w:tcBorders>
              <w:top w:val="single" w:sz="4" w:space="0" w:color="auto"/>
              <w:left w:val="single" w:sz="4" w:space="0" w:color="auto"/>
              <w:bottom w:val="single" w:sz="4" w:space="0" w:color="auto"/>
              <w:right w:val="single" w:sz="4" w:space="0" w:color="auto"/>
            </w:tcBorders>
          </w:tcPr>
          <w:p w14:paraId="62BA176D" w14:textId="77777777" w:rsidR="0026166E" w:rsidRPr="00AA5DA2" w:rsidRDefault="0026166E" w:rsidP="00952F18">
            <w:pPr>
              <w:pStyle w:val="TAC"/>
              <w:jc w:val="left"/>
              <w:rPr>
                <w:ins w:id="454" w:author="Author"/>
                <w:lang w:eastAsia="ja-JP"/>
              </w:rPr>
            </w:pPr>
            <w:ins w:id="455" w:author="Author">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18219B4C" w14:textId="77777777" w:rsidR="0026166E" w:rsidRPr="00AA5DA2" w:rsidRDefault="0026166E" w:rsidP="00952F18">
            <w:pPr>
              <w:pStyle w:val="TAC"/>
              <w:jc w:val="left"/>
              <w:rPr>
                <w:ins w:id="456" w:author="Author"/>
                <w:lang w:eastAsia="ja-JP"/>
              </w:rPr>
            </w:pPr>
            <w:ins w:id="457" w:author="Author">
              <w:r w:rsidRPr="00AA5DA2">
                <w:rPr>
                  <w:lang w:eastAsia="ja-JP"/>
                </w:rPr>
                <w:t>Ignore</w:t>
              </w:r>
            </w:ins>
          </w:p>
        </w:tc>
      </w:tr>
      <w:tr w:rsidR="0026166E" w:rsidRPr="00AA5DA2" w14:paraId="662247A6" w14:textId="77777777" w:rsidTr="00952F18">
        <w:trPr>
          <w:ins w:id="458" w:author="Author"/>
        </w:trPr>
        <w:tc>
          <w:tcPr>
            <w:tcW w:w="2436" w:type="dxa"/>
            <w:tcBorders>
              <w:top w:val="single" w:sz="4" w:space="0" w:color="auto"/>
              <w:left w:val="single" w:sz="4" w:space="0" w:color="auto"/>
              <w:bottom w:val="single" w:sz="4" w:space="0" w:color="auto"/>
              <w:right w:val="single" w:sz="4" w:space="0" w:color="auto"/>
            </w:tcBorders>
          </w:tcPr>
          <w:p w14:paraId="70D20035" w14:textId="77777777" w:rsidR="0026166E" w:rsidRPr="00A423D1" w:rsidRDefault="0026166E" w:rsidP="00952F18">
            <w:pPr>
              <w:pStyle w:val="TAL"/>
              <w:rPr>
                <w:ins w:id="459" w:author="Author"/>
                <w:lang w:eastAsia="ja-JP"/>
              </w:rPr>
            </w:pPr>
            <w:ins w:id="460"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435EED69" w14:textId="77777777" w:rsidR="0026166E" w:rsidRPr="00A423D1" w:rsidRDefault="0026166E" w:rsidP="00952F18">
            <w:pPr>
              <w:pStyle w:val="TAL"/>
              <w:rPr>
                <w:ins w:id="461" w:author="Author"/>
                <w:lang w:eastAsia="ja-JP"/>
              </w:rPr>
            </w:pPr>
            <w:ins w:id="462" w:author="Author">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2BC6AE3C" w14:textId="77777777" w:rsidR="0026166E" w:rsidRPr="00AA5DA2" w:rsidRDefault="0026166E" w:rsidP="00952F18">
            <w:pPr>
              <w:pStyle w:val="TAL"/>
              <w:rPr>
                <w:ins w:id="463" w:author="Author"/>
                <w:i/>
                <w:lang w:eastAsia="ja-JP"/>
              </w:rPr>
            </w:pPr>
          </w:p>
        </w:tc>
        <w:tc>
          <w:tcPr>
            <w:tcW w:w="1246" w:type="dxa"/>
            <w:tcBorders>
              <w:top w:val="single" w:sz="4" w:space="0" w:color="auto"/>
              <w:left w:val="single" w:sz="4" w:space="0" w:color="auto"/>
              <w:bottom w:val="single" w:sz="4" w:space="0" w:color="auto"/>
              <w:right w:val="single" w:sz="4" w:space="0" w:color="auto"/>
            </w:tcBorders>
          </w:tcPr>
          <w:p w14:paraId="00170C84" w14:textId="77777777" w:rsidR="0026166E" w:rsidRPr="00A423D1" w:rsidRDefault="0026166E" w:rsidP="00952F18">
            <w:pPr>
              <w:pStyle w:val="TAL"/>
              <w:rPr>
                <w:ins w:id="464" w:author="Author"/>
                <w:lang w:eastAsia="ja-JP"/>
              </w:rPr>
            </w:pPr>
            <w:ins w:id="465" w:author="Author">
              <w:r w:rsidRPr="00A423D1">
                <w:rPr>
                  <w:lang w:eastAsia="ja-JP"/>
                </w:rPr>
                <w:t>9.3.1.</w:t>
              </w:r>
              <w:r>
                <w:rPr>
                  <w:lang w:eastAsia="ja-JP"/>
                </w:rPr>
                <w:t>5</w:t>
              </w:r>
              <w:r w:rsidRPr="00A423D1">
                <w:rPr>
                  <w:lang w:eastAsia="ja-JP"/>
                </w:rPr>
                <w:t>3</w:t>
              </w:r>
            </w:ins>
          </w:p>
        </w:tc>
        <w:tc>
          <w:tcPr>
            <w:tcW w:w="1261" w:type="dxa"/>
            <w:tcBorders>
              <w:top w:val="single" w:sz="4" w:space="0" w:color="auto"/>
              <w:left w:val="single" w:sz="4" w:space="0" w:color="auto"/>
              <w:bottom w:val="single" w:sz="4" w:space="0" w:color="auto"/>
              <w:right w:val="single" w:sz="4" w:space="0" w:color="auto"/>
            </w:tcBorders>
          </w:tcPr>
          <w:p w14:paraId="0F47D9D4" w14:textId="77777777" w:rsidR="0026166E" w:rsidRPr="00AA5DA2" w:rsidRDefault="0026166E" w:rsidP="00952F18">
            <w:pPr>
              <w:pStyle w:val="TAL"/>
              <w:rPr>
                <w:ins w:id="466" w:author="Author"/>
                <w:lang w:eastAsia="ja-JP"/>
              </w:rPr>
            </w:pPr>
          </w:p>
        </w:tc>
        <w:tc>
          <w:tcPr>
            <w:tcW w:w="1252" w:type="dxa"/>
            <w:tcBorders>
              <w:top w:val="single" w:sz="4" w:space="0" w:color="auto"/>
              <w:left w:val="single" w:sz="4" w:space="0" w:color="auto"/>
              <w:bottom w:val="single" w:sz="4" w:space="0" w:color="auto"/>
              <w:right w:val="single" w:sz="4" w:space="0" w:color="auto"/>
            </w:tcBorders>
          </w:tcPr>
          <w:p w14:paraId="527C647F" w14:textId="77777777" w:rsidR="0026166E" w:rsidRPr="00AA5DA2" w:rsidRDefault="0026166E" w:rsidP="00952F18">
            <w:pPr>
              <w:pStyle w:val="TAC"/>
              <w:jc w:val="left"/>
              <w:rPr>
                <w:ins w:id="467" w:author="Author"/>
                <w:lang w:eastAsia="ja-JP"/>
              </w:rPr>
            </w:pPr>
            <w:ins w:id="468" w:author="Author">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09283267" w14:textId="77777777" w:rsidR="0026166E" w:rsidRPr="00AA5DA2" w:rsidRDefault="0026166E" w:rsidP="00952F18">
            <w:pPr>
              <w:pStyle w:val="TAC"/>
              <w:jc w:val="left"/>
              <w:rPr>
                <w:ins w:id="469" w:author="Author"/>
                <w:lang w:eastAsia="ja-JP"/>
              </w:rPr>
            </w:pPr>
            <w:ins w:id="470" w:author="Author">
              <w:r w:rsidRPr="00AA5DA2">
                <w:rPr>
                  <w:lang w:eastAsia="ja-JP"/>
                </w:rPr>
                <w:t>Reject</w:t>
              </w:r>
            </w:ins>
          </w:p>
        </w:tc>
      </w:tr>
      <w:tr w:rsidR="0026166E" w14:paraId="67B48298" w14:textId="77777777" w:rsidTr="00952F18">
        <w:tblPrEx>
          <w:tblLook w:val="04A0" w:firstRow="1" w:lastRow="0" w:firstColumn="1" w:lastColumn="0" w:noHBand="0" w:noVBand="1"/>
        </w:tblPrEx>
        <w:trPr>
          <w:gridAfter w:val="1"/>
          <w:wAfter w:w="7" w:type="dxa"/>
          <w:ins w:id="471" w:author="Author"/>
        </w:trPr>
        <w:tc>
          <w:tcPr>
            <w:tcW w:w="2436" w:type="dxa"/>
            <w:tcBorders>
              <w:top w:val="single" w:sz="4" w:space="0" w:color="auto"/>
              <w:left w:val="single" w:sz="4" w:space="0" w:color="auto"/>
              <w:bottom w:val="single" w:sz="4" w:space="0" w:color="auto"/>
              <w:right w:val="single" w:sz="4" w:space="0" w:color="auto"/>
            </w:tcBorders>
            <w:hideMark/>
          </w:tcPr>
          <w:p w14:paraId="4C2387EA" w14:textId="77777777" w:rsidR="0026166E" w:rsidRDefault="0026166E" w:rsidP="00952F18">
            <w:pPr>
              <w:pStyle w:val="TAL"/>
              <w:rPr>
                <w:ins w:id="472" w:author="Author"/>
                <w:lang w:val="en-US" w:eastAsia="ja-JP"/>
              </w:rPr>
            </w:pPr>
            <w:ins w:id="473" w:author="Author">
              <w:r>
                <w:rPr>
                  <w:lang w:val="en-US"/>
                </w:rPr>
                <w:t xml:space="preserve">gNB-CU-CP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0A220955" w14:textId="77777777" w:rsidR="0026166E" w:rsidRDefault="0026166E" w:rsidP="00952F18">
            <w:pPr>
              <w:pStyle w:val="TAL"/>
              <w:rPr>
                <w:ins w:id="474" w:author="Author"/>
                <w:lang w:val="en-US" w:eastAsia="ja-JP"/>
              </w:rPr>
            </w:pPr>
            <w:ins w:id="475" w:author="Author">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56CCB5E1" w14:textId="77777777" w:rsidR="0026166E" w:rsidRDefault="0026166E" w:rsidP="00952F18">
            <w:pPr>
              <w:pStyle w:val="TAL"/>
              <w:rPr>
                <w:ins w:id="476" w:author="Autho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66A54D4" w14:textId="77777777" w:rsidR="0026166E" w:rsidRDefault="0026166E" w:rsidP="00952F18">
            <w:pPr>
              <w:pStyle w:val="TAL"/>
              <w:rPr>
                <w:ins w:id="477" w:author="Author"/>
                <w:lang w:val="en-US" w:eastAsia="ja-JP"/>
              </w:rPr>
            </w:pPr>
            <w:ins w:id="478" w:author="Author">
              <w:r>
                <w:rPr>
                  <w:lang w:val="en-US"/>
                </w:rPr>
                <w:t>INTEGER (1..4095,...)</w:t>
              </w:r>
            </w:ins>
          </w:p>
        </w:tc>
        <w:tc>
          <w:tcPr>
            <w:tcW w:w="1261" w:type="dxa"/>
            <w:tcBorders>
              <w:top w:val="single" w:sz="4" w:space="0" w:color="auto"/>
              <w:left w:val="single" w:sz="4" w:space="0" w:color="auto"/>
              <w:bottom w:val="single" w:sz="4" w:space="0" w:color="auto"/>
              <w:right w:val="single" w:sz="4" w:space="0" w:color="auto"/>
            </w:tcBorders>
            <w:hideMark/>
          </w:tcPr>
          <w:p w14:paraId="3845058F" w14:textId="77777777" w:rsidR="0026166E" w:rsidRDefault="0026166E" w:rsidP="00952F18">
            <w:pPr>
              <w:pStyle w:val="TAL"/>
              <w:rPr>
                <w:ins w:id="479" w:author="Author"/>
                <w:lang w:val="en-US" w:eastAsia="ja-JP"/>
              </w:rPr>
            </w:pPr>
            <w:ins w:id="480" w:author="Author">
              <w:r>
                <w:rPr>
                  <w:lang w:val="en-US"/>
                </w:rPr>
                <w:t>Allocated by gNB-CU-CP</w:t>
              </w:r>
            </w:ins>
          </w:p>
        </w:tc>
        <w:tc>
          <w:tcPr>
            <w:tcW w:w="1252" w:type="dxa"/>
            <w:tcBorders>
              <w:top w:val="single" w:sz="4" w:space="0" w:color="auto"/>
              <w:left w:val="single" w:sz="4" w:space="0" w:color="auto"/>
              <w:bottom w:val="single" w:sz="4" w:space="0" w:color="auto"/>
              <w:right w:val="single" w:sz="4" w:space="0" w:color="auto"/>
            </w:tcBorders>
            <w:hideMark/>
          </w:tcPr>
          <w:p w14:paraId="4AF30FCC" w14:textId="77777777" w:rsidR="0026166E" w:rsidRDefault="0026166E" w:rsidP="00952F18">
            <w:pPr>
              <w:pStyle w:val="TAC"/>
              <w:rPr>
                <w:ins w:id="481" w:author="Author"/>
                <w:lang w:val="en-US" w:eastAsia="ja-JP"/>
              </w:rPr>
            </w:pPr>
            <w:ins w:id="482" w:author="Author">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69B1DE92" w14:textId="77777777" w:rsidR="0026166E" w:rsidRDefault="0026166E" w:rsidP="00952F18">
            <w:pPr>
              <w:pStyle w:val="TAC"/>
              <w:rPr>
                <w:ins w:id="483" w:author="Author"/>
                <w:lang w:val="en-US" w:eastAsia="ja-JP"/>
              </w:rPr>
            </w:pPr>
            <w:ins w:id="484" w:author="Author">
              <w:r>
                <w:rPr>
                  <w:lang w:val="en-US"/>
                </w:rPr>
                <w:t>Reject</w:t>
              </w:r>
            </w:ins>
          </w:p>
        </w:tc>
      </w:tr>
      <w:tr w:rsidR="0026166E" w14:paraId="294C79E5" w14:textId="77777777" w:rsidTr="00952F18">
        <w:tblPrEx>
          <w:tblLook w:val="04A0" w:firstRow="1" w:lastRow="0" w:firstColumn="1" w:lastColumn="0" w:noHBand="0" w:noVBand="1"/>
        </w:tblPrEx>
        <w:trPr>
          <w:gridAfter w:val="1"/>
          <w:wAfter w:w="7" w:type="dxa"/>
          <w:ins w:id="485" w:author="Author"/>
        </w:trPr>
        <w:tc>
          <w:tcPr>
            <w:tcW w:w="2436" w:type="dxa"/>
            <w:tcBorders>
              <w:top w:val="single" w:sz="4" w:space="0" w:color="auto"/>
              <w:left w:val="single" w:sz="4" w:space="0" w:color="auto"/>
              <w:bottom w:val="single" w:sz="4" w:space="0" w:color="auto"/>
              <w:right w:val="single" w:sz="4" w:space="0" w:color="auto"/>
            </w:tcBorders>
            <w:hideMark/>
          </w:tcPr>
          <w:p w14:paraId="1302EF37" w14:textId="77777777" w:rsidR="0026166E" w:rsidRDefault="0026166E" w:rsidP="00952F18">
            <w:pPr>
              <w:pStyle w:val="TAL"/>
              <w:rPr>
                <w:ins w:id="486" w:author="Author"/>
                <w:lang w:val="en-US"/>
              </w:rPr>
            </w:pPr>
            <w:ins w:id="487" w:author="Author">
              <w:r>
                <w:rPr>
                  <w:lang w:val="en-US"/>
                </w:rPr>
                <w:t xml:space="preserve">gNB-CU-UP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729FDD54" w14:textId="77777777" w:rsidR="0026166E" w:rsidRDefault="0026166E" w:rsidP="00952F18">
            <w:pPr>
              <w:pStyle w:val="TAL"/>
              <w:rPr>
                <w:ins w:id="488" w:author="Author"/>
                <w:lang w:val="en-US"/>
              </w:rPr>
            </w:pPr>
            <w:ins w:id="489" w:author="Author">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9FAE33D" w14:textId="77777777" w:rsidR="0026166E" w:rsidRDefault="0026166E" w:rsidP="00952F18">
            <w:pPr>
              <w:pStyle w:val="TAL"/>
              <w:rPr>
                <w:ins w:id="490" w:author="Autho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28EC8197" w14:textId="77777777" w:rsidR="0026166E" w:rsidRDefault="0026166E" w:rsidP="00952F18">
            <w:pPr>
              <w:pStyle w:val="TAL"/>
              <w:rPr>
                <w:ins w:id="491" w:author="Author"/>
                <w:lang w:val="en-US"/>
              </w:rPr>
            </w:pPr>
            <w:ins w:id="492" w:author="Author">
              <w:r>
                <w:rPr>
                  <w:lang w:val="en-US"/>
                </w:rPr>
                <w:t>INTEGER (1..4095,...)</w:t>
              </w:r>
            </w:ins>
          </w:p>
        </w:tc>
        <w:tc>
          <w:tcPr>
            <w:tcW w:w="1261" w:type="dxa"/>
            <w:tcBorders>
              <w:top w:val="single" w:sz="4" w:space="0" w:color="auto"/>
              <w:left w:val="single" w:sz="4" w:space="0" w:color="auto"/>
              <w:bottom w:val="single" w:sz="4" w:space="0" w:color="auto"/>
              <w:right w:val="single" w:sz="4" w:space="0" w:color="auto"/>
            </w:tcBorders>
            <w:hideMark/>
          </w:tcPr>
          <w:p w14:paraId="14343D06" w14:textId="77777777" w:rsidR="0026166E" w:rsidRDefault="0026166E" w:rsidP="00952F18">
            <w:pPr>
              <w:pStyle w:val="TAL"/>
              <w:rPr>
                <w:ins w:id="493" w:author="Author"/>
                <w:lang w:val="en-US"/>
              </w:rPr>
            </w:pPr>
            <w:ins w:id="494" w:author="Author">
              <w:r>
                <w:rPr>
                  <w:lang w:val="en-US"/>
                </w:rPr>
                <w:t>Allocated by gNB-CU-UP</w:t>
              </w:r>
            </w:ins>
          </w:p>
        </w:tc>
        <w:tc>
          <w:tcPr>
            <w:tcW w:w="1252" w:type="dxa"/>
            <w:tcBorders>
              <w:top w:val="single" w:sz="4" w:space="0" w:color="auto"/>
              <w:left w:val="single" w:sz="4" w:space="0" w:color="auto"/>
              <w:bottom w:val="single" w:sz="4" w:space="0" w:color="auto"/>
              <w:right w:val="single" w:sz="4" w:space="0" w:color="auto"/>
            </w:tcBorders>
            <w:hideMark/>
          </w:tcPr>
          <w:p w14:paraId="3315C761" w14:textId="77777777" w:rsidR="0026166E" w:rsidRDefault="0026166E" w:rsidP="00952F18">
            <w:pPr>
              <w:pStyle w:val="TAC"/>
              <w:rPr>
                <w:ins w:id="495" w:author="Author"/>
                <w:lang w:val="en-US"/>
              </w:rPr>
            </w:pPr>
            <w:ins w:id="496" w:author="Author">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658E908E" w14:textId="77777777" w:rsidR="0026166E" w:rsidRDefault="0026166E" w:rsidP="00952F18">
            <w:pPr>
              <w:pStyle w:val="TAC"/>
              <w:rPr>
                <w:ins w:id="497" w:author="Author"/>
                <w:lang w:val="en-US"/>
              </w:rPr>
            </w:pPr>
            <w:ins w:id="498" w:author="Author">
              <w:r>
                <w:rPr>
                  <w:lang w:val="en-US"/>
                </w:rPr>
                <w:t>Reject</w:t>
              </w:r>
            </w:ins>
          </w:p>
        </w:tc>
      </w:tr>
      <w:tr w:rsidR="0026166E" w14:paraId="611DA76C" w14:textId="77777777" w:rsidTr="00952F18">
        <w:tblPrEx>
          <w:tblLook w:val="04A0" w:firstRow="1" w:lastRow="0" w:firstColumn="1" w:lastColumn="0" w:noHBand="0" w:noVBand="1"/>
        </w:tblPrEx>
        <w:trPr>
          <w:gridAfter w:val="1"/>
          <w:wAfter w:w="7" w:type="dxa"/>
          <w:ins w:id="499" w:author="Author"/>
        </w:trPr>
        <w:tc>
          <w:tcPr>
            <w:tcW w:w="2436" w:type="dxa"/>
            <w:tcBorders>
              <w:top w:val="single" w:sz="4" w:space="0" w:color="auto"/>
              <w:left w:val="single" w:sz="4" w:space="0" w:color="auto"/>
              <w:bottom w:val="single" w:sz="4" w:space="0" w:color="auto"/>
              <w:right w:val="single" w:sz="4" w:space="0" w:color="auto"/>
            </w:tcBorders>
            <w:hideMark/>
          </w:tcPr>
          <w:p w14:paraId="75ED05A7" w14:textId="77777777" w:rsidR="0026166E" w:rsidRDefault="0026166E" w:rsidP="00952F18">
            <w:pPr>
              <w:pStyle w:val="TAL"/>
              <w:rPr>
                <w:ins w:id="500" w:author="Author"/>
                <w:lang w:val="en-US"/>
              </w:rPr>
            </w:pPr>
            <w:ins w:id="501" w:author="Author">
              <w:r>
                <w:rPr>
                  <w:lang w:val="en-US"/>
                </w:rPr>
                <w:t>TNL Available Capacity Indicator</w:t>
              </w:r>
            </w:ins>
          </w:p>
        </w:tc>
        <w:tc>
          <w:tcPr>
            <w:tcW w:w="1094" w:type="dxa"/>
            <w:tcBorders>
              <w:top w:val="single" w:sz="4" w:space="0" w:color="auto"/>
              <w:left w:val="single" w:sz="4" w:space="0" w:color="auto"/>
              <w:bottom w:val="single" w:sz="4" w:space="0" w:color="auto"/>
              <w:right w:val="single" w:sz="4" w:space="0" w:color="auto"/>
            </w:tcBorders>
            <w:hideMark/>
          </w:tcPr>
          <w:p w14:paraId="20FED21A" w14:textId="77777777" w:rsidR="0026166E" w:rsidRDefault="0026166E" w:rsidP="00952F18">
            <w:pPr>
              <w:pStyle w:val="TAL"/>
              <w:rPr>
                <w:ins w:id="502" w:author="Author"/>
                <w:lang w:val="en-US"/>
              </w:rPr>
            </w:pPr>
            <w:ins w:id="503" w:author="Author">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6ACF01CA" w14:textId="77777777" w:rsidR="0026166E" w:rsidRDefault="0026166E" w:rsidP="00952F18">
            <w:pPr>
              <w:pStyle w:val="TAL"/>
              <w:rPr>
                <w:ins w:id="504" w:author="Autho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22849420" w14:textId="77777777" w:rsidR="0026166E" w:rsidRDefault="0026166E" w:rsidP="00952F18">
            <w:pPr>
              <w:pStyle w:val="TAL"/>
              <w:rPr>
                <w:ins w:id="505" w:author="Author"/>
                <w:lang w:val="en-US"/>
              </w:rPr>
            </w:pPr>
            <w:ins w:id="506" w:author="Author">
              <w:r>
                <w:rPr>
                  <w:lang w:val="en-US"/>
                </w:rPr>
                <w:t>9.3.1.x1</w:t>
              </w:r>
            </w:ins>
          </w:p>
        </w:tc>
        <w:tc>
          <w:tcPr>
            <w:tcW w:w="1261" w:type="dxa"/>
            <w:tcBorders>
              <w:top w:val="single" w:sz="4" w:space="0" w:color="auto"/>
              <w:left w:val="single" w:sz="4" w:space="0" w:color="auto"/>
              <w:bottom w:val="single" w:sz="4" w:space="0" w:color="auto"/>
              <w:right w:val="single" w:sz="4" w:space="0" w:color="auto"/>
            </w:tcBorders>
          </w:tcPr>
          <w:p w14:paraId="53335F46" w14:textId="77777777" w:rsidR="0026166E" w:rsidRDefault="0026166E" w:rsidP="00952F18">
            <w:pPr>
              <w:pStyle w:val="TAL"/>
              <w:rPr>
                <w:ins w:id="507"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74DADD7D" w14:textId="77777777" w:rsidR="0026166E" w:rsidRDefault="0026166E" w:rsidP="00952F18">
            <w:pPr>
              <w:pStyle w:val="TAC"/>
              <w:rPr>
                <w:ins w:id="508"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0B6FF52E" w14:textId="77777777" w:rsidR="0026166E" w:rsidRDefault="0026166E" w:rsidP="00952F18">
            <w:pPr>
              <w:pStyle w:val="TAC"/>
              <w:rPr>
                <w:ins w:id="509" w:author="Author"/>
                <w:lang w:val="en-US"/>
              </w:rPr>
            </w:pPr>
          </w:p>
        </w:tc>
      </w:tr>
      <w:tr w:rsidR="0026166E" w14:paraId="68E6F9EC" w14:textId="77777777" w:rsidTr="00952F18">
        <w:tblPrEx>
          <w:tblLook w:val="04A0" w:firstRow="1" w:lastRow="0" w:firstColumn="1" w:lastColumn="0" w:noHBand="0" w:noVBand="1"/>
        </w:tblPrEx>
        <w:trPr>
          <w:gridAfter w:val="1"/>
          <w:wAfter w:w="7" w:type="dxa"/>
          <w:ins w:id="510" w:author="Author"/>
        </w:trPr>
        <w:tc>
          <w:tcPr>
            <w:tcW w:w="2436" w:type="dxa"/>
            <w:tcBorders>
              <w:top w:val="single" w:sz="4" w:space="0" w:color="auto"/>
              <w:left w:val="single" w:sz="4" w:space="0" w:color="auto"/>
              <w:bottom w:val="single" w:sz="4" w:space="0" w:color="auto"/>
              <w:right w:val="single" w:sz="4" w:space="0" w:color="auto"/>
            </w:tcBorders>
            <w:hideMark/>
          </w:tcPr>
          <w:p w14:paraId="49ACBF8A" w14:textId="77777777" w:rsidR="0026166E" w:rsidRDefault="0026166E" w:rsidP="00952F18">
            <w:pPr>
              <w:pStyle w:val="TAL"/>
              <w:rPr>
                <w:ins w:id="511" w:author="Author"/>
                <w:lang w:val="en-US"/>
              </w:rPr>
            </w:pPr>
            <w:ins w:id="512" w:author="Author">
              <w:r>
                <w:rPr>
                  <w:lang w:val="en-US"/>
                </w:rPr>
                <w:t>HW Capacity Indicator</w:t>
              </w:r>
            </w:ins>
          </w:p>
          <w:p w14:paraId="033CDACB" w14:textId="77777777" w:rsidR="0026166E" w:rsidRDefault="0026166E" w:rsidP="00952F18">
            <w:pPr>
              <w:pStyle w:val="TAL"/>
              <w:rPr>
                <w:ins w:id="513" w:author="Author"/>
                <w:lang w:val="en-US"/>
              </w:rPr>
            </w:pPr>
          </w:p>
        </w:tc>
        <w:tc>
          <w:tcPr>
            <w:tcW w:w="1094" w:type="dxa"/>
            <w:tcBorders>
              <w:top w:val="single" w:sz="4" w:space="0" w:color="auto"/>
              <w:left w:val="single" w:sz="4" w:space="0" w:color="auto"/>
              <w:bottom w:val="single" w:sz="4" w:space="0" w:color="auto"/>
              <w:right w:val="single" w:sz="4" w:space="0" w:color="auto"/>
            </w:tcBorders>
            <w:hideMark/>
          </w:tcPr>
          <w:p w14:paraId="50A24010" w14:textId="77777777" w:rsidR="0026166E" w:rsidRDefault="0026166E" w:rsidP="00952F18">
            <w:pPr>
              <w:pStyle w:val="TAL"/>
              <w:rPr>
                <w:ins w:id="514" w:author="Author"/>
                <w:lang w:val="en-US"/>
              </w:rPr>
            </w:pPr>
            <w:ins w:id="515" w:author="Author">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7B8086FE" w14:textId="77777777" w:rsidR="0026166E" w:rsidRDefault="0026166E" w:rsidP="00952F18">
            <w:pPr>
              <w:pStyle w:val="TAL"/>
              <w:rPr>
                <w:ins w:id="516" w:author="Autho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CC7C5AC" w14:textId="77777777" w:rsidR="0026166E" w:rsidRDefault="0026166E" w:rsidP="00952F18">
            <w:pPr>
              <w:pStyle w:val="TAL"/>
              <w:rPr>
                <w:ins w:id="517" w:author="Author"/>
                <w:lang w:val="en-US"/>
              </w:rPr>
            </w:pPr>
            <w:ins w:id="518" w:author="Author">
              <w:r>
                <w:rPr>
                  <w:lang w:val="en-US"/>
                </w:rPr>
                <w:t>9.3.1.x2</w:t>
              </w:r>
            </w:ins>
          </w:p>
        </w:tc>
        <w:tc>
          <w:tcPr>
            <w:tcW w:w="1261" w:type="dxa"/>
            <w:tcBorders>
              <w:top w:val="single" w:sz="4" w:space="0" w:color="auto"/>
              <w:left w:val="single" w:sz="4" w:space="0" w:color="auto"/>
              <w:bottom w:val="single" w:sz="4" w:space="0" w:color="auto"/>
              <w:right w:val="single" w:sz="4" w:space="0" w:color="auto"/>
            </w:tcBorders>
          </w:tcPr>
          <w:p w14:paraId="66F713A6" w14:textId="77777777" w:rsidR="0026166E" w:rsidRDefault="0026166E" w:rsidP="00952F18">
            <w:pPr>
              <w:pStyle w:val="TAL"/>
              <w:rPr>
                <w:ins w:id="519"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2FB9C20A" w14:textId="77777777" w:rsidR="0026166E" w:rsidRDefault="0026166E" w:rsidP="00952F18">
            <w:pPr>
              <w:pStyle w:val="TAC"/>
              <w:rPr>
                <w:ins w:id="520"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0455C158" w14:textId="77777777" w:rsidR="0026166E" w:rsidRDefault="0026166E" w:rsidP="00952F18">
            <w:pPr>
              <w:pStyle w:val="TAC"/>
              <w:rPr>
                <w:ins w:id="521" w:author="Author"/>
                <w:lang w:val="en-US"/>
              </w:rPr>
            </w:pPr>
          </w:p>
        </w:tc>
      </w:tr>
      <w:tr w:rsidR="0026166E" w14:paraId="25224EF8" w14:textId="77777777" w:rsidTr="00952F18">
        <w:tblPrEx>
          <w:tblLook w:val="04A0" w:firstRow="1" w:lastRow="0" w:firstColumn="1" w:lastColumn="0" w:noHBand="0" w:noVBand="1"/>
        </w:tblPrEx>
        <w:trPr>
          <w:gridAfter w:val="1"/>
          <w:wAfter w:w="7" w:type="dxa"/>
          <w:ins w:id="522" w:author="Author"/>
        </w:trPr>
        <w:tc>
          <w:tcPr>
            <w:tcW w:w="2436" w:type="dxa"/>
            <w:tcBorders>
              <w:top w:val="single" w:sz="4" w:space="0" w:color="auto"/>
              <w:left w:val="single" w:sz="4" w:space="0" w:color="auto"/>
              <w:bottom w:val="single" w:sz="4" w:space="0" w:color="auto"/>
              <w:right w:val="single" w:sz="4" w:space="0" w:color="auto"/>
            </w:tcBorders>
            <w:hideMark/>
          </w:tcPr>
          <w:p w14:paraId="000ED257" w14:textId="77777777" w:rsidR="0026166E" w:rsidRDefault="0026166E" w:rsidP="00952F18">
            <w:pPr>
              <w:pStyle w:val="TAL"/>
              <w:rPr>
                <w:ins w:id="523" w:author="Author"/>
                <w:b/>
                <w:snapToGrid w:val="0"/>
                <w:lang w:val="en-US"/>
              </w:rPr>
            </w:pPr>
            <w:ins w:id="524" w:author="Author">
              <w:r>
                <w:rPr>
                  <w:b/>
                  <w:snapToGrid w:val="0"/>
                  <w:lang w:val="en-US"/>
                </w:rPr>
                <w:t>Slice Measurement Result List</w:t>
              </w:r>
            </w:ins>
          </w:p>
          <w:p w14:paraId="53A813E5" w14:textId="6B128C3E" w:rsidR="0026166E" w:rsidRDefault="0026166E" w:rsidP="00952F18">
            <w:pPr>
              <w:pStyle w:val="TAL"/>
              <w:rPr>
                <w:ins w:id="525" w:author="Author"/>
                <w:lang w:val="en-US"/>
              </w:rPr>
            </w:pPr>
            <w:ins w:id="526" w:author="Author">
              <w:del w:id="527" w:author="Nokia" w:date="2020-04-09T21:59:00Z">
                <w:r w:rsidDel="0024530F">
                  <w:rPr>
                    <w:b/>
                    <w:snapToGrid w:val="0"/>
                    <w:lang w:val="en-US"/>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72100C2F" w14:textId="77777777" w:rsidR="0026166E" w:rsidRDefault="0026166E" w:rsidP="00952F18">
            <w:pPr>
              <w:pStyle w:val="TAL"/>
              <w:rPr>
                <w:ins w:id="528" w:author="Author"/>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6CB0664D" w14:textId="77777777" w:rsidR="0026166E" w:rsidRDefault="0026166E" w:rsidP="00952F18">
            <w:pPr>
              <w:pStyle w:val="TAL"/>
              <w:rPr>
                <w:ins w:id="529" w:author="Author"/>
                <w:i/>
                <w:lang w:val="en-US" w:eastAsia="ja-JP"/>
              </w:rPr>
            </w:pPr>
            <w:ins w:id="530" w:author="Author">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4651824C" w14:textId="77777777" w:rsidR="0026166E" w:rsidRDefault="0026166E" w:rsidP="00952F18">
            <w:pPr>
              <w:pStyle w:val="TAL"/>
              <w:rPr>
                <w:ins w:id="531" w:author="Author"/>
                <w:lang w:val="en-US"/>
              </w:rPr>
            </w:pPr>
          </w:p>
        </w:tc>
        <w:tc>
          <w:tcPr>
            <w:tcW w:w="1261" w:type="dxa"/>
            <w:tcBorders>
              <w:top w:val="single" w:sz="4" w:space="0" w:color="auto"/>
              <w:left w:val="single" w:sz="4" w:space="0" w:color="auto"/>
              <w:bottom w:val="single" w:sz="4" w:space="0" w:color="auto"/>
              <w:right w:val="single" w:sz="4" w:space="0" w:color="auto"/>
            </w:tcBorders>
          </w:tcPr>
          <w:p w14:paraId="40006DDC" w14:textId="77777777" w:rsidR="0026166E" w:rsidRDefault="0026166E" w:rsidP="00952F18">
            <w:pPr>
              <w:pStyle w:val="TAL"/>
              <w:rPr>
                <w:ins w:id="532" w:author="Author"/>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6B835900" w14:textId="77777777" w:rsidR="0026166E" w:rsidRDefault="0026166E" w:rsidP="00952F18">
            <w:pPr>
              <w:pStyle w:val="TAC"/>
              <w:rPr>
                <w:ins w:id="533" w:author="Author"/>
                <w:lang w:val="en-US"/>
              </w:rPr>
            </w:pPr>
            <w:ins w:id="534" w:author="Author">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8FA4B2A" w14:textId="77777777" w:rsidR="0026166E" w:rsidRDefault="0026166E" w:rsidP="00952F18">
            <w:pPr>
              <w:pStyle w:val="TAC"/>
              <w:rPr>
                <w:ins w:id="535" w:author="Author"/>
                <w:lang w:val="en-US"/>
              </w:rPr>
            </w:pPr>
            <w:ins w:id="536" w:author="Author">
              <w:r>
                <w:rPr>
                  <w:lang w:val="en-US"/>
                </w:rPr>
                <w:t>Ignore</w:t>
              </w:r>
            </w:ins>
          </w:p>
        </w:tc>
      </w:tr>
      <w:tr w:rsidR="0026166E" w14:paraId="4DC8FD5D" w14:textId="77777777" w:rsidTr="00952F18">
        <w:tblPrEx>
          <w:tblLook w:val="04A0" w:firstRow="1" w:lastRow="0" w:firstColumn="1" w:lastColumn="0" w:noHBand="0" w:noVBand="1"/>
        </w:tblPrEx>
        <w:trPr>
          <w:gridAfter w:val="1"/>
          <w:wAfter w:w="7" w:type="dxa"/>
          <w:ins w:id="537" w:author="Author"/>
        </w:trPr>
        <w:tc>
          <w:tcPr>
            <w:tcW w:w="2436" w:type="dxa"/>
            <w:tcBorders>
              <w:top w:val="single" w:sz="4" w:space="0" w:color="auto"/>
              <w:left w:val="single" w:sz="4" w:space="0" w:color="auto"/>
              <w:bottom w:val="single" w:sz="4" w:space="0" w:color="auto"/>
              <w:right w:val="single" w:sz="4" w:space="0" w:color="auto"/>
            </w:tcBorders>
            <w:hideMark/>
          </w:tcPr>
          <w:p w14:paraId="303C493A" w14:textId="77777777" w:rsidR="0026166E" w:rsidRDefault="0026166E" w:rsidP="00952F18">
            <w:pPr>
              <w:pStyle w:val="TAL"/>
              <w:rPr>
                <w:ins w:id="538" w:author="Author"/>
                <w:b/>
                <w:snapToGrid w:val="0"/>
                <w:lang w:val="en-US"/>
              </w:rPr>
            </w:pPr>
            <w:ins w:id="539" w:author="Author">
              <w:r>
                <w:rPr>
                  <w:b/>
                  <w:snapToGrid w:val="0"/>
                  <w:lang w:val="en-US"/>
                </w:rPr>
                <w:t>&gt;Slice Measurement Result Item</w:t>
              </w:r>
            </w:ins>
          </w:p>
        </w:tc>
        <w:tc>
          <w:tcPr>
            <w:tcW w:w="1094" w:type="dxa"/>
            <w:tcBorders>
              <w:top w:val="single" w:sz="4" w:space="0" w:color="auto"/>
              <w:left w:val="single" w:sz="4" w:space="0" w:color="auto"/>
              <w:bottom w:val="single" w:sz="4" w:space="0" w:color="auto"/>
              <w:right w:val="single" w:sz="4" w:space="0" w:color="auto"/>
            </w:tcBorders>
          </w:tcPr>
          <w:p w14:paraId="13D1F457" w14:textId="77777777" w:rsidR="0026166E" w:rsidRDefault="0026166E" w:rsidP="00952F18">
            <w:pPr>
              <w:pStyle w:val="TAL"/>
              <w:rPr>
                <w:ins w:id="540" w:author="Author"/>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78975EE8" w14:textId="77777777" w:rsidR="0026166E" w:rsidRDefault="0026166E" w:rsidP="00952F18">
            <w:pPr>
              <w:pStyle w:val="TAL"/>
              <w:rPr>
                <w:ins w:id="541" w:author="Author"/>
                <w:i/>
                <w:lang w:val="en-US"/>
              </w:rPr>
            </w:pPr>
            <w:ins w:id="542" w:author="Author">
              <w:r>
                <w:rPr>
                  <w:i/>
                  <w:lang w:val="en-US"/>
                </w:rPr>
                <w:t>1 .. &lt;</w:t>
              </w:r>
              <w:r>
                <w:rPr>
                  <w:lang w:val="en-US"/>
                </w:rPr>
                <w:t xml:space="preserve"> </w:t>
              </w:r>
              <w:r w:rsidRPr="00FA52B0">
                <w:rPr>
                  <w:rFonts w:cs="Arial"/>
                  <w:i/>
                  <w:szCs w:val="18"/>
                  <w:lang w:eastAsia="ja-JP"/>
                </w:rPr>
                <w:t>maxnoofSPLMNs</w:t>
              </w:r>
              <w:r w:rsidDel="00222DA8">
                <w:rPr>
                  <w:i/>
                  <w:lang w:val="en-US"/>
                </w:rPr>
                <w:t xml:space="preserve"> </w:t>
              </w:r>
              <w:r>
                <w:rPr>
                  <w:i/>
                  <w:lang w:val="en-US"/>
                </w:rPr>
                <w:t>&gt;</w:t>
              </w:r>
            </w:ins>
          </w:p>
        </w:tc>
        <w:tc>
          <w:tcPr>
            <w:tcW w:w="1246" w:type="dxa"/>
            <w:tcBorders>
              <w:top w:val="single" w:sz="4" w:space="0" w:color="auto"/>
              <w:left w:val="single" w:sz="4" w:space="0" w:color="auto"/>
              <w:bottom w:val="single" w:sz="4" w:space="0" w:color="auto"/>
              <w:right w:val="single" w:sz="4" w:space="0" w:color="auto"/>
            </w:tcBorders>
          </w:tcPr>
          <w:p w14:paraId="6220D80D" w14:textId="77777777" w:rsidR="0026166E" w:rsidRDefault="0026166E" w:rsidP="00952F18">
            <w:pPr>
              <w:pStyle w:val="TAL"/>
              <w:rPr>
                <w:ins w:id="543" w:author="Author"/>
                <w:lang w:val="en-US"/>
              </w:rPr>
            </w:pPr>
          </w:p>
        </w:tc>
        <w:tc>
          <w:tcPr>
            <w:tcW w:w="1261" w:type="dxa"/>
            <w:tcBorders>
              <w:top w:val="single" w:sz="4" w:space="0" w:color="auto"/>
              <w:left w:val="single" w:sz="4" w:space="0" w:color="auto"/>
              <w:bottom w:val="single" w:sz="4" w:space="0" w:color="auto"/>
              <w:right w:val="single" w:sz="4" w:space="0" w:color="auto"/>
            </w:tcBorders>
          </w:tcPr>
          <w:p w14:paraId="210D489C" w14:textId="77777777" w:rsidR="0026166E" w:rsidRDefault="0026166E" w:rsidP="00952F18">
            <w:pPr>
              <w:pStyle w:val="TAL"/>
              <w:rPr>
                <w:ins w:id="544" w:author="Author"/>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15A75301" w14:textId="77777777" w:rsidR="0026166E" w:rsidRDefault="0026166E" w:rsidP="00952F18">
            <w:pPr>
              <w:pStyle w:val="TAC"/>
              <w:rPr>
                <w:ins w:id="545" w:author="Author"/>
                <w:lang w:val="en-US"/>
              </w:rPr>
            </w:pPr>
            <w:ins w:id="546" w:author="Author">
              <w:r>
                <w:rPr>
                  <w:lang w:val="en-US"/>
                </w:rPr>
                <w:t>EACH</w:t>
              </w:r>
            </w:ins>
          </w:p>
        </w:tc>
        <w:tc>
          <w:tcPr>
            <w:tcW w:w="1254" w:type="dxa"/>
            <w:tcBorders>
              <w:top w:val="single" w:sz="4" w:space="0" w:color="auto"/>
              <w:left w:val="single" w:sz="4" w:space="0" w:color="auto"/>
              <w:bottom w:val="single" w:sz="4" w:space="0" w:color="auto"/>
              <w:right w:val="single" w:sz="4" w:space="0" w:color="auto"/>
            </w:tcBorders>
            <w:hideMark/>
          </w:tcPr>
          <w:p w14:paraId="4F280808" w14:textId="77777777" w:rsidR="0026166E" w:rsidRDefault="0026166E" w:rsidP="00952F18">
            <w:pPr>
              <w:pStyle w:val="TAC"/>
              <w:rPr>
                <w:ins w:id="547" w:author="Author"/>
                <w:lang w:val="en-US"/>
              </w:rPr>
            </w:pPr>
            <w:ins w:id="548" w:author="Author">
              <w:r>
                <w:rPr>
                  <w:lang w:val="en-US"/>
                </w:rPr>
                <w:t>Ignore</w:t>
              </w:r>
            </w:ins>
          </w:p>
        </w:tc>
      </w:tr>
      <w:tr w:rsidR="0026166E" w14:paraId="4F810FBB" w14:textId="77777777" w:rsidTr="00952F18">
        <w:tblPrEx>
          <w:tblLook w:val="04A0" w:firstRow="1" w:lastRow="0" w:firstColumn="1" w:lastColumn="0" w:noHBand="0" w:noVBand="1"/>
        </w:tblPrEx>
        <w:trPr>
          <w:gridAfter w:val="1"/>
          <w:wAfter w:w="7" w:type="dxa"/>
          <w:ins w:id="549" w:author="Author"/>
        </w:trPr>
        <w:tc>
          <w:tcPr>
            <w:tcW w:w="2436" w:type="dxa"/>
            <w:tcBorders>
              <w:top w:val="single" w:sz="4" w:space="0" w:color="auto"/>
              <w:left w:val="single" w:sz="4" w:space="0" w:color="auto"/>
              <w:bottom w:val="single" w:sz="4" w:space="0" w:color="auto"/>
              <w:right w:val="single" w:sz="4" w:space="0" w:color="auto"/>
            </w:tcBorders>
          </w:tcPr>
          <w:p w14:paraId="32ACA630" w14:textId="77777777" w:rsidR="0026166E" w:rsidRDefault="0026166E" w:rsidP="00952F18">
            <w:pPr>
              <w:pStyle w:val="TAL"/>
              <w:ind w:left="94"/>
              <w:rPr>
                <w:ins w:id="550" w:author="Author"/>
                <w:b/>
                <w:snapToGrid w:val="0"/>
                <w:lang w:val="en-US"/>
              </w:rPr>
            </w:pPr>
            <w:ins w:id="551" w:author="Author">
              <w:r>
                <w:rPr>
                  <w:rFonts w:eastAsia="Batang"/>
                </w:rPr>
                <w:t>&gt;&gt;</w:t>
              </w:r>
              <w:r w:rsidRPr="007E6716">
                <w:rPr>
                  <w:rFonts w:eastAsia="Batang"/>
                </w:rPr>
                <w:t>PLMN Identity</w:t>
              </w:r>
            </w:ins>
          </w:p>
        </w:tc>
        <w:tc>
          <w:tcPr>
            <w:tcW w:w="1094" w:type="dxa"/>
            <w:tcBorders>
              <w:top w:val="single" w:sz="4" w:space="0" w:color="auto"/>
              <w:left w:val="single" w:sz="4" w:space="0" w:color="auto"/>
              <w:bottom w:val="single" w:sz="4" w:space="0" w:color="auto"/>
              <w:right w:val="single" w:sz="4" w:space="0" w:color="auto"/>
            </w:tcBorders>
          </w:tcPr>
          <w:p w14:paraId="24704B44" w14:textId="77777777" w:rsidR="0026166E" w:rsidRDefault="0026166E" w:rsidP="00952F18">
            <w:pPr>
              <w:pStyle w:val="TAL"/>
              <w:rPr>
                <w:ins w:id="552" w:author="Author"/>
                <w:lang w:val="en-US"/>
              </w:rPr>
            </w:pPr>
            <w:ins w:id="553" w:author="Author">
              <w:r w:rsidRPr="007E6716">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030442A7" w14:textId="77777777" w:rsidR="0026166E" w:rsidRDefault="0026166E" w:rsidP="00952F18">
            <w:pPr>
              <w:pStyle w:val="TAL"/>
              <w:rPr>
                <w:ins w:id="554" w:author="Author"/>
                <w:i/>
                <w:lang w:val="en-US"/>
              </w:rPr>
            </w:pPr>
          </w:p>
        </w:tc>
        <w:tc>
          <w:tcPr>
            <w:tcW w:w="1246" w:type="dxa"/>
            <w:tcBorders>
              <w:top w:val="single" w:sz="4" w:space="0" w:color="auto"/>
              <w:left w:val="single" w:sz="4" w:space="0" w:color="auto"/>
              <w:bottom w:val="single" w:sz="4" w:space="0" w:color="auto"/>
              <w:right w:val="single" w:sz="4" w:space="0" w:color="auto"/>
            </w:tcBorders>
          </w:tcPr>
          <w:p w14:paraId="557DB711" w14:textId="77777777" w:rsidR="0026166E" w:rsidRDefault="0026166E" w:rsidP="00952F18">
            <w:pPr>
              <w:pStyle w:val="TAL"/>
              <w:rPr>
                <w:ins w:id="555" w:author="Author"/>
                <w:lang w:val="en-US"/>
              </w:rPr>
            </w:pPr>
            <w:ins w:id="556" w:author="Author">
              <w:r w:rsidRPr="007E6716">
                <w:rPr>
                  <w:rFonts w:eastAsia="MS Mincho"/>
                </w:rPr>
                <w:t>9.</w:t>
              </w:r>
              <w:r>
                <w:rPr>
                  <w:rFonts w:eastAsia="MS Mincho"/>
                </w:rPr>
                <w:t>3.1.7</w:t>
              </w:r>
            </w:ins>
          </w:p>
        </w:tc>
        <w:tc>
          <w:tcPr>
            <w:tcW w:w="1261" w:type="dxa"/>
            <w:tcBorders>
              <w:top w:val="single" w:sz="4" w:space="0" w:color="auto"/>
              <w:left w:val="single" w:sz="4" w:space="0" w:color="auto"/>
              <w:bottom w:val="single" w:sz="4" w:space="0" w:color="auto"/>
              <w:right w:val="single" w:sz="4" w:space="0" w:color="auto"/>
            </w:tcBorders>
          </w:tcPr>
          <w:p w14:paraId="52E4DC12" w14:textId="77777777" w:rsidR="0026166E" w:rsidRDefault="0026166E" w:rsidP="00952F18">
            <w:pPr>
              <w:pStyle w:val="TAL"/>
              <w:rPr>
                <w:ins w:id="557" w:author="Author"/>
                <w:lang w:val="en-US"/>
              </w:rPr>
            </w:pPr>
            <w:ins w:id="558" w:author="Author">
              <w:r w:rsidRPr="007E6716">
                <w:t>Broadcast PLMN</w:t>
              </w:r>
            </w:ins>
          </w:p>
        </w:tc>
        <w:tc>
          <w:tcPr>
            <w:tcW w:w="1252" w:type="dxa"/>
            <w:tcBorders>
              <w:top w:val="single" w:sz="4" w:space="0" w:color="auto"/>
              <w:left w:val="single" w:sz="4" w:space="0" w:color="auto"/>
              <w:bottom w:val="single" w:sz="4" w:space="0" w:color="auto"/>
              <w:right w:val="single" w:sz="4" w:space="0" w:color="auto"/>
            </w:tcBorders>
          </w:tcPr>
          <w:p w14:paraId="30DB87AA" w14:textId="77777777" w:rsidR="0026166E" w:rsidRDefault="0026166E" w:rsidP="00952F18">
            <w:pPr>
              <w:pStyle w:val="TAC"/>
              <w:rPr>
                <w:ins w:id="559"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70F05886" w14:textId="77777777" w:rsidR="0026166E" w:rsidRDefault="0026166E" w:rsidP="00952F18">
            <w:pPr>
              <w:pStyle w:val="TAC"/>
              <w:rPr>
                <w:ins w:id="560" w:author="Author"/>
                <w:lang w:val="en-US"/>
              </w:rPr>
            </w:pPr>
          </w:p>
        </w:tc>
      </w:tr>
      <w:tr w:rsidR="0026166E" w14:paraId="191F2F2B" w14:textId="77777777" w:rsidTr="00952F18">
        <w:tblPrEx>
          <w:tblLook w:val="04A0" w:firstRow="1" w:lastRow="0" w:firstColumn="1" w:lastColumn="0" w:noHBand="0" w:noVBand="1"/>
        </w:tblPrEx>
        <w:trPr>
          <w:gridAfter w:val="1"/>
          <w:wAfter w:w="7" w:type="dxa"/>
          <w:ins w:id="561" w:author="Author"/>
        </w:trPr>
        <w:tc>
          <w:tcPr>
            <w:tcW w:w="2436" w:type="dxa"/>
            <w:tcBorders>
              <w:top w:val="single" w:sz="4" w:space="0" w:color="auto"/>
              <w:left w:val="single" w:sz="4" w:space="0" w:color="auto"/>
              <w:bottom w:val="single" w:sz="4" w:space="0" w:color="auto"/>
              <w:right w:val="single" w:sz="4" w:space="0" w:color="auto"/>
            </w:tcBorders>
          </w:tcPr>
          <w:p w14:paraId="254546F0" w14:textId="77777777" w:rsidR="0026166E" w:rsidRDefault="0026166E" w:rsidP="00952F18">
            <w:pPr>
              <w:pStyle w:val="TAL"/>
              <w:ind w:left="94"/>
              <w:rPr>
                <w:ins w:id="562" w:author="Author"/>
                <w:b/>
                <w:snapToGrid w:val="0"/>
                <w:lang w:val="en-US"/>
              </w:rPr>
            </w:pPr>
            <w:ins w:id="563" w:author="Author">
              <w:r>
                <w:rPr>
                  <w:lang w:val="en-US"/>
                </w:rPr>
                <w:t>&gt;&gt;S-NSSAI List</w:t>
              </w:r>
            </w:ins>
          </w:p>
        </w:tc>
        <w:tc>
          <w:tcPr>
            <w:tcW w:w="1094" w:type="dxa"/>
            <w:tcBorders>
              <w:top w:val="single" w:sz="4" w:space="0" w:color="auto"/>
              <w:left w:val="single" w:sz="4" w:space="0" w:color="auto"/>
              <w:bottom w:val="single" w:sz="4" w:space="0" w:color="auto"/>
              <w:right w:val="single" w:sz="4" w:space="0" w:color="auto"/>
            </w:tcBorders>
          </w:tcPr>
          <w:p w14:paraId="6DBF1C08" w14:textId="77777777" w:rsidR="0026166E" w:rsidRDefault="0026166E" w:rsidP="00952F18">
            <w:pPr>
              <w:pStyle w:val="TAL"/>
              <w:rPr>
                <w:ins w:id="564" w:author="Author"/>
                <w:lang w:val="en-US"/>
              </w:rPr>
            </w:pPr>
          </w:p>
        </w:tc>
        <w:tc>
          <w:tcPr>
            <w:tcW w:w="1582" w:type="dxa"/>
            <w:tcBorders>
              <w:top w:val="single" w:sz="4" w:space="0" w:color="auto"/>
              <w:left w:val="single" w:sz="4" w:space="0" w:color="auto"/>
              <w:bottom w:val="single" w:sz="4" w:space="0" w:color="auto"/>
              <w:right w:val="single" w:sz="4" w:space="0" w:color="auto"/>
            </w:tcBorders>
          </w:tcPr>
          <w:p w14:paraId="57A35D9C" w14:textId="77777777" w:rsidR="0026166E" w:rsidRDefault="0026166E" w:rsidP="00952F18">
            <w:pPr>
              <w:pStyle w:val="TAL"/>
              <w:rPr>
                <w:ins w:id="565" w:author="Author"/>
                <w:i/>
                <w:lang w:val="en-US"/>
              </w:rPr>
            </w:pPr>
            <w:ins w:id="566" w:author="Author">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314B0982" w14:textId="77777777" w:rsidR="0026166E" w:rsidRDefault="0026166E" w:rsidP="00952F18">
            <w:pPr>
              <w:pStyle w:val="TAL"/>
              <w:rPr>
                <w:ins w:id="567" w:author="Author"/>
                <w:lang w:val="en-US"/>
              </w:rPr>
            </w:pPr>
          </w:p>
        </w:tc>
        <w:tc>
          <w:tcPr>
            <w:tcW w:w="1261" w:type="dxa"/>
            <w:tcBorders>
              <w:top w:val="single" w:sz="4" w:space="0" w:color="auto"/>
              <w:left w:val="single" w:sz="4" w:space="0" w:color="auto"/>
              <w:bottom w:val="single" w:sz="4" w:space="0" w:color="auto"/>
              <w:right w:val="single" w:sz="4" w:space="0" w:color="auto"/>
            </w:tcBorders>
          </w:tcPr>
          <w:p w14:paraId="26B87FEB" w14:textId="77777777" w:rsidR="0026166E" w:rsidRDefault="0026166E" w:rsidP="00952F18">
            <w:pPr>
              <w:pStyle w:val="TAL"/>
              <w:rPr>
                <w:ins w:id="568"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0F101CFC" w14:textId="77777777" w:rsidR="0026166E" w:rsidRDefault="0026166E" w:rsidP="00952F18">
            <w:pPr>
              <w:pStyle w:val="TAC"/>
              <w:rPr>
                <w:ins w:id="569" w:author="Author"/>
                <w:lang w:val="en-US"/>
              </w:rPr>
            </w:pPr>
            <w:ins w:id="570" w:author="Author">
              <w:r>
                <w:rPr>
                  <w:lang w:val="en-US"/>
                </w:rPr>
                <w:t>EACH</w:t>
              </w:r>
            </w:ins>
          </w:p>
        </w:tc>
        <w:tc>
          <w:tcPr>
            <w:tcW w:w="1254" w:type="dxa"/>
            <w:tcBorders>
              <w:top w:val="single" w:sz="4" w:space="0" w:color="auto"/>
              <w:left w:val="single" w:sz="4" w:space="0" w:color="auto"/>
              <w:bottom w:val="single" w:sz="4" w:space="0" w:color="auto"/>
              <w:right w:val="single" w:sz="4" w:space="0" w:color="auto"/>
            </w:tcBorders>
          </w:tcPr>
          <w:p w14:paraId="7834B560" w14:textId="77777777" w:rsidR="0026166E" w:rsidRDefault="0026166E" w:rsidP="00952F18">
            <w:pPr>
              <w:pStyle w:val="TAC"/>
              <w:rPr>
                <w:ins w:id="571" w:author="Author"/>
                <w:lang w:val="en-US"/>
              </w:rPr>
            </w:pPr>
            <w:ins w:id="572" w:author="Author">
              <w:r>
                <w:rPr>
                  <w:lang w:val="en-US"/>
                </w:rPr>
                <w:t>Ignore</w:t>
              </w:r>
            </w:ins>
          </w:p>
        </w:tc>
      </w:tr>
      <w:tr w:rsidR="0026166E" w14:paraId="471325C4" w14:textId="77777777" w:rsidTr="00952F18">
        <w:tblPrEx>
          <w:tblLook w:val="04A0" w:firstRow="1" w:lastRow="0" w:firstColumn="1" w:lastColumn="0" w:noHBand="0" w:noVBand="1"/>
        </w:tblPrEx>
        <w:trPr>
          <w:gridAfter w:val="1"/>
          <w:wAfter w:w="7" w:type="dxa"/>
          <w:ins w:id="573" w:author="Author"/>
        </w:trPr>
        <w:tc>
          <w:tcPr>
            <w:tcW w:w="2436" w:type="dxa"/>
            <w:tcBorders>
              <w:top w:val="single" w:sz="4" w:space="0" w:color="auto"/>
              <w:left w:val="single" w:sz="4" w:space="0" w:color="auto"/>
              <w:bottom w:val="single" w:sz="4" w:space="0" w:color="auto"/>
              <w:right w:val="single" w:sz="4" w:space="0" w:color="auto"/>
            </w:tcBorders>
          </w:tcPr>
          <w:p w14:paraId="5C6151DF" w14:textId="77777777" w:rsidR="0026166E" w:rsidRDefault="0026166E" w:rsidP="00952F18">
            <w:pPr>
              <w:pStyle w:val="TAL"/>
              <w:ind w:left="236"/>
              <w:rPr>
                <w:ins w:id="574" w:author="Author"/>
                <w:b/>
                <w:snapToGrid w:val="0"/>
                <w:lang w:val="en-US"/>
              </w:rPr>
            </w:pPr>
            <w:ins w:id="575" w:author="Author">
              <w:r>
                <w:rPr>
                  <w:lang w:val="en-US"/>
                </w:rPr>
                <w:t>&gt;&gt;&gt; S-NSSAI Item</w:t>
              </w:r>
            </w:ins>
          </w:p>
        </w:tc>
        <w:tc>
          <w:tcPr>
            <w:tcW w:w="1094" w:type="dxa"/>
            <w:tcBorders>
              <w:top w:val="single" w:sz="4" w:space="0" w:color="auto"/>
              <w:left w:val="single" w:sz="4" w:space="0" w:color="auto"/>
              <w:bottom w:val="single" w:sz="4" w:space="0" w:color="auto"/>
              <w:right w:val="single" w:sz="4" w:space="0" w:color="auto"/>
            </w:tcBorders>
          </w:tcPr>
          <w:p w14:paraId="1C8EBC45" w14:textId="77777777" w:rsidR="0026166E" w:rsidRDefault="0026166E" w:rsidP="00952F18">
            <w:pPr>
              <w:pStyle w:val="TAL"/>
              <w:rPr>
                <w:ins w:id="576" w:author="Author"/>
                <w:lang w:val="en-US"/>
              </w:rPr>
            </w:pPr>
          </w:p>
        </w:tc>
        <w:tc>
          <w:tcPr>
            <w:tcW w:w="1582" w:type="dxa"/>
            <w:tcBorders>
              <w:top w:val="single" w:sz="4" w:space="0" w:color="auto"/>
              <w:left w:val="single" w:sz="4" w:space="0" w:color="auto"/>
              <w:bottom w:val="single" w:sz="4" w:space="0" w:color="auto"/>
              <w:right w:val="single" w:sz="4" w:space="0" w:color="auto"/>
            </w:tcBorders>
          </w:tcPr>
          <w:p w14:paraId="2AD957E4" w14:textId="77777777" w:rsidR="0026166E" w:rsidRDefault="0026166E" w:rsidP="00952F18">
            <w:pPr>
              <w:pStyle w:val="TAL"/>
              <w:rPr>
                <w:ins w:id="577" w:author="Author"/>
                <w:i/>
                <w:lang w:val="en-US"/>
              </w:rPr>
            </w:pPr>
            <w:ins w:id="578" w:author="Author">
              <w:r>
                <w:rPr>
                  <w:i/>
                  <w:lang w:val="en-US"/>
                </w:rPr>
                <w:t>1 .. &lt;</w:t>
              </w:r>
              <w:r>
                <w:rPr>
                  <w:lang w:val="en-US"/>
                </w:rPr>
                <w:t xml:space="preserve"> </w:t>
              </w:r>
              <w:r>
                <w:rPr>
                  <w:i/>
                  <w:lang w:val="en-US"/>
                </w:rPr>
                <w:t>maxnoofSliceItems&gt;</w:t>
              </w:r>
            </w:ins>
          </w:p>
        </w:tc>
        <w:tc>
          <w:tcPr>
            <w:tcW w:w="1246" w:type="dxa"/>
            <w:tcBorders>
              <w:top w:val="single" w:sz="4" w:space="0" w:color="auto"/>
              <w:left w:val="single" w:sz="4" w:space="0" w:color="auto"/>
              <w:bottom w:val="single" w:sz="4" w:space="0" w:color="auto"/>
              <w:right w:val="single" w:sz="4" w:space="0" w:color="auto"/>
            </w:tcBorders>
          </w:tcPr>
          <w:p w14:paraId="6F0DA1D6" w14:textId="77777777" w:rsidR="0026166E" w:rsidRDefault="0026166E" w:rsidP="00952F18">
            <w:pPr>
              <w:pStyle w:val="TAL"/>
              <w:rPr>
                <w:ins w:id="579" w:author="Author"/>
                <w:lang w:val="en-US"/>
              </w:rPr>
            </w:pPr>
          </w:p>
        </w:tc>
        <w:tc>
          <w:tcPr>
            <w:tcW w:w="1261" w:type="dxa"/>
            <w:tcBorders>
              <w:top w:val="single" w:sz="4" w:space="0" w:color="auto"/>
              <w:left w:val="single" w:sz="4" w:space="0" w:color="auto"/>
              <w:bottom w:val="single" w:sz="4" w:space="0" w:color="auto"/>
              <w:right w:val="single" w:sz="4" w:space="0" w:color="auto"/>
            </w:tcBorders>
          </w:tcPr>
          <w:p w14:paraId="7906910A" w14:textId="77777777" w:rsidR="0026166E" w:rsidRDefault="0026166E" w:rsidP="00952F18">
            <w:pPr>
              <w:pStyle w:val="TAL"/>
              <w:rPr>
                <w:ins w:id="580"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0BF7280B" w14:textId="77777777" w:rsidR="0026166E" w:rsidRDefault="0026166E" w:rsidP="00952F18">
            <w:pPr>
              <w:pStyle w:val="TAC"/>
              <w:rPr>
                <w:ins w:id="581"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23C7E7C5" w14:textId="77777777" w:rsidR="0026166E" w:rsidRDefault="0026166E" w:rsidP="00952F18">
            <w:pPr>
              <w:pStyle w:val="TAC"/>
              <w:rPr>
                <w:ins w:id="582" w:author="Author"/>
                <w:lang w:val="en-US"/>
              </w:rPr>
            </w:pPr>
          </w:p>
        </w:tc>
      </w:tr>
      <w:tr w:rsidR="0026166E" w14:paraId="30FCF03A" w14:textId="77777777" w:rsidTr="00952F18">
        <w:tblPrEx>
          <w:tblLook w:val="04A0" w:firstRow="1" w:lastRow="0" w:firstColumn="1" w:lastColumn="0" w:noHBand="0" w:noVBand="1"/>
        </w:tblPrEx>
        <w:trPr>
          <w:gridAfter w:val="1"/>
          <w:wAfter w:w="7" w:type="dxa"/>
          <w:ins w:id="583" w:author="Author"/>
        </w:trPr>
        <w:tc>
          <w:tcPr>
            <w:tcW w:w="2436" w:type="dxa"/>
            <w:tcBorders>
              <w:top w:val="single" w:sz="4" w:space="0" w:color="auto"/>
              <w:left w:val="single" w:sz="4" w:space="0" w:color="auto"/>
              <w:bottom w:val="single" w:sz="4" w:space="0" w:color="auto"/>
              <w:right w:val="single" w:sz="4" w:space="0" w:color="auto"/>
            </w:tcBorders>
            <w:hideMark/>
          </w:tcPr>
          <w:p w14:paraId="449CA8B2" w14:textId="77777777" w:rsidR="0026166E" w:rsidRDefault="0026166E" w:rsidP="00952F18">
            <w:pPr>
              <w:pStyle w:val="TAL"/>
              <w:ind w:left="378"/>
              <w:rPr>
                <w:ins w:id="584" w:author="Author"/>
                <w:b/>
                <w:snapToGrid w:val="0"/>
                <w:lang w:val="en-US"/>
              </w:rPr>
            </w:pPr>
            <w:ins w:id="585" w:author="Author">
              <w:r>
                <w:rPr>
                  <w:lang w:val="en-US"/>
                </w:rPr>
                <w:t>&gt;&gt;&gt;&gt;S-NSSAI</w:t>
              </w:r>
            </w:ins>
          </w:p>
        </w:tc>
        <w:tc>
          <w:tcPr>
            <w:tcW w:w="1094" w:type="dxa"/>
            <w:tcBorders>
              <w:top w:val="single" w:sz="4" w:space="0" w:color="auto"/>
              <w:left w:val="single" w:sz="4" w:space="0" w:color="auto"/>
              <w:bottom w:val="single" w:sz="4" w:space="0" w:color="auto"/>
              <w:right w:val="single" w:sz="4" w:space="0" w:color="auto"/>
            </w:tcBorders>
            <w:hideMark/>
          </w:tcPr>
          <w:p w14:paraId="49007BFF" w14:textId="77777777" w:rsidR="0026166E" w:rsidRDefault="0026166E" w:rsidP="00952F18">
            <w:pPr>
              <w:pStyle w:val="TAL"/>
              <w:rPr>
                <w:ins w:id="586" w:author="Author"/>
                <w:lang w:val="en-US"/>
              </w:rPr>
            </w:pPr>
            <w:ins w:id="587" w:author="Author">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32A1BC7B" w14:textId="77777777" w:rsidR="0026166E" w:rsidRDefault="0026166E" w:rsidP="00952F18">
            <w:pPr>
              <w:pStyle w:val="TAL"/>
              <w:rPr>
                <w:ins w:id="588" w:author="Author"/>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01C8822B" w14:textId="77777777" w:rsidR="0026166E" w:rsidRDefault="0026166E" w:rsidP="00952F18">
            <w:pPr>
              <w:pStyle w:val="TAL"/>
              <w:rPr>
                <w:ins w:id="589" w:author="Author"/>
                <w:lang w:val="en-US"/>
              </w:rPr>
            </w:pPr>
            <w:ins w:id="590" w:author="Author">
              <w:r>
                <w:rPr>
                  <w:lang w:val="en-US"/>
                </w:rPr>
                <w:t>S-NSSAI</w:t>
              </w:r>
            </w:ins>
          </w:p>
          <w:p w14:paraId="04366A0A" w14:textId="77777777" w:rsidR="0026166E" w:rsidRDefault="0026166E" w:rsidP="00952F18">
            <w:pPr>
              <w:pStyle w:val="TAL"/>
              <w:rPr>
                <w:ins w:id="591" w:author="Author"/>
                <w:lang w:val="en-US"/>
              </w:rPr>
            </w:pPr>
            <w:ins w:id="592" w:author="Author">
              <w:r>
                <w:rPr>
                  <w:lang w:val="en-US"/>
                </w:rPr>
                <w:t>9.3.1.38</w:t>
              </w:r>
            </w:ins>
          </w:p>
        </w:tc>
        <w:tc>
          <w:tcPr>
            <w:tcW w:w="1261" w:type="dxa"/>
            <w:tcBorders>
              <w:top w:val="single" w:sz="4" w:space="0" w:color="auto"/>
              <w:left w:val="single" w:sz="4" w:space="0" w:color="auto"/>
              <w:bottom w:val="single" w:sz="4" w:space="0" w:color="auto"/>
              <w:right w:val="single" w:sz="4" w:space="0" w:color="auto"/>
            </w:tcBorders>
          </w:tcPr>
          <w:p w14:paraId="368EC0E0" w14:textId="77777777" w:rsidR="0026166E" w:rsidRDefault="0026166E" w:rsidP="00952F18">
            <w:pPr>
              <w:pStyle w:val="TAL"/>
              <w:rPr>
                <w:ins w:id="593"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1D8A2789" w14:textId="77777777" w:rsidR="0026166E" w:rsidRDefault="0026166E" w:rsidP="00952F18">
            <w:pPr>
              <w:pStyle w:val="TAC"/>
              <w:rPr>
                <w:ins w:id="594"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581B78FA" w14:textId="77777777" w:rsidR="0026166E" w:rsidRDefault="0026166E" w:rsidP="00952F18">
            <w:pPr>
              <w:pStyle w:val="TAC"/>
              <w:rPr>
                <w:ins w:id="595" w:author="Author"/>
                <w:lang w:val="en-US"/>
              </w:rPr>
            </w:pPr>
          </w:p>
        </w:tc>
      </w:tr>
      <w:tr w:rsidR="0026166E" w14:paraId="289BDE1B" w14:textId="77777777" w:rsidTr="00952F18">
        <w:tblPrEx>
          <w:tblLook w:val="04A0" w:firstRow="1" w:lastRow="0" w:firstColumn="1" w:lastColumn="0" w:noHBand="0" w:noVBand="1"/>
        </w:tblPrEx>
        <w:trPr>
          <w:gridAfter w:val="1"/>
          <w:wAfter w:w="7" w:type="dxa"/>
          <w:ins w:id="596" w:author="Author"/>
        </w:trPr>
        <w:tc>
          <w:tcPr>
            <w:tcW w:w="2436" w:type="dxa"/>
            <w:tcBorders>
              <w:top w:val="single" w:sz="4" w:space="0" w:color="auto"/>
              <w:left w:val="single" w:sz="4" w:space="0" w:color="auto"/>
              <w:bottom w:val="single" w:sz="4" w:space="0" w:color="auto"/>
              <w:right w:val="single" w:sz="4" w:space="0" w:color="auto"/>
            </w:tcBorders>
            <w:hideMark/>
          </w:tcPr>
          <w:p w14:paraId="7298C000" w14:textId="06204589" w:rsidR="0026166E" w:rsidRDefault="0026166E" w:rsidP="00952F18">
            <w:pPr>
              <w:pStyle w:val="TAL"/>
              <w:ind w:left="378"/>
              <w:rPr>
                <w:ins w:id="597" w:author="Author"/>
                <w:lang w:val="en-US"/>
              </w:rPr>
            </w:pPr>
            <w:ins w:id="598" w:author="Author">
              <w:r>
                <w:rPr>
                  <w:lang w:val="en-US"/>
                </w:rPr>
                <w:t xml:space="preserve">&gt;&gt;&gt;&gt;TNL Available Capacity Indicator </w:t>
              </w:r>
              <w:del w:id="599" w:author="Nokia" w:date="2020-04-09T22:01:00Z">
                <w:r w:rsidDel="0024530F">
                  <w:rPr>
                    <w:lang w:val="en-US"/>
                  </w:rPr>
                  <w:delText>[FFS]</w:delText>
                </w:r>
              </w:del>
            </w:ins>
          </w:p>
        </w:tc>
        <w:tc>
          <w:tcPr>
            <w:tcW w:w="1094" w:type="dxa"/>
            <w:tcBorders>
              <w:top w:val="single" w:sz="4" w:space="0" w:color="auto"/>
              <w:left w:val="single" w:sz="4" w:space="0" w:color="auto"/>
              <w:bottom w:val="single" w:sz="4" w:space="0" w:color="auto"/>
              <w:right w:val="single" w:sz="4" w:space="0" w:color="auto"/>
            </w:tcBorders>
            <w:hideMark/>
          </w:tcPr>
          <w:p w14:paraId="690AC585" w14:textId="77777777" w:rsidR="0026166E" w:rsidRDefault="0026166E" w:rsidP="00952F18">
            <w:pPr>
              <w:pStyle w:val="TAL"/>
              <w:rPr>
                <w:ins w:id="600" w:author="Author"/>
                <w:lang w:val="en-US"/>
              </w:rPr>
            </w:pPr>
            <w:ins w:id="601" w:author="Author">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5D487387" w14:textId="77777777" w:rsidR="0026166E" w:rsidRDefault="0026166E" w:rsidP="00952F18">
            <w:pPr>
              <w:pStyle w:val="TAL"/>
              <w:rPr>
                <w:ins w:id="602" w:author="Author"/>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3F84F7AE" w14:textId="77777777" w:rsidR="0026166E" w:rsidRDefault="0026166E" w:rsidP="00952F18">
            <w:pPr>
              <w:pStyle w:val="TAL"/>
              <w:rPr>
                <w:ins w:id="603" w:author="Author"/>
                <w:lang w:val="en-US"/>
              </w:rPr>
            </w:pPr>
            <w:ins w:id="604" w:author="Author">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6B1EAECB" w14:textId="77777777" w:rsidR="0026166E" w:rsidRDefault="0026166E" w:rsidP="00952F18">
            <w:pPr>
              <w:pStyle w:val="TAL"/>
              <w:rPr>
                <w:ins w:id="605"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132480C2" w14:textId="77777777" w:rsidR="0026166E" w:rsidRDefault="0026166E" w:rsidP="00952F18">
            <w:pPr>
              <w:pStyle w:val="TAC"/>
              <w:rPr>
                <w:ins w:id="606"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7A6C523D" w14:textId="77777777" w:rsidR="0026166E" w:rsidRDefault="0026166E" w:rsidP="00952F18">
            <w:pPr>
              <w:pStyle w:val="TAC"/>
              <w:rPr>
                <w:ins w:id="607" w:author="Author"/>
                <w:lang w:val="en-US"/>
              </w:rPr>
            </w:pPr>
          </w:p>
        </w:tc>
      </w:tr>
      <w:tr w:rsidR="0026166E" w14:paraId="121AE8D4" w14:textId="77777777" w:rsidTr="00952F18">
        <w:tblPrEx>
          <w:tblLook w:val="04A0" w:firstRow="1" w:lastRow="0" w:firstColumn="1" w:lastColumn="0" w:noHBand="0" w:noVBand="1"/>
        </w:tblPrEx>
        <w:trPr>
          <w:gridAfter w:val="1"/>
          <w:wAfter w:w="7" w:type="dxa"/>
          <w:ins w:id="608" w:author="Author"/>
        </w:trPr>
        <w:tc>
          <w:tcPr>
            <w:tcW w:w="2436" w:type="dxa"/>
            <w:tcBorders>
              <w:top w:val="single" w:sz="4" w:space="0" w:color="auto"/>
              <w:left w:val="single" w:sz="4" w:space="0" w:color="auto"/>
              <w:bottom w:val="single" w:sz="4" w:space="0" w:color="auto"/>
              <w:right w:val="single" w:sz="4" w:space="0" w:color="auto"/>
            </w:tcBorders>
            <w:hideMark/>
          </w:tcPr>
          <w:p w14:paraId="7EA473AB" w14:textId="77777777" w:rsidR="0026166E" w:rsidRDefault="0026166E" w:rsidP="00952F18">
            <w:pPr>
              <w:pStyle w:val="TAL"/>
              <w:ind w:left="378"/>
              <w:rPr>
                <w:ins w:id="609" w:author="Author"/>
                <w:lang w:val="en-US"/>
              </w:rPr>
            </w:pPr>
            <w:ins w:id="610" w:author="Author">
              <w:r>
                <w:rPr>
                  <w:lang w:val="en-US"/>
                </w:rPr>
                <w:t>&gt;&gt;&gt;&gt;HW Capacity Indicator</w:t>
              </w:r>
            </w:ins>
          </w:p>
          <w:p w14:paraId="05F65A5D" w14:textId="1F185610" w:rsidR="0026166E" w:rsidRDefault="0026166E" w:rsidP="00952F18">
            <w:pPr>
              <w:pStyle w:val="TAL"/>
              <w:ind w:left="378"/>
              <w:rPr>
                <w:ins w:id="611" w:author="Author"/>
                <w:lang w:val="en-US"/>
              </w:rPr>
            </w:pPr>
            <w:ins w:id="612" w:author="Author">
              <w:del w:id="613" w:author="Nokia" w:date="2020-04-09T22:01:00Z">
                <w:r w:rsidDel="0024530F">
                  <w:rPr>
                    <w:lang w:val="en-US"/>
                  </w:rPr>
                  <w:delText>[FFS]</w:delText>
                </w:r>
              </w:del>
            </w:ins>
          </w:p>
        </w:tc>
        <w:tc>
          <w:tcPr>
            <w:tcW w:w="1094" w:type="dxa"/>
            <w:tcBorders>
              <w:top w:val="single" w:sz="4" w:space="0" w:color="auto"/>
              <w:left w:val="single" w:sz="4" w:space="0" w:color="auto"/>
              <w:bottom w:val="single" w:sz="4" w:space="0" w:color="auto"/>
              <w:right w:val="single" w:sz="4" w:space="0" w:color="auto"/>
            </w:tcBorders>
            <w:hideMark/>
          </w:tcPr>
          <w:p w14:paraId="56F56359" w14:textId="77777777" w:rsidR="0026166E" w:rsidRDefault="0026166E" w:rsidP="00952F18">
            <w:pPr>
              <w:pStyle w:val="TAL"/>
              <w:rPr>
                <w:ins w:id="614" w:author="Author"/>
                <w:lang w:val="en-US"/>
              </w:rPr>
            </w:pPr>
            <w:ins w:id="615" w:author="Author">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1EF124B3" w14:textId="77777777" w:rsidR="0026166E" w:rsidRDefault="0026166E" w:rsidP="00952F18">
            <w:pPr>
              <w:pStyle w:val="TAL"/>
              <w:rPr>
                <w:ins w:id="616" w:author="Author"/>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2419B8ED" w14:textId="77777777" w:rsidR="0026166E" w:rsidRDefault="0026166E" w:rsidP="00952F18">
            <w:pPr>
              <w:pStyle w:val="TAL"/>
              <w:rPr>
                <w:ins w:id="617" w:author="Author"/>
                <w:lang w:val="en-US"/>
              </w:rPr>
            </w:pPr>
            <w:ins w:id="618" w:author="Author">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09D82408" w14:textId="77777777" w:rsidR="0026166E" w:rsidRDefault="0026166E" w:rsidP="00952F18">
            <w:pPr>
              <w:pStyle w:val="TAL"/>
              <w:rPr>
                <w:ins w:id="619"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43EB08C5" w14:textId="77777777" w:rsidR="0026166E" w:rsidRDefault="0026166E" w:rsidP="00952F18">
            <w:pPr>
              <w:pStyle w:val="TAC"/>
              <w:rPr>
                <w:ins w:id="620"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2ABC3A72" w14:textId="77777777" w:rsidR="0026166E" w:rsidRDefault="0026166E" w:rsidP="00952F18">
            <w:pPr>
              <w:pStyle w:val="TAC"/>
              <w:rPr>
                <w:ins w:id="621" w:author="Author"/>
                <w:lang w:val="en-US"/>
              </w:rPr>
            </w:pPr>
          </w:p>
        </w:tc>
      </w:tr>
    </w:tbl>
    <w:p w14:paraId="2D62D672" w14:textId="77777777" w:rsidR="0026166E" w:rsidRDefault="0026166E" w:rsidP="0026166E">
      <w:pPr>
        <w:rPr>
          <w:ins w:id="622" w:author="Author"/>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6166E" w14:paraId="35AF3979" w14:textId="77777777" w:rsidTr="00952F18">
        <w:trPr>
          <w:ins w:id="623" w:author="Author"/>
        </w:trPr>
        <w:tc>
          <w:tcPr>
            <w:tcW w:w="3688" w:type="dxa"/>
            <w:tcBorders>
              <w:top w:val="single" w:sz="4" w:space="0" w:color="auto"/>
              <w:left w:val="single" w:sz="4" w:space="0" w:color="auto"/>
              <w:bottom w:val="single" w:sz="4" w:space="0" w:color="auto"/>
              <w:right w:val="single" w:sz="4" w:space="0" w:color="auto"/>
            </w:tcBorders>
            <w:hideMark/>
          </w:tcPr>
          <w:p w14:paraId="43C9AD8E" w14:textId="77777777" w:rsidR="0026166E" w:rsidRDefault="0026166E" w:rsidP="00952F18">
            <w:pPr>
              <w:pStyle w:val="TAH"/>
              <w:rPr>
                <w:ins w:id="624" w:author="Author"/>
                <w:lang w:val="en-US"/>
              </w:rPr>
            </w:pPr>
            <w:ins w:id="625" w:author="Author">
              <w:r>
                <w:rPr>
                  <w:lang w:val="en-US"/>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2B13E7C5" w14:textId="77777777" w:rsidR="0026166E" w:rsidRDefault="0026166E" w:rsidP="00952F18">
            <w:pPr>
              <w:pStyle w:val="TAH"/>
              <w:rPr>
                <w:ins w:id="626" w:author="Author"/>
                <w:lang w:val="en-US"/>
              </w:rPr>
            </w:pPr>
            <w:ins w:id="627" w:author="Author">
              <w:r>
                <w:rPr>
                  <w:lang w:val="en-US"/>
                </w:rPr>
                <w:t>Explanation</w:t>
              </w:r>
            </w:ins>
          </w:p>
        </w:tc>
      </w:tr>
      <w:tr w:rsidR="0026166E" w14:paraId="1F1421CF" w14:textId="77777777" w:rsidTr="00952F18">
        <w:trPr>
          <w:ins w:id="628" w:author="Author"/>
        </w:trPr>
        <w:tc>
          <w:tcPr>
            <w:tcW w:w="3688" w:type="dxa"/>
            <w:tcBorders>
              <w:top w:val="single" w:sz="4" w:space="0" w:color="auto"/>
              <w:left w:val="single" w:sz="4" w:space="0" w:color="auto"/>
              <w:bottom w:val="single" w:sz="4" w:space="0" w:color="auto"/>
              <w:right w:val="single" w:sz="4" w:space="0" w:color="auto"/>
            </w:tcBorders>
          </w:tcPr>
          <w:p w14:paraId="1E3CA6AF" w14:textId="77777777" w:rsidR="0026166E" w:rsidRDefault="0026166E" w:rsidP="00952F18">
            <w:pPr>
              <w:pStyle w:val="TAL"/>
              <w:rPr>
                <w:ins w:id="629" w:author="Author"/>
                <w:lang w:val="en-US"/>
              </w:rPr>
            </w:pPr>
            <w:ins w:id="630" w:author="Author">
              <w:r w:rsidRPr="00FA52B0">
                <w:rPr>
                  <w:rFonts w:cs="Arial"/>
                  <w:bCs/>
                  <w:lang w:eastAsia="ja-JP"/>
                </w:rPr>
                <w:t>maxnoofSPLMNs</w:t>
              </w:r>
            </w:ins>
          </w:p>
        </w:tc>
        <w:tc>
          <w:tcPr>
            <w:tcW w:w="5672" w:type="dxa"/>
            <w:tcBorders>
              <w:top w:val="single" w:sz="4" w:space="0" w:color="auto"/>
              <w:left w:val="single" w:sz="4" w:space="0" w:color="auto"/>
              <w:bottom w:val="single" w:sz="4" w:space="0" w:color="auto"/>
              <w:right w:val="single" w:sz="4" w:space="0" w:color="auto"/>
            </w:tcBorders>
          </w:tcPr>
          <w:p w14:paraId="17D3453E" w14:textId="77777777" w:rsidR="0026166E" w:rsidRDefault="0026166E" w:rsidP="00952F18">
            <w:pPr>
              <w:pStyle w:val="TAL"/>
              <w:rPr>
                <w:ins w:id="631" w:author="Author"/>
                <w:lang w:val="en-US"/>
              </w:rPr>
            </w:pPr>
            <w:ins w:id="632" w:author="Author">
              <w:r w:rsidRPr="00FA52B0">
                <w:rPr>
                  <w:rFonts w:cs="Arial"/>
                  <w:lang w:eastAsia="ja-JP"/>
                </w:rPr>
                <w:t>Maximum no. of Supported PLMN Ids. Value is 12.</w:t>
              </w:r>
            </w:ins>
          </w:p>
        </w:tc>
      </w:tr>
      <w:tr w:rsidR="0026166E" w14:paraId="361C297F" w14:textId="77777777" w:rsidTr="00952F18">
        <w:trPr>
          <w:ins w:id="633" w:author="Author"/>
        </w:trPr>
        <w:tc>
          <w:tcPr>
            <w:tcW w:w="3688" w:type="dxa"/>
            <w:tcBorders>
              <w:top w:val="single" w:sz="4" w:space="0" w:color="auto"/>
              <w:left w:val="single" w:sz="4" w:space="0" w:color="auto"/>
              <w:bottom w:val="single" w:sz="4" w:space="0" w:color="auto"/>
              <w:right w:val="single" w:sz="4" w:space="0" w:color="auto"/>
            </w:tcBorders>
            <w:hideMark/>
          </w:tcPr>
          <w:p w14:paraId="6261C436" w14:textId="77777777" w:rsidR="0026166E" w:rsidRDefault="0026166E" w:rsidP="00952F18">
            <w:pPr>
              <w:pStyle w:val="TAL"/>
              <w:rPr>
                <w:ins w:id="634" w:author="Author"/>
                <w:lang w:val="en-US"/>
              </w:rPr>
            </w:pPr>
            <w:ins w:id="635" w:author="Author">
              <w:r>
                <w:rPr>
                  <w:lang w:val="en-US"/>
                </w:rPr>
                <w:t>maxnoofSliceItems</w:t>
              </w:r>
            </w:ins>
          </w:p>
        </w:tc>
        <w:tc>
          <w:tcPr>
            <w:tcW w:w="5672" w:type="dxa"/>
            <w:tcBorders>
              <w:top w:val="single" w:sz="4" w:space="0" w:color="auto"/>
              <w:left w:val="single" w:sz="4" w:space="0" w:color="auto"/>
              <w:bottom w:val="single" w:sz="4" w:space="0" w:color="auto"/>
              <w:right w:val="single" w:sz="4" w:space="0" w:color="auto"/>
            </w:tcBorders>
            <w:hideMark/>
          </w:tcPr>
          <w:p w14:paraId="5BB1266E" w14:textId="77777777" w:rsidR="0026166E" w:rsidRDefault="0026166E" w:rsidP="00952F18">
            <w:pPr>
              <w:pStyle w:val="TAL"/>
              <w:rPr>
                <w:ins w:id="636" w:author="Author"/>
                <w:lang w:val="en-US"/>
              </w:rPr>
            </w:pPr>
            <w:ins w:id="637" w:author="Author">
              <w:r>
                <w:rPr>
                  <w:lang w:val="en-US"/>
                </w:rPr>
                <w:t xml:space="preserve">Maximum no. of signalled slice support items. Value is </w:t>
              </w:r>
              <w:r>
                <w:rPr>
                  <w:lang w:val="en-US" w:eastAsia="zh-CN"/>
                </w:rPr>
                <w:t>1024</w:t>
              </w:r>
              <w:r>
                <w:rPr>
                  <w:lang w:val="en-US"/>
                </w:rPr>
                <w:t>.</w:t>
              </w:r>
            </w:ins>
          </w:p>
        </w:tc>
      </w:tr>
    </w:tbl>
    <w:p w14:paraId="7170B750" w14:textId="77777777" w:rsidR="0026166E" w:rsidRDefault="0026166E" w:rsidP="0026166E">
      <w:pPr>
        <w:rPr>
          <w:ins w:id="638" w:author="Author"/>
          <w:noProof/>
        </w:rPr>
      </w:pPr>
    </w:p>
    <w:p w14:paraId="0C357186" w14:textId="77777777" w:rsidR="0026166E" w:rsidRPr="00DB643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639" w:author="Author"/>
          <w:i/>
          <w:lang w:eastAsia="ja-JP"/>
        </w:rPr>
      </w:pPr>
      <w:r w:rsidRPr="00AE320F">
        <w:rPr>
          <w:i/>
          <w:lang w:eastAsia="ja-JP"/>
        </w:rPr>
        <w:t xml:space="preserve">Start of the </w:t>
      </w:r>
      <w:r>
        <w:rPr>
          <w:i/>
          <w:lang w:eastAsia="ja-JP"/>
        </w:rPr>
        <w:t>next</w:t>
      </w:r>
      <w:r w:rsidRPr="00AE320F">
        <w:rPr>
          <w:i/>
          <w:lang w:eastAsia="ja-JP"/>
        </w:rPr>
        <w:t xml:space="preserve"> change</w:t>
      </w:r>
    </w:p>
    <w:p w14:paraId="7950E616" w14:textId="77777777" w:rsidR="0026166E" w:rsidRPr="00DB643E" w:rsidRDefault="0026166E" w:rsidP="0026166E">
      <w:pPr>
        <w:rPr>
          <w:ins w:id="640" w:author="Author"/>
          <w:lang w:val="en-US"/>
        </w:rPr>
      </w:pPr>
    </w:p>
    <w:p w14:paraId="2F97D3FA" w14:textId="77777777" w:rsidR="0026166E" w:rsidRDefault="0026166E" w:rsidP="0026166E">
      <w:pPr>
        <w:pStyle w:val="Heading4"/>
        <w:rPr>
          <w:ins w:id="641" w:author="Author"/>
          <w:rFonts w:eastAsia="Yu Mincho"/>
        </w:rPr>
      </w:pPr>
      <w:bookmarkStart w:id="642" w:name="_Toc14207847"/>
      <w:bookmarkEnd w:id="100"/>
      <w:ins w:id="643" w:author="Author">
        <w:r>
          <w:rPr>
            <w:rFonts w:eastAsia="Yu Mincho"/>
          </w:rPr>
          <w:t>9.3.1.x1</w:t>
        </w:r>
        <w:r>
          <w:rPr>
            <w:rFonts w:eastAsia="Yu Mincho"/>
          </w:rPr>
          <w:tab/>
          <w:t>TNL Available Capacity Indicator</w:t>
        </w:r>
        <w:bookmarkEnd w:id="642"/>
      </w:ins>
    </w:p>
    <w:p w14:paraId="6EABEC91" w14:textId="77777777" w:rsidR="0026166E" w:rsidRDefault="0026166E" w:rsidP="0026166E">
      <w:pPr>
        <w:rPr>
          <w:ins w:id="644" w:author="Author"/>
          <w:rFonts w:eastAsia="Yu Mincho"/>
          <w:lang w:val="en-US"/>
        </w:rPr>
      </w:pPr>
    </w:p>
    <w:p w14:paraId="549F7335" w14:textId="77777777" w:rsidR="0026166E" w:rsidRDefault="0026166E" w:rsidP="0026166E">
      <w:pPr>
        <w:rPr>
          <w:ins w:id="645" w:author="Author"/>
        </w:rPr>
      </w:pPr>
      <w:ins w:id="646" w:author="Author">
        <w:r>
          <w:t xml:space="preserve">The </w:t>
        </w:r>
        <w:r>
          <w:rPr>
            <w:i/>
            <w:iCs/>
          </w:rPr>
          <w:t>TNL Available Capacity Indicator</w:t>
        </w:r>
        <w:r>
          <w:t xml:space="preserve"> IE indicates </w:t>
        </w:r>
        <w:r>
          <w:rPr>
            <w:lang w:val="en-US"/>
          </w:rPr>
          <w:t xml:space="preserve">offered and </w:t>
        </w:r>
        <w:r w:rsidRPr="005D7BA1">
          <w:rPr>
            <w:lang w:val="en-US"/>
          </w:rPr>
          <w:t>available capacity of the Transport Network</w:t>
        </w:r>
        <w: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26166E" w14:paraId="7EFB9C5A" w14:textId="77777777" w:rsidTr="00952F18">
        <w:trPr>
          <w:jc w:val="center"/>
          <w:ins w:id="647" w:author="Author"/>
        </w:trPr>
        <w:tc>
          <w:tcPr>
            <w:tcW w:w="2345" w:type="dxa"/>
            <w:tcBorders>
              <w:top w:val="single" w:sz="4" w:space="0" w:color="auto"/>
              <w:left w:val="single" w:sz="4" w:space="0" w:color="auto"/>
              <w:bottom w:val="single" w:sz="4" w:space="0" w:color="auto"/>
              <w:right w:val="single" w:sz="4" w:space="0" w:color="auto"/>
            </w:tcBorders>
            <w:hideMark/>
          </w:tcPr>
          <w:p w14:paraId="04138DE7" w14:textId="77777777" w:rsidR="0026166E" w:rsidRDefault="0026166E" w:rsidP="00952F18">
            <w:pPr>
              <w:pStyle w:val="TAH"/>
              <w:rPr>
                <w:ins w:id="648" w:author="Author"/>
                <w:lang w:val="en-US" w:eastAsia="ja-JP"/>
              </w:rPr>
            </w:pPr>
            <w:ins w:id="649" w:author="Author">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7D377BA1" w14:textId="77777777" w:rsidR="0026166E" w:rsidRDefault="0026166E" w:rsidP="00952F18">
            <w:pPr>
              <w:pStyle w:val="TAH"/>
              <w:rPr>
                <w:ins w:id="650" w:author="Author"/>
                <w:lang w:val="en-US" w:eastAsia="ja-JP"/>
              </w:rPr>
            </w:pPr>
            <w:ins w:id="651" w:author="Author">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548ECFD7" w14:textId="77777777" w:rsidR="0026166E" w:rsidRDefault="0026166E" w:rsidP="00952F18">
            <w:pPr>
              <w:pStyle w:val="TAH"/>
              <w:rPr>
                <w:ins w:id="652" w:author="Author"/>
                <w:lang w:val="en-US" w:eastAsia="ja-JP"/>
              </w:rPr>
            </w:pPr>
            <w:ins w:id="653" w:author="Author">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05C84ACB" w14:textId="77777777" w:rsidR="0026166E" w:rsidRDefault="0026166E" w:rsidP="00952F18">
            <w:pPr>
              <w:pStyle w:val="TAH"/>
              <w:rPr>
                <w:ins w:id="654" w:author="Author"/>
                <w:lang w:val="en-US" w:eastAsia="ja-JP"/>
              </w:rPr>
            </w:pPr>
            <w:ins w:id="655" w:author="Author">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6FE9FF7F" w14:textId="77777777" w:rsidR="0026166E" w:rsidRDefault="0026166E" w:rsidP="00952F18">
            <w:pPr>
              <w:pStyle w:val="TAH"/>
              <w:rPr>
                <w:ins w:id="656" w:author="Author"/>
                <w:lang w:val="en-US" w:eastAsia="ja-JP"/>
              </w:rPr>
            </w:pPr>
            <w:ins w:id="657" w:author="Author">
              <w:r>
                <w:rPr>
                  <w:lang w:val="en-US" w:eastAsia="ja-JP"/>
                </w:rPr>
                <w:t>Semantics description</w:t>
              </w:r>
            </w:ins>
          </w:p>
        </w:tc>
      </w:tr>
      <w:tr w:rsidR="0026166E" w14:paraId="0CA16F21" w14:textId="77777777" w:rsidTr="00952F18">
        <w:trPr>
          <w:jc w:val="center"/>
          <w:ins w:id="658" w:author="Author"/>
        </w:trPr>
        <w:tc>
          <w:tcPr>
            <w:tcW w:w="2345" w:type="dxa"/>
            <w:tcBorders>
              <w:top w:val="single" w:sz="4" w:space="0" w:color="auto"/>
              <w:left w:val="single" w:sz="4" w:space="0" w:color="auto"/>
              <w:bottom w:val="single" w:sz="4" w:space="0" w:color="auto"/>
              <w:right w:val="single" w:sz="4" w:space="0" w:color="auto"/>
            </w:tcBorders>
          </w:tcPr>
          <w:p w14:paraId="15AA1438" w14:textId="77777777" w:rsidR="0026166E" w:rsidRDefault="0026166E" w:rsidP="00952F18">
            <w:pPr>
              <w:pStyle w:val="TAL"/>
              <w:rPr>
                <w:ins w:id="659" w:author="Author"/>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38D674FF" w14:textId="77777777" w:rsidR="0026166E" w:rsidRDefault="0026166E" w:rsidP="00952F18">
            <w:pPr>
              <w:pStyle w:val="TAL"/>
              <w:rPr>
                <w:ins w:id="660" w:author="Author"/>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16532D83" w14:textId="77777777" w:rsidR="0026166E" w:rsidRDefault="0026166E" w:rsidP="00952F18">
            <w:pPr>
              <w:pStyle w:val="TAL"/>
              <w:rPr>
                <w:ins w:id="661"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1005AA06" w14:textId="77777777" w:rsidR="0026166E" w:rsidRDefault="0026166E" w:rsidP="00952F18">
            <w:pPr>
              <w:pStyle w:val="TAL"/>
              <w:rPr>
                <w:ins w:id="662" w:author="Author"/>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44585AD5" w14:textId="77777777" w:rsidR="0026166E" w:rsidRDefault="0026166E" w:rsidP="00952F18">
            <w:pPr>
              <w:pStyle w:val="TAL"/>
              <w:rPr>
                <w:ins w:id="663" w:author="Author"/>
                <w:lang w:val="en-US" w:eastAsia="ja-JP"/>
              </w:rPr>
            </w:pPr>
          </w:p>
        </w:tc>
      </w:tr>
      <w:tr w:rsidR="0026166E" w14:paraId="3BCC1C09" w14:textId="77777777" w:rsidTr="00952F18">
        <w:trPr>
          <w:jc w:val="center"/>
          <w:ins w:id="664" w:author="Author"/>
        </w:trPr>
        <w:tc>
          <w:tcPr>
            <w:tcW w:w="2345" w:type="dxa"/>
            <w:tcBorders>
              <w:top w:val="single" w:sz="4" w:space="0" w:color="auto"/>
              <w:left w:val="single" w:sz="4" w:space="0" w:color="auto"/>
              <w:bottom w:val="single" w:sz="4" w:space="0" w:color="auto"/>
              <w:right w:val="single" w:sz="4" w:space="0" w:color="auto"/>
            </w:tcBorders>
          </w:tcPr>
          <w:p w14:paraId="2830FEFC" w14:textId="77777777" w:rsidR="0026166E" w:rsidRDefault="0026166E" w:rsidP="00952F18">
            <w:pPr>
              <w:pStyle w:val="TAL"/>
              <w:rPr>
                <w:ins w:id="665" w:author="Author"/>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7AB2D3A6" w14:textId="77777777" w:rsidR="0026166E" w:rsidRDefault="0026166E" w:rsidP="00952F18">
            <w:pPr>
              <w:pStyle w:val="TAL"/>
              <w:rPr>
                <w:ins w:id="666" w:author="Author"/>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396E79CC" w14:textId="77777777" w:rsidR="0026166E" w:rsidRDefault="0026166E" w:rsidP="00952F18">
            <w:pPr>
              <w:pStyle w:val="TAL"/>
              <w:rPr>
                <w:ins w:id="667"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E434F90" w14:textId="77777777" w:rsidR="0026166E" w:rsidRDefault="0026166E" w:rsidP="00952F18">
            <w:pPr>
              <w:pStyle w:val="TAL"/>
              <w:rPr>
                <w:ins w:id="668" w:author="Author"/>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575039F4" w14:textId="77777777" w:rsidR="0026166E" w:rsidRDefault="0026166E" w:rsidP="00952F18">
            <w:pPr>
              <w:pStyle w:val="TAL"/>
              <w:rPr>
                <w:ins w:id="669" w:author="Author"/>
                <w:lang w:val="en-US" w:eastAsia="ja-JP"/>
              </w:rPr>
            </w:pPr>
          </w:p>
        </w:tc>
      </w:tr>
      <w:tr w:rsidR="0026166E" w14:paraId="1D828428" w14:textId="77777777" w:rsidTr="00952F18">
        <w:trPr>
          <w:jc w:val="center"/>
          <w:ins w:id="670" w:author="Author"/>
        </w:trPr>
        <w:tc>
          <w:tcPr>
            <w:tcW w:w="2345" w:type="dxa"/>
            <w:tcBorders>
              <w:top w:val="single" w:sz="4" w:space="0" w:color="auto"/>
              <w:left w:val="single" w:sz="4" w:space="0" w:color="auto"/>
              <w:bottom w:val="single" w:sz="4" w:space="0" w:color="auto"/>
              <w:right w:val="single" w:sz="4" w:space="0" w:color="auto"/>
            </w:tcBorders>
          </w:tcPr>
          <w:p w14:paraId="205C494F" w14:textId="77777777" w:rsidR="0026166E" w:rsidDel="0080410B" w:rsidRDefault="0026166E" w:rsidP="00952F18">
            <w:pPr>
              <w:pStyle w:val="TAL"/>
              <w:rPr>
                <w:ins w:id="671" w:author="Author"/>
                <w:lang w:val="en-US"/>
              </w:rPr>
            </w:pPr>
            <w:ins w:id="672" w:author="Author">
              <w:r w:rsidRPr="00DC101C">
                <w:rPr>
                  <w:lang w:val="en-US"/>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0F750C7B" w14:textId="77777777" w:rsidR="0026166E" w:rsidDel="0080410B" w:rsidRDefault="0026166E" w:rsidP="00952F18">
            <w:pPr>
              <w:pStyle w:val="TAL"/>
              <w:rPr>
                <w:ins w:id="673" w:author="Author"/>
                <w:lang w:val="en-US"/>
              </w:rPr>
            </w:pPr>
            <w:ins w:id="674" w:author="Author">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186C87AE" w14:textId="77777777" w:rsidR="0026166E" w:rsidRDefault="0026166E" w:rsidP="00952F18">
            <w:pPr>
              <w:pStyle w:val="TAL"/>
              <w:rPr>
                <w:ins w:id="675"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169DCC25" w14:textId="77777777" w:rsidR="0026166E" w:rsidDel="0080410B" w:rsidRDefault="0026166E" w:rsidP="00952F18">
            <w:pPr>
              <w:pStyle w:val="TAL"/>
              <w:rPr>
                <w:ins w:id="676" w:author="Author"/>
                <w:lang w:val="en-US"/>
              </w:rPr>
            </w:pPr>
            <w:ins w:id="677" w:author="Author">
              <w:r w:rsidRPr="00DC101C">
                <w:rPr>
                  <w:lang w:val="en-US"/>
                </w:rPr>
                <w:t>INTEGER (1.. 16777216,...)</w:t>
              </w:r>
            </w:ins>
          </w:p>
        </w:tc>
        <w:tc>
          <w:tcPr>
            <w:tcW w:w="2236" w:type="dxa"/>
            <w:tcBorders>
              <w:top w:val="single" w:sz="4" w:space="0" w:color="auto"/>
              <w:left w:val="single" w:sz="4" w:space="0" w:color="auto"/>
              <w:bottom w:val="single" w:sz="4" w:space="0" w:color="auto"/>
              <w:right w:val="single" w:sz="4" w:space="0" w:color="auto"/>
            </w:tcBorders>
          </w:tcPr>
          <w:p w14:paraId="3EAD682E" w14:textId="77777777" w:rsidR="0026166E" w:rsidDel="0080410B" w:rsidRDefault="0026166E" w:rsidP="00952F18">
            <w:pPr>
              <w:pStyle w:val="TAL"/>
              <w:rPr>
                <w:ins w:id="678" w:author="Author"/>
                <w:lang w:val="en-US"/>
              </w:rPr>
            </w:pPr>
            <w:ins w:id="679" w:author="Author">
              <w:r>
                <w:rPr>
                  <w:lang w:val="en-US"/>
                </w:rPr>
                <w:t xml:space="preserve">Maximum </w:t>
              </w:r>
              <w:r w:rsidRPr="00D05748">
                <w:rPr>
                  <w:lang w:val="en-US"/>
                </w:rPr>
                <w:t>capacity in kbps</w:t>
              </w:r>
            </w:ins>
          </w:p>
        </w:tc>
      </w:tr>
      <w:tr w:rsidR="0026166E" w14:paraId="7B9096F1" w14:textId="77777777" w:rsidTr="00952F18">
        <w:trPr>
          <w:jc w:val="center"/>
          <w:ins w:id="680" w:author="Author"/>
        </w:trPr>
        <w:tc>
          <w:tcPr>
            <w:tcW w:w="2345" w:type="dxa"/>
            <w:tcBorders>
              <w:top w:val="single" w:sz="4" w:space="0" w:color="auto"/>
              <w:left w:val="single" w:sz="4" w:space="0" w:color="auto"/>
              <w:bottom w:val="single" w:sz="4" w:space="0" w:color="auto"/>
              <w:right w:val="single" w:sz="4" w:space="0" w:color="auto"/>
            </w:tcBorders>
          </w:tcPr>
          <w:p w14:paraId="3314A509" w14:textId="77777777" w:rsidR="0026166E" w:rsidDel="0080410B" w:rsidRDefault="0026166E" w:rsidP="00952F18">
            <w:pPr>
              <w:pStyle w:val="TAL"/>
              <w:rPr>
                <w:ins w:id="681" w:author="Author"/>
                <w:lang w:val="en-US"/>
              </w:rPr>
            </w:pPr>
            <w:ins w:id="682" w:author="Author">
              <w:r w:rsidRPr="00DC101C">
                <w:rPr>
                  <w:lang w:val="en-US"/>
                </w:rPr>
                <w:t>DL TNL Available Capacity</w:t>
              </w:r>
            </w:ins>
          </w:p>
        </w:tc>
        <w:tc>
          <w:tcPr>
            <w:tcW w:w="1116" w:type="dxa"/>
            <w:tcBorders>
              <w:top w:val="single" w:sz="4" w:space="0" w:color="auto"/>
              <w:left w:val="single" w:sz="4" w:space="0" w:color="auto"/>
              <w:bottom w:val="single" w:sz="4" w:space="0" w:color="auto"/>
              <w:right w:val="single" w:sz="4" w:space="0" w:color="auto"/>
            </w:tcBorders>
          </w:tcPr>
          <w:p w14:paraId="3A0C0E15" w14:textId="77777777" w:rsidR="0026166E" w:rsidDel="0080410B" w:rsidRDefault="0026166E" w:rsidP="00952F18">
            <w:pPr>
              <w:pStyle w:val="TAL"/>
              <w:rPr>
                <w:ins w:id="683" w:author="Author"/>
                <w:lang w:val="en-US"/>
              </w:rPr>
            </w:pPr>
            <w:ins w:id="684" w:author="Author">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B84FDDD" w14:textId="77777777" w:rsidR="0026166E" w:rsidRDefault="0026166E" w:rsidP="00952F18">
            <w:pPr>
              <w:pStyle w:val="TAL"/>
              <w:rPr>
                <w:ins w:id="685"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380BF701" w14:textId="77777777" w:rsidR="0026166E" w:rsidDel="0080410B" w:rsidRDefault="0026166E" w:rsidP="00952F18">
            <w:pPr>
              <w:pStyle w:val="TAL"/>
              <w:rPr>
                <w:ins w:id="686" w:author="Author"/>
                <w:lang w:val="en-US"/>
              </w:rPr>
            </w:pPr>
            <w:ins w:id="687" w:author="Author">
              <w:r w:rsidRPr="00DC101C">
                <w:rPr>
                  <w:lang w:val="en-US"/>
                </w:rPr>
                <w:t>INTEGER (</w:t>
              </w:r>
              <w:r>
                <w:rPr>
                  <w:lang w:val="en-US"/>
                </w:rPr>
                <w:t>0</w:t>
              </w:r>
              <w:r w:rsidRPr="00DC101C">
                <w:rPr>
                  <w:lang w:val="en-US"/>
                </w:rPr>
                <w:t>.. 100,...)</w:t>
              </w:r>
            </w:ins>
          </w:p>
        </w:tc>
        <w:tc>
          <w:tcPr>
            <w:tcW w:w="2236" w:type="dxa"/>
            <w:tcBorders>
              <w:top w:val="single" w:sz="4" w:space="0" w:color="auto"/>
              <w:left w:val="single" w:sz="4" w:space="0" w:color="auto"/>
              <w:bottom w:val="single" w:sz="4" w:space="0" w:color="auto"/>
              <w:right w:val="single" w:sz="4" w:space="0" w:color="auto"/>
            </w:tcBorders>
          </w:tcPr>
          <w:p w14:paraId="3E0FB49C" w14:textId="77777777" w:rsidR="0026166E" w:rsidDel="0080410B" w:rsidRDefault="0026166E" w:rsidP="00952F18">
            <w:pPr>
              <w:pStyle w:val="TAL"/>
              <w:rPr>
                <w:ins w:id="688" w:author="Author"/>
                <w:lang w:val="en-US"/>
              </w:rPr>
            </w:pPr>
            <w:ins w:id="689" w:author="Author">
              <w:r w:rsidRPr="005D7BA1">
                <w:rPr>
                  <w:lang w:val="en-US"/>
                </w:rPr>
                <w:t>Available capacity</w:t>
              </w:r>
              <w:r>
                <w:rPr>
                  <w:lang w:val="en-US"/>
                </w:rPr>
                <w:t>.</w:t>
              </w:r>
              <w:r w:rsidRPr="00DC101C">
                <w:rPr>
                  <w:lang w:val="en-US"/>
                </w:rPr>
                <w:t xml:space="preserve"> </w:t>
              </w:r>
              <w:r w:rsidRPr="00D77FDA">
                <w:rPr>
                  <w:lang w:val="en-US"/>
                </w:rPr>
                <w:t>Value 100 corresponds to the offered capacity.</w:t>
              </w:r>
            </w:ins>
          </w:p>
        </w:tc>
      </w:tr>
      <w:tr w:rsidR="0026166E" w14:paraId="64CFB4E6" w14:textId="77777777" w:rsidTr="00952F18">
        <w:trPr>
          <w:jc w:val="center"/>
          <w:ins w:id="690" w:author="Author"/>
        </w:trPr>
        <w:tc>
          <w:tcPr>
            <w:tcW w:w="2345" w:type="dxa"/>
            <w:tcBorders>
              <w:top w:val="single" w:sz="4" w:space="0" w:color="auto"/>
              <w:left w:val="single" w:sz="4" w:space="0" w:color="auto"/>
              <w:bottom w:val="single" w:sz="4" w:space="0" w:color="auto"/>
              <w:right w:val="single" w:sz="4" w:space="0" w:color="auto"/>
            </w:tcBorders>
          </w:tcPr>
          <w:p w14:paraId="74FB8652" w14:textId="77777777" w:rsidR="0026166E" w:rsidDel="0080410B" w:rsidRDefault="0026166E" w:rsidP="00952F18">
            <w:pPr>
              <w:pStyle w:val="TAL"/>
              <w:rPr>
                <w:ins w:id="691" w:author="Author"/>
                <w:lang w:val="en-US"/>
              </w:rPr>
            </w:pPr>
            <w:ins w:id="692" w:author="Author">
              <w:r w:rsidRPr="00DC101C">
                <w:rPr>
                  <w:lang w:val="en-US"/>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705CF1D8" w14:textId="77777777" w:rsidR="0026166E" w:rsidDel="0080410B" w:rsidRDefault="0026166E" w:rsidP="00952F18">
            <w:pPr>
              <w:pStyle w:val="TAL"/>
              <w:rPr>
                <w:ins w:id="693" w:author="Author"/>
                <w:lang w:val="en-US"/>
              </w:rPr>
            </w:pPr>
            <w:ins w:id="694" w:author="Author">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38B6E7A0" w14:textId="77777777" w:rsidR="0026166E" w:rsidRDefault="0026166E" w:rsidP="00952F18">
            <w:pPr>
              <w:pStyle w:val="TAL"/>
              <w:rPr>
                <w:ins w:id="695"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BE0BE37" w14:textId="77777777" w:rsidR="0026166E" w:rsidDel="0080410B" w:rsidRDefault="0026166E" w:rsidP="00952F18">
            <w:pPr>
              <w:pStyle w:val="TAL"/>
              <w:rPr>
                <w:ins w:id="696" w:author="Author"/>
                <w:lang w:val="en-US"/>
              </w:rPr>
            </w:pPr>
            <w:ins w:id="697" w:author="Author">
              <w:r w:rsidRPr="00DC101C">
                <w:rPr>
                  <w:lang w:val="en-US"/>
                </w:rPr>
                <w:t>INTEGER (1.. 16777216,...)</w:t>
              </w:r>
            </w:ins>
          </w:p>
        </w:tc>
        <w:tc>
          <w:tcPr>
            <w:tcW w:w="2236" w:type="dxa"/>
            <w:tcBorders>
              <w:top w:val="single" w:sz="4" w:space="0" w:color="auto"/>
              <w:left w:val="single" w:sz="4" w:space="0" w:color="auto"/>
              <w:bottom w:val="single" w:sz="4" w:space="0" w:color="auto"/>
              <w:right w:val="single" w:sz="4" w:space="0" w:color="auto"/>
            </w:tcBorders>
          </w:tcPr>
          <w:p w14:paraId="57EE1CB2" w14:textId="77777777" w:rsidR="0026166E" w:rsidDel="0080410B" w:rsidRDefault="0026166E" w:rsidP="00952F18">
            <w:pPr>
              <w:pStyle w:val="TAL"/>
              <w:rPr>
                <w:ins w:id="698" w:author="Author"/>
                <w:lang w:val="en-US"/>
              </w:rPr>
            </w:pPr>
            <w:ins w:id="699" w:author="Author">
              <w:r>
                <w:rPr>
                  <w:lang w:val="en-US"/>
                </w:rPr>
                <w:t xml:space="preserve">Maximum </w:t>
              </w:r>
              <w:r w:rsidRPr="00D05748">
                <w:rPr>
                  <w:lang w:val="en-US"/>
                </w:rPr>
                <w:t>capacity in kbps</w:t>
              </w:r>
            </w:ins>
          </w:p>
        </w:tc>
      </w:tr>
      <w:tr w:rsidR="0026166E" w14:paraId="30C14BF0" w14:textId="77777777" w:rsidTr="00952F18">
        <w:trPr>
          <w:jc w:val="center"/>
          <w:ins w:id="700" w:author="Author"/>
        </w:trPr>
        <w:tc>
          <w:tcPr>
            <w:tcW w:w="2345" w:type="dxa"/>
            <w:tcBorders>
              <w:top w:val="single" w:sz="4" w:space="0" w:color="auto"/>
              <w:left w:val="single" w:sz="4" w:space="0" w:color="auto"/>
              <w:bottom w:val="single" w:sz="4" w:space="0" w:color="auto"/>
              <w:right w:val="single" w:sz="4" w:space="0" w:color="auto"/>
            </w:tcBorders>
          </w:tcPr>
          <w:p w14:paraId="0F5BCC66" w14:textId="77777777" w:rsidR="0026166E" w:rsidDel="0080410B" w:rsidRDefault="0026166E" w:rsidP="00952F18">
            <w:pPr>
              <w:pStyle w:val="TAL"/>
              <w:rPr>
                <w:ins w:id="701" w:author="Author"/>
                <w:lang w:val="en-US"/>
              </w:rPr>
            </w:pPr>
            <w:ins w:id="702" w:author="Author">
              <w:r w:rsidRPr="00DC101C">
                <w:rPr>
                  <w:lang w:val="en-US"/>
                </w:rPr>
                <w:t>UL TNL Available Capacity</w:t>
              </w:r>
            </w:ins>
          </w:p>
        </w:tc>
        <w:tc>
          <w:tcPr>
            <w:tcW w:w="1116" w:type="dxa"/>
            <w:tcBorders>
              <w:top w:val="single" w:sz="4" w:space="0" w:color="auto"/>
              <w:left w:val="single" w:sz="4" w:space="0" w:color="auto"/>
              <w:bottom w:val="single" w:sz="4" w:space="0" w:color="auto"/>
              <w:right w:val="single" w:sz="4" w:space="0" w:color="auto"/>
            </w:tcBorders>
          </w:tcPr>
          <w:p w14:paraId="4FBD2DA9" w14:textId="77777777" w:rsidR="0026166E" w:rsidDel="0080410B" w:rsidRDefault="0026166E" w:rsidP="00952F18">
            <w:pPr>
              <w:pStyle w:val="TAL"/>
              <w:rPr>
                <w:ins w:id="703" w:author="Author"/>
                <w:lang w:val="en-US"/>
              </w:rPr>
            </w:pPr>
            <w:ins w:id="704" w:author="Author">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78D869C" w14:textId="77777777" w:rsidR="0026166E" w:rsidRDefault="0026166E" w:rsidP="00952F18">
            <w:pPr>
              <w:pStyle w:val="TAL"/>
              <w:rPr>
                <w:ins w:id="705"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B71DCD2" w14:textId="77777777" w:rsidR="0026166E" w:rsidDel="0080410B" w:rsidRDefault="0026166E" w:rsidP="00952F18">
            <w:pPr>
              <w:pStyle w:val="TAL"/>
              <w:rPr>
                <w:ins w:id="706" w:author="Author"/>
                <w:lang w:val="en-US"/>
              </w:rPr>
            </w:pPr>
            <w:ins w:id="707" w:author="Author">
              <w:r w:rsidRPr="00DC101C">
                <w:rPr>
                  <w:lang w:val="en-US"/>
                </w:rPr>
                <w:t>INTEGER (1.. 100,...)</w:t>
              </w:r>
            </w:ins>
          </w:p>
        </w:tc>
        <w:tc>
          <w:tcPr>
            <w:tcW w:w="2236" w:type="dxa"/>
            <w:tcBorders>
              <w:top w:val="single" w:sz="4" w:space="0" w:color="auto"/>
              <w:left w:val="single" w:sz="4" w:space="0" w:color="auto"/>
              <w:bottom w:val="single" w:sz="4" w:space="0" w:color="auto"/>
              <w:right w:val="single" w:sz="4" w:space="0" w:color="auto"/>
            </w:tcBorders>
          </w:tcPr>
          <w:p w14:paraId="5A314F6F" w14:textId="77777777" w:rsidR="0026166E" w:rsidDel="0080410B" w:rsidRDefault="0026166E" w:rsidP="00952F18">
            <w:pPr>
              <w:pStyle w:val="TAL"/>
              <w:rPr>
                <w:ins w:id="708" w:author="Author"/>
                <w:lang w:val="en-US"/>
              </w:rPr>
            </w:pPr>
            <w:ins w:id="709" w:author="Author">
              <w:r w:rsidRPr="005D7BA1">
                <w:rPr>
                  <w:lang w:val="en-US"/>
                </w:rPr>
                <w:t>Available capacity</w:t>
              </w:r>
              <w:r>
                <w:rPr>
                  <w:lang w:val="en-US"/>
                </w:rPr>
                <w:t xml:space="preserve">. </w:t>
              </w:r>
              <w:r w:rsidRPr="00D77FDA">
                <w:rPr>
                  <w:lang w:val="en-US"/>
                </w:rPr>
                <w:t>Value 100 corresponds to the offered capacity.</w:t>
              </w:r>
            </w:ins>
          </w:p>
        </w:tc>
      </w:tr>
    </w:tbl>
    <w:p w14:paraId="028AFE46" w14:textId="77777777" w:rsidR="0026166E" w:rsidRDefault="0026166E" w:rsidP="0026166E">
      <w:pPr>
        <w:jc w:val="both"/>
        <w:rPr>
          <w:ins w:id="710" w:author="Author"/>
          <w:lang w:val="en-US"/>
        </w:rPr>
      </w:pPr>
    </w:p>
    <w:p w14:paraId="29496CDE" w14:textId="77777777" w:rsidR="0026166E" w:rsidRDefault="0026166E" w:rsidP="0026166E">
      <w:pPr>
        <w:pStyle w:val="Heading4"/>
        <w:rPr>
          <w:ins w:id="711" w:author="Author"/>
          <w:rFonts w:eastAsia="Yu Mincho"/>
        </w:rPr>
      </w:pPr>
      <w:ins w:id="712" w:author="Author">
        <w:r>
          <w:rPr>
            <w:rFonts w:eastAsia="Yu Mincho"/>
          </w:rPr>
          <w:lastRenderedPageBreak/>
          <w:t>9.3.1.x1</w:t>
        </w:r>
        <w:r>
          <w:rPr>
            <w:rFonts w:eastAsia="Yu Mincho"/>
          </w:rPr>
          <w:tab/>
          <w:t xml:space="preserve">HW </w:t>
        </w:r>
        <w:r>
          <w:rPr>
            <w:rFonts w:eastAsia="Yu Mincho"/>
            <w:lang w:eastAsia="ja-JP"/>
          </w:rPr>
          <w:t xml:space="preserve">Capacity </w:t>
        </w:r>
        <w:r>
          <w:rPr>
            <w:rFonts w:eastAsia="Yu Mincho"/>
          </w:rPr>
          <w:t>Indicator</w:t>
        </w:r>
      </w:ins>
    </w:p>
    <w:p w14:paraId="00E2454A" w14:textId="77777777" w:rsidR="0026166E" w:rsidRDefault="0026166E" w:rsidP="0026166E">
      <w:pPr>
        <w:rPr>
          <w:ins w:id="713" w:author="Author"/>
          <w:lang w:val="en-US"/>
        </w:rPr>
      </w:pPr>
      <w:ins w:id="714" w:author="Author">
        <w:r>
          <w:rPr>
            <w:lang w:val="en-US"/>
          </w:rPr>
          <w:t xml:space="preserve">The </w:t>
        </w:r>
        <w:r>
          <w:rPr>
            <w:i/>
            <w:lang w:val="en-US"/>
          </w:rPr>
          <w:t>HW Capacity</w:t>
        </w:r>
        <w:r>
          <w:rPr>
            <w:i/>
            <w:iCs/>
            <w:lang w:val="en-US"/>
          </w:rPr>
          <w:t xml:space="preserve"> Indicator</w:t>
        </w:r>
        <w:r>
          <w:rPr>
            <w:lang w:val="en-US"/>
          </w:rPr>
          <w:t xml:space="preserve"> IE indicates offered and </w:t>
        </w:r>
        <w:r w:rsidRPr="005D7BA1">
          <w:rPr>
            <w:lang w:val="en-US"/>
          </w:rPr>
          <w:t xml:space="preserve">available </w:t>
        </w:r>
        <w:r>
          <w:rPr>
            <w:lang w:val="en-US"/>
          </w:rPr>
          <w:t>throughput experienced by the gNB-CU-UP.</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26166E" w14:paraId="4A77CD36" w14:textId="77777777" w:rsidTr="00952F18">
        <w:trPr>
          <w:jc w:val="center"/>
          <w:ins w:id="715" w:author="Author"/>
        </w:trPr>
        <w:tc>
          <w:tcPr>
            <w:tcW w:w="2345" w:type="dxa"/>
            <w:tcBorders>
              <w:top w:val="single" w:sz="4" w:space="0" w:color="auto"/>
              <w:left w:val="single" w:sz="4" w:space="0" w:color="auto"/>
              <w:bottom w:val="single" w:sz="4" w:space="0" w:color="auto"/>
              <w:right w:val="single" w:sz="4" w:space="0" w:color="auto"/>
            </w:tcBorders>
            <w:hideMark/>
          </w:tcPr>
          <w:p w14:paraId="0388DAB0" w14:textId="77777777" w:rsidR="0026166E" w:rsidRDefault="0026166E" w:rsidP="00952F18">
            <w:pPr>
              <w:pStyle w:val="TAH"/>
              <w:rPr>
                <w:ins w:id="716" w:author="Author"/>
                <w:lang w:val="en-US" w:eastAsia="ja-JP"/>
              </w:rPr>
            </w:pPr>
            <w:ins w:id="717" w:author="Author">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343A4B43" w14:textId="77777777" w:rsidR="0026166E" w:rsidRDefault="0026166E" w:rsidP="00952F18">
            <w:pPr>
              <w:pStyle w:val="TAH"/>
              <w:rPr>
                <w:ins w:id="718" w:author="Author"/>
                <w:lang w:val="en-US" w:eastAsia="ja-JP"/>
              </w:rPr>
            </w:pPr>
            <w:ins w:id="719" w:author="Author">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3B660697" w14:textId="77777777" w:rsidR="0026166E" w:rsidRDefault="0026166E" w:rsidP="00952F18">
            <w:pPr>
              <w:pStyle w:val="TAH"/>
              <w:rPr>
                <w:ins w:id="720" w:author="Author"/>
                <w:lang w:val="en-US" w:eastAsia="ja-JP"/>
              </w:rPr>
            </w:pPr>
            <w:ins w:id="721" w:author="Author">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5417A0B7" w14:textId="77777777" w:rsidR="0026166E" w:rsidRDefault="0026166E" w:rsidP="00952F18">
            <w:pPr>
              <w:pStyle w:val="TAH"/>
              <w:rPr>
                <w:ins w:id="722" w:author="Author"/>
                <w:lang w:val="en-US" w:eastAsia="ja-JP"/>
              </w:rPr>
            </w:pPr>
            <w:ins w:id="723" w:author="Author">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297D6426" w14:textId="77777777" w:rsidR="0026166E" w:rsidRDefault="0026166E" w:rsidP="00952F18">
            <w:pPr>
              <w:pStyle w:val="TAH"/>
              <w:rPr>
                <w:ins w:id="724" w:author="Author"/>
                <w:lang w:val="en-US" w:eastAsia="ja-JP"/>
              </w:rPr>
            </w:pPr>
            <w:ins w:id="725" w:author="Author">
              <w:r>
                <w:rPr>
                  <w:lang w:val="en-US" w:eastAsia="ja-JP"/>
                </w:rPr>
                <w:t>Semantics description</w:t>
              </w:r>
            </w:ins>
          </w:p>
        </w:tc>
      </w:tr>
      <w:tr w:rsidR="0026166E" w14:paraId="2F990375" w14:textId="77777777" w:rsidTr="00952F18">
        <w:trPr>
          <w:jc w:val="center"/>
          <w:ins w:id="726" w:author="Author"/>
        </w:trPr>
        <w:tc>
          <w:tcPr>
            <w:tcW w:w="2345" w:type="dxa"/>
            <w:tcBorders>
              <w:top w:val="single" w:sz="4" w:space="0" w:color="auto"/>
              <w:left w:val="single" w:sz="4" w:space="0" w:color="auto"/>
              <w:bottom w:val="single" w:sz="4" w:space="0" w:color="auto"/>
              <w:right w:val="single" w:sz="4" w:space="0" w:color="auto"/>
            </w:tcBorders>
          </w:tcPr>
          <w:p w14:paraId="71086E6D" w14:textId="77777777" w:rsidR="0026166E" w:rsidRDefault="0026166E" w:rsidP="00952F18">
            <w:pPr>
              <w:pStyle w:val="TAL"/>
              <w:rPr>
                <w:ins w:id="727" w:author="Author"/>
                <w:lang w:val="en-US"/>
              </w:rPr>
            </w:pPr>
            <w:ins w:id="728" w:author="Author">
              <w:r>
                <w:rPr>
                  <w:lang w:val="en-US"/>
                </w:rPr>
                <w:t>Offered Throughput</w:t>
              </w:r>
            </w:ins>
          </w:p>
        </w:tc>
        <w:tc>
          <w:tcPr>
            <w:tcW w:w="1116" w:type="dxa"/>
            <w:tcBorders>
              <w:top w:val="single" w:sz="4" w:space="0" w:color="auto"/>
              <w:left w:val="single" w:sz="4" w:space="0" w:color="auto"/>
              <w:bottom w:val="single" w:sz="4" w:space="0" w:color="auto"/>
              <w:right w:val="single" w:sz="4" w:space="0" w:color="auto"/>
            </w:tcBorders>
          </w:tcPr>
          <w:p w14:paraId="6B813552" w14:textId="77777777" w:rsidR="0026166E" w:rsidRDefault="0026166E" w:rsidP="00952F18">
            <w:pPr>
              <w:pStyle w:val="TAL"/>
              <w:rPr>
                <w:ins w:id="729" w:author="Author"/>
                <w:lang w:val="en-US"/>
              </w:rPr>
            </w:pPr>
            <w:ins w:id="730" w:author="Author">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56E77004" w14:textId="77777777" w:rsidR="0026166E" w:rsidRDefault="0026166E" w:rsidP="00952F18">
            <w:pPr>
              <w:pStyle w:val="TAL"/>
              <w:rPr>
                <w:ins w:id="731"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7C13295" w14:textId="77777777" w:rsidR="0026166E" w:rsidRDefault="0026166E" w:rsidP="00952F18">
            <w:pPr>
              <w:pStyle w:val="TAL"/>
              <w:rPr>
                <w:ins w:id="732" w:author="Author"/>
                <w:lang w:val="en-US"/>
              </w:rPr>
            </w:pPr>
            <w:ins w:id="733" w:author="Author">
              <w:r w:rsidRPr="00DC101C">
                <w:rPr>
                  <w:lang w:val="en-US"/>
                </w:rPr>
                <w:t>INTEGER (1.. 16777216,...)</w:t>
              </w:r>
              <w:r>
                <w:rPr>
                  <w:lang w:val="en-US"/>
                </w:rPr>
                <w:t xml:space="preserve"> FFS</w:t>
              </w:r>
            </w:ins>
          </w:p>
        </w:tc>
        <w:tc>
          <w:tcPr>
            <w:tcW w:w="2236" w:type="dxa"/>
            <w:tcBorders>
              <w:top w:val="single" w:sz="4" w:space="0" w:color="auto"/>
              <w:left w:val="single" w:sz="4" w:space="0" w:color="auto"/>
              <w:bottom w:val="single" w:sz="4" w:space="0" w:color="auto"/>
              <w:right w:val="single" w:sz="4" w:space="0" w:color="auto"/>
            </w:tcBorders>
          </w:tcPr>
          <w:p w14:paraId="19BE2B8A" w14:textId="77777777" w:rsidR="0026166E" w:rsidRDefault="0026166E" w:rsidP="00952F18">
            <w:pPr>
              <w:pStyle w:val="TAL"/>
              <w:rPr>
                <w:ins w:id="734" w:author="Author"/>
                <w:lang w:val="en-US"/>
              </w:rPr>
            </w:pPr>
            <w:ins w:id="735" w:author="Author">
              <w:r>
                <w:rPr>
                  <w:lang w:val="en-US" w:eastAsia="ja-JP"/>
                </w:rPr>
                <w:t xml:space="preserve">Maximum </w:t>
              </w:r>
              <w:r w:rsidRPr="003663AA">
                <w:rPr>
                  <w:lang w:val="en-US" w:eastAsia="ja-JP"/>
                </w:rPr>
                <w:t xml:space="preserve">capacity </w:t>
              </w:r>
              <w:r>
                <w:rPr>
                  <w:lang w:val="en-US" w:eastAsia="ja-JP"/>
                </w:rPr>
                <w:t>offered by the gNB-CU-UP</w:t>
              </w:r>
              <w:r w:rsidRPr="003663AA">
                <w:rPr>
                  <w:lang w:val="en-US" w:eastAsia="ja-JP"/>
                </w:rPr>
                <w:t xml:space="preserve"> in kbps</w:t>
              </w:r>
            </w:ins>
          </w:p>
        </w:tc>
      </w:tr>
      <w:tr w:rsidR="0026166E" w14:paraId="08635D5A" w14:textId="77777777" w:rsidTr="00952F18">
        <w:trPr>
          <w:jc w:val="center"/>
          <w:ins w:id="736" w:author="Author"/>
        </w:trPr>
        <w:tc>
          <w:tcPr>
            <w:tcW w:w="2345" w:type="dxa"/>
            <w:tcBorders>
              <w:top w:val="single" w:sz="4" w:space="0" w:color="auto"/>
              <w:left w:val="single" w:sz="4" w:space="0" w:color="auto"/>
              <w:bottom w:val="single" w:sz="4" w:space="0" w:color="auto"/>
              <w:right w:val="single" w:sz="4" w:space="0" w:color="auto"/>
            </w:tcBorders>
            <w:hideMark/>
          </w:tcPr>
          <w:p w14:paraId="1C266D6F" w14:textId="77777777" w:rsidR="0026166E" w:rsidRDefault="0026166E" w:rsidP="00952F18">
            <w:pPr>
              <w:pStyle w:val="TAL"/>
              <w:rPr>
                <w:ins w:id="737" w:author="Author"/>
                <w:lang w:val="en-US" w:eastAsia="ja-JP"/>
              </w:rPr>
            </w:pPr>
            <w:ins w:id="738" w:author="Author">
              <w:r>
                <w:rPr>
                  <w:lang w:val="en-US"/>
                </w:rPr>
                <w:t>Available Throughput</w:t>
              </w:r>
            </w:ins>
          </w:p>
        </w:tc>
        <w:tc>
          <w:tcPr>
            <w:tcW w:w="1116" w:type="dxa"/>
            <w:tcBorders>
              <w:top w:val="single" w:sz="4" w:space="0" w:color="auto"/>
              <w:left w:val="single" w:sz="4" w:space="0" w:color="auto"/>
              <w:bottom w:val="single" w:sz="4" w:space="0" w:color="auto"/>
              <w:right w:val="single" w:sz="4" w:space="0" w:color="auto"/>
            </w:tcBorders>
            <w:hideMark/>
          </w:tcPr>
          <w:p w14:paraId="0940EB35" w14:textId="77777777" w:rsidR="0026166E" w:rsidRDefault="0026166E" w:rsidP="00952F18">
            <w:pPr>
              <w:pStyle w:val="TAL"/>
              <w:rPr>
                <w:ins w:id="739" w:author="Author"/>
                <w:lang w:val="en-US" w:eastAsia="ja-JP"/>
              </w:rPr>
            </w:pPr>
            <w:ins w:id="740" w:author="Author">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1A8C065B" w14:textId="77777777" w:rsidR="0026166E" w:rsidRDefault="0026166E" w:rsidP="00952F18">
            <w:pPr>
              <w:pStyle w:val="TAL"/>
              <w:rPr>
                <w:ins w:id="741"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08DC8A15" w14:textId="77777777" w:rsidR="0026166E" w:rsidRDefault="0026166E" w:rsidP="00952F18">
            <w:pPr>
              <w:pStyle w:val="TAL"/>
              <w:rPr>
                <w:ins w:id="742" w:author="Author"/>
                <w:lang w:val="en-US" w:eastAsia="ja-JP"/>
              </w:rPr>
            </w:pPr>
            <w:ins w:id="743" w:author="Author">
              <w:r>
                <w:rPr>
                  <w:lang w:val="en-US"/>
                </w:rPr>
                <w:t>INTEGER(0..100, …)</w:t>
              </w:r>
            </w:ins>
          </w:p>
        </w:tc>
        <w:tc>
          <w:tcPr>
            <w:tcW w:w="2236" w:type="dxa"/>
            <w:tcBorders>
              <w:top w:val="single" w:sz="4" w:space="0" w:color="auto"/>
              <w:left w:val="single" w:sz="4" w:space="0" w:color="auto"/>
              <w:bottom w:val="single" w:sz="4" w:space="0" w:color="auto"/>
              <w:right w:val="single" w:sz="4" w:space="0" w:color="auto"/>
            </w:tcBorders>
            <w:hideMark/>
          </w:tcPr>
          <w:p w14:paraId="0FAA03E0" w14:textId="5CFF0C12" w:rsidR="0026166E" w:rsidRDefault="0026166E" w:rsidP="00952F18">
            <w:pPr>
              <w:pStyle w:val="TAL"/>
              <w:rPr>
                <w:ins w:id="744" w:author="Author"/>
                <w:lang w:val="en-US" w:eastAsia="ja-JP"/>
              </w:rPr>
            </w:pPr>
            <w:ins w:id="745" w:author="Author">
              <w:r w:rsidRPr="002E4A96">
                <w:rPr>
                  <w:lang w:val="en-US" w:eastAsia="ja-JP"/>
                </w:rPr>
                <w:t xml:space="preserve">Average available capacity at the gNB-CU-UP. </w:t>
              </w:r>
              <w:del w:id="746" w:author="Nokia" w:date="2020-04-09T22:01:00Z">
                <w:r w:rsidRPr="002E4A96" w:rsidDel="0024530F">
                  <w:rPr>
                    <w:lang w:val="en-US" w:eastAsia="ja-JP"/>
                  </w:rPr>
                  <w:delText xml:space="preserve">If the information is reported periodically the averaging window is equal to the reporting period. If the information is not reported periodically the averaging window is the last 1 second. </w:delText>
                </w:r>
                <w:r w:rsidDel="0024530F">
                  <w:rPr>
                    <w:lang w:val="en-US" w:eastAsia="ja-JP"/>
                  </w:rPr>
                  <w:delText>[this sentence is FFS]</w:delText>
                </w:r>
                <w:r w:rsidRPr="002E4A96" w:rsidDel="0024530F">
                  <w:rPr>
                    <w:lang w:val="en-US" w:eastAsia="ja-JP"/>
                  </w:rPr>
                  <w:delText xml:space="preserve">. </w:delText>
                </w:r>
              </w:del>
              <w:r w:rsidRPr="002E4A96">
                <w:rPr>
                  <w:lang w:val="en-US" w:eastAsia="ja-JP"/>
                </w:rPr>
                <w:t xml:space="preserve">Value 100 corresponds to the offered throughput. </w:t>
              </w:r>
            </w:ins>
          </w:p>
        </w:tc>
      </w:tr>
    </w:tbl>
    <w:p w14:paraId="67010947" w14:textId="77777777" w:rsidR="0026166E" w:rsidRPr="00DB643E" w:rsidRDefault="0026166E" w:rsidP="0026166E">
      <w:pPr>
        <w:rPr>
          <w:ins w:id="747" w:author="Author"/>
          <w:lang w:val="en-US"/>
        </w:rPr>
      </w:pPr>
    </w:p>
    <w:p w14:paraId="2DCDE2DA" w14:textId="77777777" w:rsidR="0026166E" w:rsidRPr="009A2E70" w:rsidRDefault="0026166E">
      <w:pPr>
        <w:rPr>
          <w:lang w:val="en-US"/>
          <w:rPrChange w:id="748" w:author="Author">
            <w:rPr>
              <w:i/>
            </w:rPr>
          </w:rPrChange>
        </w:rPr>
        <w:pPrChange w:id="749" w:author="Author">
          <w:pPr>
            <w:pBdr>
              <w:top w:val="single" w:sz="4" w:space="1" w:color="auto"/>
              <w:left w:val="single" w:sz="4" w:space="4" w:color="auto"/>
              <w:bottom w:val="single" w:sz="4" w:space="1" w:color="auto"/>
              <w:right w:val="single" w:sz="4" w:space="4" w:color="auto"/>
            </w:pBdr>
            <w:shd w:val="clear" w:color="auto" w:fill="FFFF99"/>
            <w:spacing w:before="240" w:after="240"/>
            <w:jc w:val="center"/>
          </w:pPr>
        </w:pPrChange>
      </w:pPr>
    </w:p>
    <w:p w14:paraId="4E849AEA" w14:textId="77777777" w:rsidR="0026166E" w:rsidRPr="0026166E" w:rsidRDefault="0026166E" w:rsidP="0026166E">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lang w:eastAsia="ja-JP"/>
        </w:rPr>
      </w:pPr>
      <w:r w:rsidRPr="0026166E">
        <w:rPr>
          <w:i/>
          <w:color w:val="FFFFFF"/>
          <w:lang w:eastAsia="ja-JP"/>
        </w:rPr>
        <w:t>Start of ASN.1 changes</w:t>
      </w:r>
    </w:p>
    <w:p w14:paraId="5037D50E" w14:textId="77777777" w:rsidR="0026166E" w:rsidRPr="00FA52B0" w:rsidRDefault="0026166E" w:rsidP="0026166E">
      <w:pPr>
        <w:keepNext/>
        <w:keepLines/>
        <w:spacing w:before="120"/>
        <w:outlineLvl w:val="2"/>
        <w:rPr>
          <w:rFonts w:ascii="Arial" w:hAnsi="Arial"/>
          <w:sz w:val="28"/>
        </w:rPr>
      </w:pPr>
      <w:r w:rsidRPr="00FA52B0">
        <w:rPr>
          <w:rFonts w:ascii="Arial" w:hAnsi="Arial"/>
          <w:sz w:val="28"/>
        </w:rPr>
        <w:t>9.4.3</w:t>
      </w:r>
      <w:r w:rsidRPr="00FA52B0">
        <w:rPr>
          <w:rFonts w:ascii="Arial" w:hAnsi="Arial"/>
          <w:sz w:val="28"/>
        </w:rPr>
        <w:tab/>
        <w:t>Elementary Procedure Definitions</w:t>
      </w:r>
    </w:p>
    <w:p w14:paraId="08F54FF5" w14:textId="77777777" w:rsidR="0026166E" w:rsidRPr="00FA52B0" w:rsidRDefault="0026166E" w:rsidP="0026166E">
      <w:pPr>
        <w:pStyle w:val="PL"/>
        <w:spacing w:line="0" w:lineRule="atLeast"/>
        <w:rPr>
          <w:noProof w:val="0"/>
          <w:snapToGrid w:val="0"/>
        </w:rPr>
      </w:pPr>
      <w:r w:rsidRPr="00FA52B0">
        <w:rPr>
          <w:noProof w:val="0"/>
          <w:snapToGrid w:val="0"/>
        </w:rPr>
        <w:t>-- **************************************************************</w:t>
      </w:r>
    </w:p>
    <w:p w14:paraId="460923A0" w14:textId="77777777" w:rsidR="0026166E" w:rsidRPr="00FA52B0" w:rsidRDefault="0026166E" w:rsidP="0026166E">
      <w:pPr>
        <w:pStyle w:val="PL"/>
        <w:spacing w:line="0" w:lineRule="atLeast"/>
        <w:rPr>
          <w:noProof w:val="0"/>
          <w:snapToGrid w:val="0"/>
        </w:rPr>
      </w:pPr>
      <w:r w:rsidRPr="00FA52B0">
        <w:rPr>
          <w:noProof w:val="0"/>
          <w:snapToGrid w:val="0"/>
        </w:rPr>
        <w:t>--</w:t>
      </w:r>
    </w:p>
    <w:p w14:paraId="67A87EC0" w14:textId="77777777" w:rsidR="0026166E" w:rsidRPr="00FA52B0" w:rsidRDefault="0026166E" w:rsidP="0026166E">
      <w:pPr>
        <w:pStyle w:val="PL"/>
        <w:spacing w:line="0" w:lineRule="atLeast"/>
        <w:outlineLvl w:val="3"/>
        <w:rPr>
          <w:noProof w:val="0"/>
          <w:snapToGrid w:val="0"/>
        </w:rPr>
      </w:pPr>
      <w:r w:rsidRPr="00FA52B0">
        <w:rPr>
          <w:noProof w:val="0"/>
          <w:snapToGrid w:val="0"/>
        </w:rPr>
        <w:t>-- Elementary Procedure definitions</w:t>
      </w:r>
    </w:p>
    <w:p w14:paraId="46136C7B" w14:textId="77777777" w:rsidR="0026166E" w:rsidRPr="00FA52B0" w:rsidRDefault="0026166E" w:rsidP="0026166E">
      <w:pPr>
        <w:pStyle w:val="PL"/>
        <w:spacing w:line="0" w:lineRule="atLeast"/>
        <w:rPr>
          <w:noProof w:val="0"/>
          <w:snapToGrid w:val="0"/>
        </w:rPr>
      </w:pPr>
      <w:r w:rsidRPr="00FA52B0">
        <w:rPr>
          <w:noProof w:val="0"/>
          <w:snapToGrid w:val="0"/>
        </w:rPr>
        <w:t>--</w:t>
      </w:r>
    </w:p>
    <w:p w14:paraId="723597A0" w14:textId="77777777" w:rsidR="0026166E" w:rsidRPr="00FA52B0" w:rsidRDefault="0026166E" w:rsidP="0026166E">
      <w:pPr>
        <w:pStyle w:val="PL"/>
        <w:spacing w:line="0" w:lineRule="atLeast"/>
        <w:rPr>
          <w:noProof w:val="0"/>
          <w:snapToGrid w:val="0"/>
        </w:rPr>
      </w:pPr>
      <w:r w:rsidRPr="00FA52B0">
        <w:rPr>
          <w:noProof w:val="0"/>
          <w:snapToGrid w:val="0"/>
        </w:rPr>
        <w:t>-- **************************************************************</w:t>
      </w:r>
    </w:p>
    <w:p w14:paraId="0D06D960" w14:textId="77777777" w:rsidR="0026166E" w:rsidRPr="00FA52B0" w:rsidRDefault="0026166E" w:rsidP="0026166E">
      <w:pPr>
        <w:pStyle w:val="PL"/>
        <w:rPr>
          <w:snapToGrid w:val="0"/>
        </w:rPr>
      </w:pPr>
    </w:p>
    <w:p w14:paraId="5ACE0247" w14:textId="77777777" w:rsidR="0026166E" w:rsidRPr="00FA52B0" w:rsidRDefault="0026166E" w:rsidP="0026166E">
      <w:pPr>
        <w:pStyle w:val="PL"/>
        <w:rPr>
          <w:snapToGrid w:val="0"/>
        </w:rPr>
      </w:pPr>
      <w:bookmarkStart w:id="750" w:name="_Hlk513724263"/>
      <w:r w:rsidRPr="00FA52B0">
        <w:rPr>
          <w:snapToGrid w:val="0"/>
        </w:rPr>
        <w:t>E1AP-PDU-Descriptions {</w:t>
      </w:r>
    </w:p>
    <w:p w14:paraId="2C3A45CC" w14:textId="77777777" w:rsidR="0026166E" w:rsidRPr="00FA52B0" w:rsidRDefault="0026166E" w:rsidP="0026166E">
      <w:pPr>
        <w:pStyle w:val="PL"/>
        <w:rPr>
          <w:snapToGrid w:val="0"/>
        </w:rPr>
      </w:pPr>
      <w:r w:rsidRPr="00FA52B0">
        <w:rPr>
          <w:snapToGrid w:val="0"/>
        </w:rPr>
        <w:t>itu-t (0) identified-organization (4) etsi (0) mobileDomain (0)</w:t>
      </w:r>
    </w:p>
    <w:p w14:paraId="52945B14" w14:textId="77777777" w:rsidR="0026166E" w:rsidRPr="00FA52B0" w:rsidRDefault="0026166E" w:rsidP="0026166E">
      <w:pPr>
        <w:pStyle w:val="PL"/>
        <w:rPr>
          <w:snapToGrid w:val="0"/>
        </w:rPr>
      </w:pPr>
      <w:r w:rsidRPr="00FA52B0">
        <w:rPr>
          <w:snapToGrid w:val="0"/>
        </w:rPr>
        <w:t>ngran-access (22) modules (3) e1ap (5) version1 (1) e1ap-PDU-Descriptions (0) }</w:t>
      </w:r>
    </w:p>
    <w:p w14:paraId="20770268" w14:textId="77777777" w:rsidR="0026166E" w:rsidRPr="00FA52B0" w:rsidRDefault="0026166E" w:rsidP="0026166E">
      <w:pPr>
        <w:pStyle w:val="PL"/>
        <w:rPr>
          <w:snapToGrid w:val="0"/>
        </w:rPr>
      </w:pPr>
    </w:p>
    <w:p w14:paraId="10A41817" w14:textId="77777777" w:rsidR="0026166E" w:rsidRPr="00FA52B0" w:rsidRDefault="0026166E" w:rsidP="0026166E">
      <w:pPr>
        <w:pStyle w:val="PL"/>
        <w:rPr>
          <w:snapToGrid w:val="0"/>
        </w:rPr>
      </w:pPr>
      <w:r w:rsidRPr="00FA52B0">
        <w:rPr>
          <w:snapToGrid w:val="0"/>
        </w:rPr>
        <w:t xml:space="preserve">DEFINITIONS AUTOMATIC TAGS ::= </w:t>
      </w:r>
    </w:p>
    <w:p w14:paraId="023CE8B3" w14:textId="77777777" w:rsidR="0026166E" w:rsidRPr="00FA52B0" w:rsidRDefault="0026166E" w:rsidP="0026166E">
      <w:pPr>
        <w:pStyle w:val="PL"/>
        <w:rPr>
          <w:snapToGrid w:val="0"/>
        </w:rPr>
      </w:pPr>
    </w:p>
    <w:p w14:paraId="75B7D34C" w14:textId="77777777" w:rsidR="0026166E" w:rsidRPr="00FA52B0" w:rsidRDefault="0026166E" w:rsidP="0026166E">
      <w:pPr>
        <w:pStyle w:val="PL"/>
        <w:rPr>
          <w:snapToGrid w:val="0"/>
        </w:rPr>
      </w:pPr>
      <w:r w:rsidRPr="00FA52B0">
        <w:rPr>
          <w:snapToGrid w:val="0"/>
        </w:rPr>
        <w:t>BEGIN</w:t>
      </w:r>
    </w:p>
    <w:bookmarkEnd w:id="750"/>
    <w:p w14:paraId="2831F443" w14:textId="77777777" w:rsidR="0026166E" w:rsidRPr="00FA52B0" w:rsidRDefault="0026166E" w:rsidP="0026166E">
      <w:pPr>
        <w:pStyle w:val="PL"/>
        <w:rPr>
          <w:snapToGrid w:val="0"/>
        </w:rPr>
      </w:pPr>
    </w:p>
    <w:p w14:paraId="1F747D3E" w14:textId="77777777" w:rsidR="0026166E" w:rsidRPr="00FA52B0" w:rsidRDefault="0026166E" w:rsidP="0026166E">
      <w:pPr>
        <w:pStyle w:val="PL"/>
        <w:spacing w:line="0" w:lineRule="atLeast"/>
        <w:rPr>
          <w:noProof w:val="0"/>
          <w:snapToGrid w:val="0"/>
        </w:rPr>
      </w:pPr>
      <w:r w:rsidRPr="00FA52B0">
        <w:rPr>
          <w:noProof w:val="0"/>
          <w:snapToGrid w:val="0"/>
        </w:rPr>
        <w:t>-- **************************************************************</w:t>
      </w:r>
    </w:p>
    <w:p w14:paraId="52F57143" w14:textId="77777777" w:rsidR="0026166E" w:rsidRPr="00FA52B0" w:rsidRDefault="0026166E" w:rsidP="0026166E">
      <w:pPr>
        <w:pStyle w:val="PL"/>
        <w:spacing w:line="0" w:lineRule="atLeast"/>
        <w:rPr>
          <w:noProof w:val="0"/>
          <w:snapToGrid w:val="0"/>
        </w:rPr>
      </w:pPr>
      <w:r w:rsidRPr="00FA52B0">
        <w:rPr>
          <w:noProof w:val="0"/>
          <w:snapToGrid w:val="0"/>
        </w:rPr>
        <w:t>--</w:t>
      </w:r>
    </w:p>
    <w:p w14:paraId="2D070AF5" w14:textId="77777777" w:rsidR="0026166E" w:rsidRPr="00FA52B0" w:rsidRDefault="0026166E" w:rsidP="0026166E">
      <w:pPr>
        <w:pStyle w:val="PL"/>
        <w:spacing w:line="0" w:lineRule="atLeast"/>
        <w:outlineLvl w:val="3"/>
        <w:rPr>
          <w:noProof w:val="0"/>
          <w:snapToGrid w:val="0"/>
        </w:rPr>
      </w:pPr>
      <w:r w:rsidRPr="00FA52B0">
        <w:rPr>
          <w:noProof w:val="0"/>
          <w:snapToGrid w:val="0"/>
        </w:rPr>
        <w:t>-- IE parameter types from other modules</w:t>
      </w:r>
    </w:p>
    <w:p w14:paraId="023C16E6" w14:textId="77777777" w:rsidR="0026166E" w:rsidRPr="00FA52B0" w:rsidRDefault="0026166E" w:rsidP="0026166E">
      <w:pPr>
        <w:pStyle w:val="PL"/>
        <w:spacing w:line="0" w:lineRule="atLeast"/>
        <w:rPr>
          <w:noProof w:val="0"/>
          <w:snapToGrid w:val="0"/>
        </w:rPr>
      </w:pPr>
      <w:r w:rsidRPr="00FA52B0">
        <w:rPr>
          <w:noProof w:val="0"/>
          <w:snapToGrid w:val="0"/>
        </w:rPr>
        <w:t>--</w:t>
      </w:r>
    </w:p>
    <w:p w14:paraId="56472A61" w14:textId="77777777" w:rsidR="0026166E" w:rsidRPr="00FA52B0" w:rsidRDefault="0026166E" w:rsidP="0026166E">
      <w:pPr>
        <w:pStyle w:val="PL"/>
        <w:spacing w:line="0" w:lineRule="atLeast"/>
        <w:rPr>
          <w:noProof w:val="0"/>
          <w:snapToGrid w:val="0"/>
        </w:rPr>
      </w:pPr>
      <w:r w:rsidRPr="00FA52B0">
        <w:rPr>
          <w:noProof w:val="0"/>
          <w:snapToGrid w:val="0"/>
        </w:rPr>
        <w:t>-- **************************************************************</w:t>
      </w:r>
    </w:p>
    <w:p w14:paraId="0331A742" w14:textId="77777777" w:rsidR="0026166E" w:rsidRDefault="0026166E" w:rsidP="0026166E">
      <w:pPr>
        <w:pStyle w:val="PL"/>
        <w:rPr>
          <w:snapToGrid w:val="0"/>
        </w:rPr>
      </w:pPr>
    </w:p>
    <w:p w14:paraId="22EA3531" w14:textId="77777777" w:rsidR="0026166E" w:rsidRDefault="0026166E" w:rsidP="0026166E">
      <w:pPr>
        <w:rPr>
          <w:lang w:val="en-US"/>
        </w:rPr>
      </w:pPr>
    </w:p>
    <w:p w14:paraId="0E0764B5" w14:textId="77777777" w:rsidR="0026166E" w:rsidRDefault="0026166E" w:rsidP="0026166E">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4CAF3E4F" w14:textId="77777777" w:rsidR="0026166E" w:rsidRPr="00FA52B0" w:rsidRDefault="0026166E" w:rsidP="0026166E">
      <w:pPr>
        <w:pStyle w:val="PL"/>
      </w:pPr>
    </w:p>
    <w:p w14:paraId="79F62C45" w14:textId="77777777" w:rsidR="0026166E" w:rsidRPr="00FA52B0" w:rsidRDefault="0026166E" w:rsidP="0026166E">
      <w:pPr>
        <w:pStyle w:val="PL"/>
        <w:rPr>
          <w:snapToGrid w:val="0"/>
        </w:rPr>
      </w:pPr>
      <w:r w:rsidRPr="00FA52B0">
        <w:rPr>
          <w:snapToGrid w:val="0"/>
        </w:rPr>
        <w:tab/>
        <w:t>GNB-CU-UP-CounterCheckRequest,</w:t>
      </w:r>
    </w:p>
    <w:p w14:paraId="740D4F85" w14:textId="77777777" w:rsidR="0026166E" w:rsidRPr="00FA52B0" w:rsidRDefault="0026166E" w:rsidP="0026166E">
      <w:pPr>
        <w:pStyle w:val="PL"/>
        <w:rPr>
          <w:snapToGrid w:val="0"/>
        </w:rPr>
      </w:pPr>
      <w:r w:rsidRPr="00FA52B0">
        <w:rPr>
          <w:snapToGrid w:val="0"/>
        </w:rPr>
        <w:tab/>
      </w:r>
      <w:r w:rsidRPr="00FA52B0">
        <w:rPr>
          <w:noProof w:val="0"/>
        </w:rPr>
        <w:t>GNB-CU-UP-StatusIndication</w:t>
      </w:r>
      <w:r w:rsidRPr="00FA52B0">
        <w:rPr>
          <w:snapToGrid w:val="0"/>
        </w:rPr>
        <w:t>,</w:t>
      </w:r>
    </w:p>
    <w:p w14:paraId="3DB09648" w14:textId="77777777" w:rsidR="0026166E" w:rsidRPr="00FA52B0" w:rsidRDefault="0026166E" w:rsidP="0026166E">
      <w:pPr>
        <w:pStyle w:val="PL"/>
        <w:rPr>
          <w:snapToGrid w:val="0"/>
        </w:rPr>
      </w:pPr>
      <w:r w:rsidRPr="00FA52B0">
        <w:rPr>
          <w:snapToGrid w:val="0"/>
        </w:rPr>
        <w:tab/>
        <w:t>MRDC-DataUsageReport,</w:t>
      </w:r>
    </w:p>
    <w:p w14:paraId="3A821076" w14:textId="77777777" w:rsidR="0026166E" w:rsidRPr="005C05F1" w:rsidRDefault="0026166E" w:rsidP="0026166E">
      <w:pPr>
        <w:pStyle w:val="PL"/>
        <w:rPr>
          <w:snapToGrid w:val="0"/>
        </w:rPr>
      </w:pPr>
      <w:r w:rsidRPr="005C05F1">
        <w:rPr>
          <w:snapToGrid w:val="0"/>
        </w:rPr>
        <w:tab/>
        <w:t>DeactivateTrace,</w:t>
      </w:r>
    </w:p>
    <w:p w14:paraId="2ABE6393" w14:textId="77777777" w:rsidR="0026166E" w:rsidRDefault="0026166E" w:rsidP="0026166E">
      <w:pPr>
        <w:pStyle w:val="PL"/>
        <w:rPr>
          <w:snapToGrid w:val="0"/>
        </w:rPr>
      </w:pPr>
      <w:r w:rsidRPr="005C05F1">
        <w:rPr>
          <w:snapToGrid w:val="0"/>
        </w:rPr>
        <w:tab/>
        <w:t>TraceStart,</w:t>
      </w:r>
    </w:p>
    <w:p w14:paraId="64FEB6AC" w14:textId="77777777" w:rsidR="0026166E" w:rsidRDefault="0026166E" w:rsidP="0026166E">
      <w:pPr>
        <w:pStyle w:val="PL"/>
        <w:rPr>
          <w:ins w:id="751" w:author="Author"/>
          <w:snapToGrid w:val="0"/>
        </w:rPr>
      </w:pPr>
      <w:del w:id="752" w:author="Author">
        <w:r>
          <w:rPr>
            <w:snapToGrid w:val="0"/>
          </w:rPr>
          <w:delText>,</w:delText>
        </w:r>
      </w:del>
      <w:ins w:id="753" w:author="Author">
        <w:r>
          <w:rPr>
            <w:snapToGrid w:val="0"/>
          </w:rPr>
          <w:tab/>
          <w:t>ResourceStatusRequest,</w:t>
        </w:r>
      </w:ins>
    </w:p>
    <w:p w14:paraId="1AB2CE23" w14:textId="77777777" w:rsidR="0026166E" w:rsidRDefault="0026166E" w:rsidP="0026166E">
      <w:pPr>
        <w:pStyle w:val="PL"/>
        <w:rPr>
          <w:ins w:id="754" w:author="Author"/>
          <w:snapToGrid w:val="0"/>
        </w:rPr>
      </w:pPr>
      <w:ins w:id="755" w:author="Author">
        <w:r>
          <w:rPr>
            <w:snapToGrid w:val="0"/>
          </w:rPr>
          <w:tab/>
          <w:t>ResourceStatusResponse,</w:t>
        </w:r>
      </w:ins>
    </w:p>
    <w:p w14:paraId="589ACC89" w14:textId="77777777" w:rsidR="0026166E" w:rsidRDefault="0026166E" w:rsidP="0026166E">
      <w:pPr>
        <w:pStyle w:val="PL"/>
        <w:rPr>
          <w:ins w:id="756" w:author="Author"/>
          <w:snapToGrid w:val="0"/>
        </w:rPr>
      </w:pPr>
      <w:ins w:id="757" w:author="Author">
        <w:r>
          <w:rPr>
            <w:snapToGrid w:val="0"/>
          </w:rPr>
          <w:tab/>
          <w:t>ResourceStatusFailure,</w:t>
        </w:r>
      </w:ins>
    </w:p>
    <w:p w14:paraId="45A589F9" w14:textId="77777777" w:rsidR="0026166E" w:rsidRDefault="0026166E" w:rsidP="0026166E">
      <w:pPr>
        <w:pStyle w:val="PL"/>
        <w:rPr>
          <w:ins w:id="758" w:author="Author"/>
          <w:snapToGrid w:val="0"/>
        </w:rPr>
      </w:pPr>
      <w:ins w:id="759" w:author="Author">
        <w:r>
          <w:rPr>
            <w:snapToGrid w:val="0"/>
          </w:rPr>
          <w:tab/>
          <w:t>ResourceStatusUpdate,</w:t>
        </w:r>
      </w:ins>
    </w:p>
    <w:p w14:paraId="7AAAE600" w14:textId="77777777" w:rsidR="0026166E" w:rsidRDefault="0026166E" w:rsidP="0026166E">
      <w:pPr>
        <w:pStyle w:val="PL"/>
        <w:rPr>
          <w:snapToGrid w:val="0"/>
        </w:rPr>
      </w:pPr>
      <w:r w:rsidRPr="005C05F1">
        <w:rPr>
          <w:snapToGrid w:val="0"/>
        </w:rPr>
        <w:tab/>
        <w:t>PrivateMessage</w:t>
      </w:r>
    </w:p>
    <w:p w14:paraId="09469852" w14:textId="77777777" w:rsidR="0026166E" w:rsidRPr="00FA52B0" w:rsidRDefault="0026166E" w:rsidP="0026166E">
      <w:pPr>
        <w:pStyle w:val="PL"/>
        <w:rPr>
          <w:snapToGrid w:val="0"/>
        </w:rPr>
      </w:pPr>
    </w:p>
    <w:p w14:paraId="744E4140" w14:textId="77777777" w:rsidR="0026166E" w:rsidRDefault="0026166E" w:rsidP="0026166E">
      <w:pPr>
        <w:pStyle w:val="PL"/>
        <w:rPr>
          <w:snapToGrid w:val="0"/>
        </w:rPr>
      </w:pPr>
    </w:p>
    <w:p w14:paraId="792A2EAE" w14:textId="77777777" w:rsidR="0026166E" w:rsidRPr="00FA52B0" w:rsidRDefault="0026166E" w:rsidP="0026166E">
      <w:pPr>
        <w:pStyle w:val="PL"/>
        <w:rPr>
          <w:snapToGrid w:val="0"/>
        </w:rPr>
      </w:pPr>
      <w:r w:rsidRPr="00FA52B0">
        <w:rPr>
          <w:snapToGrid w:val="0"/>
        </w:rPr>
        <w:t>FROM E1AP-PDU-Contents</w:t>
      </w:r>
    </w:p>
    <w:p w14:paraId="624DC1EB" w14:textId="77777777" w:rsidR="0026166E" w:rsidRDefault="0026166E" w:rsidP="0026166E">
      <w:pPr>
        <w:pStyle w:val="PL"/>
        <w:rPr>
          <w:snapToGrid w:val="0"/>
        </w:rPr>
      </w:pPr>
    </w:p>
    <w:p w14:paraId="5C154630" w14:textId="77777777" w:rsidR="0026166E" w:rsidRDefault="0026166E" w:rsidP="0026166E">
      <w:pPr>
        <w:rPr>
          <w:lang w:val="en-US"/>
        </w:rPr>
      </w:pPr>
    </w:p>
    <w:p w14:paraId="373275E8" w14:textId="77777777" w:rsidR="0026166E" w:rsidRPr="00B631AB" w:rsidRDefault="0026166E" w:rsidP="0026166E">
      <w:pPr>
        <w:pStyle w:val="PL"/>
        <w:rPr>
          <w:snapToGrid w:val="0"/>
        </w:rPr>
      </w:pPr>
      <w:r w:rsidRPr="00B631AB">
        <w:rPr>
          <w:snapToGrid w:val="0"/>
        </w:rPr>
        <w:tab/>
        <w:t>id-reset,</w:t>
      </w:r>
    </w:p>
    <w:p w14:paraId="25E21049" w14:textId="77777777" w:rsidR="0026166E" w:rsidRPr="00B631AB" w:rsidRDefault="0026166E" w:rsidP="0026166E">
      <w:pPr>
        <w:pStyle w:val="PL"/>
        <w:rPr>
          <w:snapToGrid w:val="0"/>
        </w:rPr>
      </w:pPr>
      <w:r w:rsidRPr="00B631AB">
        <w:rPr>
          <w:snapToGrid w:val="0"/>
        </w:rPr>
        <w:tab/>
        <w:t>id-errorIndication,</w:t>
      </w:r>
    </w:p>
    <w:p w14:paraId="6C97938A" w14:textId="77777777" w:rsidR="0026166E" w:rsidRPr="00B631AB" w:rsidRDefault="0026166E" w:rsidP="0026166E">
      <w:pPr>
        <w:pStyle w:val="PL"/>
        <w:rPr>
          <w:snapToGrid w:val="0"/>
        </w:rPr>
      </w:pPr>
      <w:r w:rsidRPr="00B631AB">
        <w:rPr>
          <w:snapToGrid w:val="0"/>
        </w:rPr>
        <w:tab/>
        <w:t>id-gNB-CU-UP-E1Setup,</w:t>
      </w:r>
    </w:p>
    <w:p w14:paraId="0E03F8DE" w14:textId="77777777" w:rsidR="0026166E" w:rsidRPr="00B631AB" w:rsidRDefault="0026166E" w:rsidP="0026166E">
      <w:pPr>
        <w:pStyle w:val="PL"/>
        <w:rPr>
          <w:snapToGrid w:val="0"/>
        </w:rPr>
      </w:pPr>
      <w:r w:rsidRPr="00B631AB">
        <w:rPr>
          <w:snapToGrid w:val="0"/>
        </w:rPr>
        <w:tab/>
        <w:t>id-gNB-CU-CP-E1Setup,</w:t>
      </w:r>
    </w:p>
    <w:p w14:paraId="496F0722" w14:textId="77777777" w:rsidR="0026166E" w:rsidRPr="00B631AB" w:rsidRDefault="0026166E" w:rsidP="0026166E">
      <w:pPr>
        <w:pStyle w:val="PL"/>
        <w:rPr>
          <w:snapToGrid w:val="0"/>
        </w:rPr>
      </w:pPr>
      <w:r w:rsidRPr="00B631AB">
        <w:rPr>
          <w:snapToGrid w:val="0"/>
        </w:rPr>
        <w:tab/>
        <w:t>id-gNB-CU-UP-ConfigurationUpdate,</w:t>
      </w:r>
    </w:p>
    <w:p w14:paraId="43717CD1" w14:textId="77777777" w:rsidR="0026166E" w:rsidRPr="00B631AB" w:rsidRDefault="0026166E" w:rsidP="0026166E">
      <w:pPr>
        <w:pStyle w:val="PL"/>
        <w:rPr>
          <w:snapToGrid w:val="0"/>
        </w:rPr>
      </w:pPr>
      <w:r w:rsidRPr="00B631AB">
        <w:rPr>
          <w:snapToGrid w:val="0"/>
        </w:rPr>
        <w:tab/>
        <w:t>id-gNB-CU-CP-ConfigurationUpdate,</w:t>
      </w:r>
    </w:p>
    <w:p w14:paraId="73CE331E" w14:textId="77777777" w:rsidR="0026166E" w:rsidRPr="00B631AB" w:rsidRDefault="0026166E" w:rsidP="0026166E">
      <w:pPr>
        <w:pStyle w:val="PL"/>
        <w:rPr>
          <w:snapToGrid w:val="0"/>
        </w:rPr>
      </w:pPr>
      <w:r w:rsidRPr="00B631AB">
        <w:rPr>
          <w:snapToGrid w:val="0"/>
        </w:rPr>
        <w:tab/>
        <w:t>id-e1Release,</w:t>
      </w:r>
    </w:p>
    <w:p w14:paraId="488BF3E5" w14:textId="77777777" w:rsidR="0026166E" w:rsidRPr="00B631AB" w:rsidRDefault="0026166E" w:rsidP="0026166E">
      <w:pPr>
        <w:pStyle w:val="PL"/>
        <w:rPr>
          <w:snapToGrid w:val="0"/>
        </w:rPr>
      </w:pPr>
      <w:r w:rsidRPr="00B631AB">
        <w:rPr>
          <w:snapToGrid w:val="0"/>
        </w:rPr>
        <w:tab/>
        <w:t>id-bearerContextSetup,</w:t>
      </w:r>
    </w:p>
    <w:p w14:paraId="3C18648B" w14:textId="77777777" w:rsidR="0026166E" w:rsidRPr="00B631AB" w:rsidRDefault="0026166E" w:rsidP="0026166E">
      <w:pPr>
        <w:pStyle w:val="PL"/>
        <w:rPr>
          <w:snapToGrid w:val="0"/>
        </w:rPr>
      </w:pPr>
      <w:r w:rsidRPr="00B631AB">
        <w:rPr>
          <w:snapToGrid w:val="0"/>
        </w:rPr>
        <w:tab/>
        <w:t>id-bearerContextModification,</w:t>
      </w:r>
    </w:p>
    <w:p w14:paraId="0ED605DC" w14:textId="77777777" w:rsidR="0026166E" w:rsidRPr="00B631AB" w:rsidRDefault="0026166E" w:rsidP="0026166E">
      <w:pPr>
        <w:pStyle w:val="PL"/>
        <w:rPr>
          <w:snapToGrid w:val="0"/>
        </w:rPr>
      </w:pPr>
      <w:r w:rsidRPr="00B631AB">
        <w:rPr>
          <w:snapToGrid w:val="0"/>
        </w:rPr>
        <w:tab/>
        <w:t>id-bearerContextModificationRequired,</w:t>
      </w:r>
    </w:p>
    <w:p w14:paraId="43AB88D6" w14:textId="77777777" w:rsidR="0026166E" w:rsidRPr="00B631AB" w:rsidRDefault="0026166E" w:rsidP="0026166E">
      <w:pPr>
        <w:pStyle w:val="PL"/>
        <w:rPr>
          <w:snapToGrid w:val="0"/>
        </w:rPr>
      </w:pPr>
      <w:r w:rsidRPr="00B631AB">
        <w:rPr>
          <w:snapToGrid w:val="0"/>
        </w:rPr>
        <w:tab/>
        <w:t>id-bearerContextRelease,</w:t>
      </w:r>
    </w:p>
    <w:p w14:paraId="26AD5143" w14:textId="77777777" w:rsidR="0026166E" w:rsidRPr="00B631AB" w:rsidRDefault="0026166E" w:rsidP="0026166E">
      <w:pPr>
        <w:pStyle w:val="PL"/>
        <w:rPr>
          <w:snapToGrid w:val="0"/>
        </w:rPr>
      </w:pPr>
      <w:r w:rsidRPr="00B631AB">
        <w:rPr>
          <w:snapToGrid w:val="0"/>
        </w:rPr>
        <w:tab/>
        <w:t>id-bearerContextReleaseRequest,</w:t>
      </w:r>
    </w:p>
    <w:p w14:paraId="621330CF" w14:textId="77777777" w:rsidR="0026166E" w:rsidRPr="00B631AB" w:rsidRDefault="0026166E" w:rsidP="0026166E">
      <w:pPr>
        <w:pStyle w:val="PL"/>
        <w:rPr>
          <w:snapToGrid w:val="0"/>
        </w:rPr>
      </w:pPr>
      <w:r w:rsidRPr="00B631AB">
        <w:rPr>
          <w:snapToGrid w:val="0"/>
        </w:rPr>
        <w:tab/>
        <w:t>id-bearerContextInactivityNotification,</w:t>
      </w:r>
    </w:p>
    <w:p w14:paraId="15445B41" w14:textId="77777777" w:rsidR="0026166E" w:rsidRPr="00B631AB" w:rsidRDefault="0026166E" w:rsidP="0026166E">
      <w:pPr>
        <w:pStyle w:val="PL"/>
        <w:rPr>
          <w:snapToGrid w:val="0"/>
        </w:rPr>
      </w:pPr>
      <w:r w:rsidRPr="00B631AB">
        <w:rPr>
          <w:snapToGrid w:val="0"/>
        </w:rPr>
        <w:tab/>
        <w:t>id-dLDataNotification,</w:t>
      </w:r>
    </w:p>
    <w:p w14:paraId="7A6D8F39" w14:textId="77777777" w:rsidR="0026166E" w:rsidRPr="00B631AB" w:rsidRDefault="0026166E" w:rsidP="0026166E">
      <w:pPr>
        <w:pStyle w:val="PL"/>
        <w:rPr>
          <w:snapToGrid w:val="0"/>
        </w:rPr>
      </w:pPr>
      <w:r w:rsidRPr="00B631AB">
        <w:rPr>
          <w:snapToGrid w:val="0"/>
        </w:rPr>
        <w:tab/>
        <w:t>id-uLDataNotification,</w:t>
      </w:r>
    </w:p>
    <w:p w14:paraId="581C69E7" w14:textId="77777777" w:rsidR="0026166E" w:rsidRPr="00B631AB" w:rsidRDefault="0026166E" w:rsidP="0026166E">
      <w:pPr>
        <w:pStyle w:val="PL"/>
        <w:rPr>
          <w:snapToGrid w:val="0"/>
        </w:rPr>
      </w:pPr>
      <w:r w:rsidRPr="00B631AB">
        <w:rPr>
          <w:snapToGrid w:val="0"/>
        </w:rPr>
        <w:tab/>
        <w:t>id-dataUsageReport,</w:t>
      </w:r>
    </w:p>
    <w:p w14:paraId="5517A7D8" w14:textId="77777777" w:rsidR="0026166E" w:rsidRPr="00B631AB" w:rsidRDefault="0026166E" w:rsidP="0026166E">
      <w:pPr>
        <w:pStyle w:val="PL"/>
        <w:rPr>
          <w:snapToGrid w:val="0"/>
        </w:rPr>
      </w:pPr>
      <w:r w:rsidRPr="00B631AB">
        <w:rPr>
          <w:snapToGrid w:val="0"/>
        </w:rPr>
        <w:tab/>
        <w:t>id-gNB-CU-UP-CounterCheck,</w:t>
      </w:r>
    </w:p>
    <w:p w14:paraId="078EFD03" w14:textId="77777777" w:rsidR="0026166E" w:rsidRPr="00B631AB" w:rsidRDefault="0026166E" w:rsidP="0026166E">
      <w:pPr>
        <w:pStyle w:val="PL"/>
        <w:rPr>
          <w:snapToGrid w:val="0"/>
        </w:rPr>
      </w:pPr>
      <w:r w:rsidRPr="00B631AB">
        <w:rPr>
          <w:snapToGrid w:val="0"/>
        </w:rPr>
        <w:tab/>
        <w:t>id-gNB-CU-UP-StatusIndication,</w:t>
      </w:r>
    </w:p>
    <w:p w14:paraId="138D1304" w14:textId="77777777" w:rsidR="0026166E" w:rsidRPr="00B631AB" w:rsidRDefault="0026166E" w:rsidP="0026166E">
      <w:pPr>
        <w:pStyle w:val="PL"/>
        <w:rPr>
          <w:snapToGrid w:val="0"/>
        </w:rPr>
      </w:pPr>
      <w:r w:rsidRPr="00B631AB">
        <w:rPr>
          <w:snapToGrid w:val="0"/>
        </w:rPr>
        <w:tab/>
        <w:t>id-mRDC-DataUsageReport,</w:t>
      </w:r>
    </w:p>
    <w:p w14:paraId="261F3967" w14:textId="77777777" w:rsidR="0026166E" w:rsidRPr="00B631AB" w:rsidRDefault="0026166E" w:rsidP="0026166E">
      <w:pPr>
        <w:pStyle w:val="PL"/>
        <w:rPr>
          <w:snapToGrid w:val="0"/>
        </w:rPr>
      </w:pPr>
      <w:r w:rsidRPr="00B631AB">
        <w:rPr>
          <w:snapToGrid w:val="0"/>
        </w:rPr>
        <w:tab/>
        <w:t>id-DeactivateTrace,</w:t>
      </w:r>
    </w:p>
    <w:p w14:paraId="16E9D9B2" w14:textId="77777777" w:rsidR="0026166E" w:rsidRPr="00FA52B0" w:rsidRDefault="0026166E" w:rsidP="0026166E">
      <w:pPr>
        <w:pStyle w:val="PL"/>
        <w:rPr>
          <w:del w:id="760" w:author="Author"/>
          <w:snapToGrid w:val="0"/>
        </w:rPr>
      </w:pPr>
      <w:r w:rsidRPr="00B631AB">
        <w:rPr>
          <w:snapToGrid w:val="0"/>
        </w:rPr>
        <w:tab/>
        <w:t>id-TraceStart,</w:t>
      </w:r>
    </w:p>
    <w:p w14:paraId="24513AC3" w14:textId="77777777" w:rsidR="0026166E" w:rsidRDefault="0026166E" w:rsidP="0026166E">
      <w:pPr>
        <w:pStyle w:val="PL"/>
        <w:rPr>
          <w:ins w:id="761" w:author="Author"/>
          <w:snapToGrid w:val="0"/>
        </w:rPr>
      </w:pPr>
      <w:ins w:id="762" w:author="Author">
        <w:r>
          <w:rPr>
            <w:snapToGrid w:val="0"/>
          </w:rPr>
          <w:tab/>
          <w:t>id-resourceStatusReportingInitiation,</w:t>
        </w:r>
      </w:ins>
    </w:p>
    <w:p w14:paraId="5B480E0D" w14:textId="77777777" w:rsidR="0026166E" w:rsidRDefault="0026166E" w:rsidP="0026166E">
      <w:pPr>
        <w:pStyle w:val="PL"/>
        <w:rPr>
          <w:ins w:id="763" w:author="Author"/>
          <w:snapToGrid w:val="0"/>
        </w:rPr>
      </w:pPr>
      <w:ins w:id="764" w:author="Author">
        <w:r>
          <w:rPr>
            <w:snapToGrid w:val="0"/>
          </w:rPr>
          <w:tab/>
          <w:t>id-resourceStatusReporting,</w:t>
        </w:r>
      </w:ins>
      <w:r w:rsidRPr="005C05F1">
        <w:rPr>
          <w:snapToGrid w:val="0"/>
        </w:rPr>
        <w:tab/>
      </w:r>
    </w:p>
    <w:p w14:paraId="764FDFF0" w14:textId="77777777" w:rsidR="0026166E" w:rsidRDefault="0026166E" w:rsidP="0026166E">
      <w:pPr>
        <w:pStyle w:val="PL"/>
        <w:rPr>
          <w:snapToGrid w:val="0"/>
        </w:rPr>
      </w:pPr>
      <w:ins w:id="765" w:author="Author">
        <w:r>
          <w:rPr>
            <w:snapToGrid w:val="0"/>
          </w:rPr>
          <w:tab/>
        </w:r>
      </w:ins>
      <w:r w:rsidRPr="005C05F1">
        <w:rPr>
          <w:snapToGrid w:val="0"/>
        </w:rPr>
        <w:t>id-privateMessage</w:t>
      </w:r>
    </w:p>
    <w:p w14:paraId="714EE482" w14:textId="77777777" w:rsidR="0026166E" w:rsidRPr="00FA52B0" w:rsidRDefault="0026166E" w:rsidP="0026166E">
      <w:pPr>
        <w:pStyle w:val="PL"/>
        <w:rPr>
          <w:snapToGrid w:val="0"/>
        </w:rPr>
      </w:pPr>
    </w:p>
    <w:p w14:paraId="7AA145D6" w14:textId="77777777" w:rsidR="0026166E" w:rsidRPr="00FA52B0" w:rsidRDefault="0026166E" w:rsidP="0026166E">
      <w:pPr>
        <w:pStyle w:val="PL"/>
        <w:rPr>
          <w:snapToGrid w:val="0"/>
        </w:rPr>
      </w:pPr>
      <w:r w:rsidRPr="00FA52B0">
        <w:rPr>
          <w:snapToGrid w:val="0"/>
        </w:rPr>
        <w:t>FROM E1AP-Constants;</w:t>
      </w:r>
    </w:p>
    <w:p w14:paraId="18011144" w14:textId="77777777" w:rsidR="0026166E" w:rsidRDefault="0026166E" w:rsidP="0026166E">
      <w:pPr>
        <w:rPr>
          <w:lang w:val="en-US"/>
        </w:rPr>
      </w:pPr>
    </w:p>
    <w:p w14:paraId="7C000E2E"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92CE88F" w14:textId="77777777" w:rsidR="0026166E" w:rsidRPr="00FA52B0" w:rsidRDefault="0026166E" w:rsidP="0026166E">
      <w:pPr>
        <w:pStyle w:val="PL"/>
        <w:spacing w:line="0" w:lineRule="atLeast"/>
        <w:rPr>
          <w:noProof w:val="0"/>
          <w:snapToGrid w:val="0"/>
        </w:rPr>
      </w:pPr>
      <w:r w:rsidRPr="00FA52B0">
        <w:rPr>
          <w:noProof w:val="0"/>
          <w:snapToGrid w:val="0"/>
        </w:rPr>
        <w:t>-- **************************************************************</w:t>
      </w:r>
    </w:p>
    <w:p w14:paraId="3AE27484" w14:textId="77777777" w:rsidR="0026166E" w:rsidRPr="00FA52B0" w:rsidRDefault="0026166E" w:rsidP="0026166E">
      <w:pPr>
        <w:pStyle w:val="PL"/>
        <w:spacing w:line="0" w:lineRule="atLeast"/>
        <w:rPr>
          <w:noProof w:val="0"/>
          <w:snapToGrid w:val="0"/>
        </w:rPr>
      </w:pPr>
      <w:r w:rsidRPr="00FA52B0">
        <w:rPr>
          <w:noProof w:val="0"/>
          <w:snapToGrid w:val="0"/>
        </w:rPr>
        <w:t>--</w:t>
      </w:r>
    </w:p>
    <w:p w14:paraId="1C9CB922" w14:textId="77777777" w:rsidR="0026166E" w:rsidRPr="00FA52B0" w:rsidRDefault="0026166E" w:rsidP="0026166E">
      <w:pPr>
        <w:pStyle w:val="PL"/>
        <w:spacing w:line="0" w:lineRule="atLeast"/>
        <w:outlineLvl w:val="3"/>
        <w:rPr>
          <w:noProof w:val="0"/>
          <w:snapToGrid w:val="0"/>
        </w:rPr>
      </w:pPr>
      <w:r w:rsidRPr="00FA52B0">
        <w:rPr>
          <w:noProof w:val="0"/>
          <w:snapToGrid w:val="0"/>
        </w:rPr>
        <w:t>-- Interface Elementary Procedure List</w:t>
      </w:r>
    </w:p>
    <w:p w14:paraId="43770446" w14:textId="77777777" w:rsidR="0026166E" w:rsidRPr="00FA52B0" w:rsidRDefault="0026166E" w:rsidP="0026166E">
      <w:pPr>
        <w:pStyle w:val="PL"/>
        <w:spacing w:line="0" w:lineRule="atLeast"/>
        <w:rPr>
          <w:noProof w:val="0"/>
          <w:snapToGrid w:val="0"/>
        </w:rPr>
      </w:pPr>
      <w:r w:rsidRPr="00FA52B0">
        <w:rPr>
          <w:noProof w:val="0"/>
          <w:snapToGrid w:val="0"/>
        </w:rPr>
        <w:t>--</w:t>
      </w:r>
    </w:p>
    <w:p w14:paraId="47EBD0BD" w14:textId="77777777" w:rsidR="0026166E" w:rsidRPr="00FA52B0" w:rsidRDefault="0026166E" w:rsidP="0026166E">
      <w:pPr>
        <w:pStyle w:val="PL"/>
        <w:spacing w:line="0" w:lineRule="atLeast"/>
        <w:rPr>
          <w:noProof w:val="0"/>
          <w:snapToGrid w:val="0"/>
        </w:rPr>
      </w:pPr>
      <w:r w:rsidRPr="00FA52B0">
        <w:rPr>
          <w:noProof w:val="0"/>
          <w:snapToGrid w:val="0"/>
        </w:rPr>
        <w:t>-- **************************************************************</w:t>
      </w:r>
    </w:p>
    <w:p w14:paraId="3CB3BE4C" w14:textId="77777777" w:rsidR="0026166E" w:rsidRPr="00FA52B0" w:rsidRDefault="0026166E" w:rsidP="0026166E">
      <w:pPr>
        <w:pStyle w:val="PL"/>
        <w:spacing w:line="0" w:lineRule="atLeast"/>
        <w:rPr>
          <w:noProof w:val="0"/>
          <w:snapToGrid w:val="0"/>
        </w:rPr>
      </w:pPr>
    </w:p>
    <w:p w14:paraId="56984911" w14:textId="77777777" w:rsidR="0026166E" w:rsidRPr="00FA52B0" w:rsidRDefault="0026166E" w:rsidP="0026166E">
      <w:pPr>
        <w:pStyle w:val="PL"/>
        <w:spacing w:line="0" w:lineRule="atLeast"/>
        <w:rPr>
          <w:noProof w:val="0"/>
          <w:snapToGrid w:val="0"/>
        </w:rPr>
      </w:pPr>
      <w:r w:rsidRPr="00FA52B0">
        <w:rPr>
          <w:noProof w:val="0"/>
          <w:snapToGrid w:val="0"/>
        </w:rPr>
        <w:t>E1AP-ELEMENTARY-PROCEDURES-CLASS-1 E1AP-ELEMENTARY-PROCEDURE ::= {</w:t>
      </w:r>
    </w:p>
    <w:p w14:paraId="2B37FAC0" w14:textId="77777777" w:rsidR="0026166E" w:rsidRPr="00FA52B0" w:rsidRDefault="0026166E" w:rsidP="0026166E">
      <w:pPr>
        <w:pStyle w:val="PL"/>
        <w:spacing w:line="0" w:lineRule="atLeast"/>
        <w:rPr>
          <w:noProof w:val="0"/>
          <w:snapToGrid w:val="0"/>
        </w:rPr>
      </w:pPr>
      <w:r w:rsidRPr="00FA52B0">
        <w:rPr>
          <w:noProof w:val="0"/>
          <w:snapToGrid w:val="0"/>
        </w:rPr>
        <w:tab/>
        <w:t>reset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D9B6EF8" w14:textId="77777777" w:rsidR="0026166E" w:rsidRPr="00FA52B0" w:rsidRDefault="0026166E" w:rsidP="0026166E">
      <w:pPr>
        <w:pStyle w:val="PL"/>
        <w:spacing w:line="0" w:lineRule="atLeast"/>
        <w:rPr>
          <w:noProof w:val="0"/>
          <w:snapToGrid w:val="0"/>
        </w:rPr>
      </w:pPr>
      <w:r w:rsidRPr="00FA52B0">
        <w:rPr>
          <w:noProof w:val="0"/>
          <w:snapToGrid w:val="0"/>
        </w:rPr>
        <w:tab/>
        <w:t>gNB-CU-UP-E1Setup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EFCE40D" w14:textId="77777777" w:rsidR="0026166E" w:rsidRPr="00FA52B0" w:rsidRDefault="0026166E" w:rsidP="0026166E">
      <w:pPr>
        <w:pStyle w:val="PL"/>
        <w:spacing w:line="0" w:lineRule="atLeast"/>
        <w:rPr>
          <w:noProof w:val="0"/>
          <w:snapToGrid w:val="0"/>
        </w:rPr>
      </w:pPr>
      <w:r w:rsidRPr="00FA52B0">
        <w:rPr>
          <w:noProof w:val="0"/>
          <w:snapToGrid w:val="0"/>
        </w:rPr>
        <w:tab/>
        <w:t>gNB-CU-CP-E1Setup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76C5BD42" w14:textId="77777777" w:rsidR="0026166E" w:rsidRPr="00FA52B0" w:rsidRDefault="0026166E" w:rsidP="0026166E">
      <w:pPr>
        <w:pStyle w:val="PL"/>
        <w:spacing w:line="0" w:lineRule="atLeast"/>
        <w:rPr>
          <w:noProof w:val="0"/>
          <w:snapToGrid w:val="0"/>
        </w:rPr>
      </w:pPr>
      <w:r w:rsidRPr="00FA52B0">
        <w:rPr>
          <w:noProof w:val="0"/>
          <w:snapToGrid w:val="0"/>
        </w:rPr>
        <w:tab/>
        <w:t>gNB-CU-UP-ConfigurationUpdate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AFA749B" w14:textId="77777777" w:rsidR="0026166E" w:rsidRPr="00FA52B0" w:rsidRDefault="0026166E" w:rsidP="0026166E">
      <w:pPr>
        <w:pStyle w:val="PL"/>
        <w:spacing w:line="0" w:lineRule="atLeast"/>
        <w:rPr>
          <w:noProof w:val="0"/>
          <w:snapToGrid w:val="0"/>
        </w:rPr>
      </w:pPr>
      <w:r w:rsidRPr="00FA52B0">
        <w:rPr>
          <w:noProof w:val="0"/>
          <w:snapToGrid w:val="0"/>
        </w:rPr>
        <w:tab/>
        <w:t>gNB-CU-CP-ConfigurationUpdate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55819E1" w14:textId="77777777" w:rsidR="0026166E" w:rsidRPr="00FA52B0" w:rsidRDefault="0026166E" w:rsidP="0026166E">
      <w:pPr>
        <w:pStyle w:val="PL"/>
        <w:spacing w:line="0" w:lineRule="atLeast"/>
        <w:rPr>
          <w:noProof w:val="0"/>
          <w:snapToGrid w:val="0"/>
        </w:rPr>
      </w:pPr>
      <w:r w:rsidRPr="00FA52B0">
        <w:rPr>
          <w:noProof w:val="0"/>
          <w:snapToGrid w:val="0"/>
        </w:rPr>
        <w:tab/>
        <w:t>e1Release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FE58FB9" w14:textId="77777777" w:rsidR="0026166E" w:rsidRPr="00FA52B0" w:rsidRDefault="0026166E" w:rsidP="0026166E">
      <w:pPr>
        <w:pStyle w:val="PL"/>
        <w:spacing w:line="0" w:lineRule="atLeast"/>
        <w:rPr>
          <w:noProof w:val="0"/>
          <w:snapToGrid w:val="0"/>
        </w:rPr>
      </w:pPr>
      <w:r w:rsidRPr="00FA52B0">
        <w:rPr>
          <w:noProof w:val="0"/>
          <w:snapToGrid w:val="0"/>
        </w:rPr>
        <w:tab/>
        <w:t>bearerContextSetup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4C794E2" w14:textId="77777777" w:rsidR="0026166E" w:rsidRPr="00FA52B0" w:rsidRDefault="0026166E" w:rsidP="0026166E">
      <w:pPr>
        <w:pStyle w:val="PL"/>
        <w:spacing w:line="0" w:lineRule="atLeast"/>
        <w:rPr>
          <w:noProof w:val="0"/>
          <w:snapToGrid w:val="0"/>
        </w:rPr>
      </w:pPr>
      <w:r w:rsidRPr="00FA52B0">
        <w:rPr>
          <w:noProof w:val="0"/>
          <w:snapToGrid w:val="0"/>
        </w:rPr>
        <w:tab/>
        <w:t>bearerContextModification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7A77281" w14:textId="77777777" w:rsidR="0026166E" w:rsidRPr="00FA52B0" w:rsidRDefault="0026166E" w:rsidP="0026166E">
      <w:pPr>
        <w:pStyle w:val="PL"/>
        <w:spacing w:line="0" w:lineRule="atLeast"/>
        <w:rPr>
          <w:noProof w:val="0"/>
          <w:snapToGrid w:val="0"/>
        </w:rPr>
      </w:pPr>
      <w:r w:rsidRPr="00FA52B0">
        <w:rPr>
          <w:noProof w:val="0"/>
          <w:snapToGrid w:val="0"/>
        </w:rPr>
        <w:tab/>
        <w:t>bearerContextModificationRequired</w:t>
      </w:r>
      <w:r w:rsidRPr="00FA52B0">
        <w:rPr>
          <w:noProof w:val="0"/>
          <w:snapToGrid w:val="0"/>
        </w:rPr>
        <w:tab/>
      </w:r>
      <w:r w:rsidRPr="00FA52B0">
        <w:rPr>
          <w:noProof w:val="0"/>
          <w:snapToGrid w:val="0"/>
        </w:rPr>
        <w:tab/>
      </w:r>
      <w:r w:rsidRPr="00FA52B0">
        <w:rPr>
          <w:noProof w:val="0"/>
          <w:snapToGrid w:val="0"/>
        </w:rPr>
        <w:tab/>
        <w:t>|</w:t>
      </w:r>
    </w:p>
    <w:p w14:paraId="3DE06E85" w14:textId="77777777" w:rsidR="0026166E" w:rsidRDefault="0026166E" w:rsidP="0026166E">
      <w:pPr>
        <w:pStyle w:val="PL"/>
        <w:spacing w:line="0" w:lineRule="atLeast"/>
        <w:rPr>
          <w:noProof w:val="0"/>
          <w:snapToGrid w:val="0"/>
        </w:rPr>
      </w:pPr>
      <w:r w:rsidRPr="00FA52B0">
        <w:rPr>
          <w:noProof w:val="0"/>
          <w:snapToGrid w:val="0"/>
        </w:rPr>
        <w:tab/>
        <w:t>bearerContextRelease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del w:id="766" w:author="Author">
        <w:r w:rsidRPr="00FA52B0">
          <w:rPr>
            <w:noProof w:val="0"/>
            <w:snapToGrid w:val="0"/>
          </w:rPr>
          <w:delText>,</w:delText>
        </w:r>
      </w:del>
      <w:ins w:id="767" w:author="Author">
        <w:r w:rsidRPr="00FA52B0">
          <w:rPr>
            <w:noProof w:val="0"/>
            <w:snapToGrid w:val="0"/>
          </w:rPr>
          <w:t>|</w:t>
        </w:r>
      </w:ins>
    </w:p>
    <w:p w14:paraId="65FCABDF" w14:textId="77777777" w:rsidR="0026166E" w:rsidRPr="00FA52B0" w:rsidRDefault="0026166E" w:rsidP="0026166E">
      <w:pPr>
        <w:pStyle w:val="PL"/>
        <w:spacing w:line="0" w:lineRule="atLeast"/>
        <w:rPr>
          <w:ins w:id="768" w:author="Author"/>
          <w:noProof w:val="0"/>
          <w:snapToGrid w:val="0"/>
        </w:rPr>
      </w:pPr>
      <w:ins w:id="769" w:author="Author">
        <w:r>
          <w:rPr>
            <w:noProof w:val="0"/>
            <w:snapToGrid w:val="0"/>
          </w:rPr>
          <w:tab/>
          <w:t>resourceStatusReportingInitiation</w:t>
        </w:r>
        <w:r>
          <w:rPr>
            <w:noProof w:val="0"/>
            <w:snapToGrid w:val="0"/>
          </w:rPr>
          <w:tab/>
        </w:r>
        <w:r>
          <w:rPr>
            <w:noProof w:val="0"/>
            <w:snapToGrid w:val="0"/>
          </w:rPr>
          <w:tab/>
        </w:r>
        <w:r>
          <w:rPr>
            <w:noProof w:val="0"/>
            <w:snapToGrid w:val="0"/>
          </w:rPr>
          <w:tab/>
          <w:t>,</w:t>
        </w:r>
      </w:ins>
    </w:p>
    <w:p w14:paraId="295A75C3"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0E6474F6" w14:textId="77777777" w:rsidR="0026166E" w:rsidRPr="00FA52B0" w:rsidRDefault="0026166E" w:rsidP="0026166E">
      <w:pPr>
        <w:pStyle w:val="PL"/>
        <w:spacing w:line="0" w:lineRule="atLeast"/>
        <w:rPr>
          <w:noProof w:val="0"/>
          <w:snapToGrid w:val="0"/>
        </w:rPr>
      </w:pPr>
      <w:r w:rsidRPr="00FA52B0">
        <w:rPr>
          <w:noProof w:val="0"/>
          <w:snapToGrid w:val="0"/>
        </w:rPr>
        <w:t>}</w:t>
      </w:r>
    </w:p>
    <w:p w14:paraId="3EE7C0E8" w14:textId="77777777" w:rsidR="0026166E" w:rsidRPr="00FA52B0" w:rsidRDefault="0026166E" w:rsidP="0026166E">
      <w:pPr>
        <w:pStyle w:val="PL"/>
        <w:spacing w:line="0" w:lineRule="atLeast"/>
        <w:rPr>
          <w:noProof w:val="0"/>
          <w:snapToGrid w:val="0"/>
        </w:rPr>
      </w:pPr>
    </w:p>
    <w:p w14:paraId="5BE05F51" w14:textId="77777777" w:rsidR="0026166E" w:rsidRPr="00FA52B0" w:rsidRDefault="0026166E" w:rsidP="0026166E">
      <w:pPr>
        <w:pStyle w:val="PL"/>
        <w:spacing w:line="0" w:lineRule="atLeast"/>
        <w:rPr>
          <w:noProof w:val="0"/>
          <w:snapToGrid w:val="0"/>
        </w:rPr>
      </w:pPr>
      <w:r w:rsidRPr="00FA52B0">
        <w:rPr>
          <w:noProof w:val="0"/>
          <w:snapToGrid w:val="0"/>
        </w:rPr>
        <w:t>E1AP-ELEMENTARY-PROCEDURES-CLASS-2 E1AP-ELEMENTARY-PROCEDURE ::= {</w:t>
      </w:r>
    </w:p>
    <w:p w14:paraId="49B59ADD" w14:textId="77777777" w:rsidR="0026166E" w:rsidRPr="00FA52B0" w:rsidRDefault="0026166E" w:rsidP="0026166E">
      <w:pPr>
        <w:pStyle w:val="PL"/>
        <w:spacing w:line="0" w:lineRule="atLeast"/>
        <w:rPr>
          <w:noProof w:val="0"/>
          <w:snapToGrid w:val="0"/>
        </w:rPr>
      </w:pPr>
      <w:r w:rsidRPr="00FA52B0">
        <w:rPr>
          <w:noProof w:val="0"/>
          <w:snapToGrid w:val="0"/>
        </w:rPr>
        <w:tab/>
        <w:t>errorIndication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702F477" w14:textId="77777777" w:rsidR="0026166E" w:rsidRPr="00FA52B0" w:rsidRDefault="0026166E" w:rsidP="0026166E">
      <w:pPr>
        <w:pStyle w:val="PL"/>
        <w:spacing w:line="0" w:lineRule="atLeast"/>
        <w:rPr>
          <w:noProof w:val="0"/>
          <w:snapToGrid w:val="0"/>
        </w:rPr>
      </w:pPr>
      <w:r w:rsidRPr="00FA52B0">
        <w:rPr>
          <w:noProof w:val="0"/>
          <w:snapToGrid w:val="0"/>
        </w:rPr>
        <w:tab/>
        <w:t>bearerContextReleaseRequest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27694D74" w14:textId="77777777" w:rsidR="0026166E" w:rsidRPr="00FA52B0" w:rsidRDefault="0026166E" w:rsidP="0026166E">
      <w:pPr>
        <w:pStyle w:val="PL"/>
        <w:spacing w:line="0" w:lineRule="atLeast"/>
        <w:rPr>
          <w:noProof w:val="0"/>
          <w:snapToGrid w:val="0"/>
        </w:rPr>
      </w:pPr>
      <w:r w:rsidRPr="00FA52B0">
        <w:rPr>
          <w:noProof w:val="0"/>
          <w:snapToGrid w:val="0"/>
        </w:rPr>
        <w:tab/>
        <w:t>bearerContextInactivityNotification</w:t>
      </w:r>
      <w:r w:rsidRPr="00FA52B0">
        <w:rPr>
          <w:noProof w:val="0"/>
          <w:snapToGrid w:val="0"/>
        </w:rPr>
        <w:tab/>
      </w:r>
      <w:r w:rsidRPr="00FA52B0">
        <w:rPr>
          <w:noProof w:val="0"/>
          <w:snapToGrid w:val="0"/>
        </w:rPr>
        <w:tab/>
        <w:t>|</w:t>
      </w:r>
    </w:p>
    <w:p w14:paraId="0DCD14EA" w14:textId="77777777" w:rsidR="0026166E" w:rsidRPr="00FA52B0" w:rsidRDefault="0026166E" w:rsidP="0026166E">
      <w:pPr>
        <w:pStyle w:val="PL"/>
        <w:spacing w:line="0" w:lineRule="atLeast"/>
        <w:rPr>
          <w:noProof w:val="0"/>
          <w:snapToGrid w:val="0"/>
        </w:rPr>
      </w:pPr>
      <w:r w:rsidRPr="00FA52B0">
        <w:rPr>
          <w:noProof w:val="0"/>
          <w:snapToGrid w:val="0"/>
        </w:rPr>
        <w:tab/>
        <w:t>dLDataNotification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FA80A36" w14:textId="77777777" w:rsidR="0026166E" w:rsidRPr="00FA52B0" w:rsidRDefault="0026166E" w:rsidP="0026166E">
      <w:pPr>
        <w:pStyle w:val="PL"/>
        <w:spacing w:line="0" w:lineRule="atLeast"/>
        <w:rPr>
          <w:noProof w:val="0"/>
          <w:snapToGrid w:val="0"/>
        </w:rPr>
      </w:pPr>
      <w:r w:rsidRPr="00FA52B0">
        <w:rPr>
          <w:rFonts w:ascii="SimSun" w:eastAsia="SimSun" w:hAnsi="SimSun"/>
          <w:noProof w:val="0"/>
          <w:snapToGrid w:val="0"/>
          <w:lang w:eastAsia="zh-CN"/>
        </w:rPr>
        <w:tab/>
      </w:r>
      <w:r w:rsidRPr="00FA52B0">
        <w:rPr>
          <w:rFonts w:ascii="SimSun" w:eastAsia="SimSun" w:hAnsi="SimSun" w:hint="eastAsia"/>
          <w:noProof w:val="0"/>
          <w:snapToGrid w:val="0"/>
          <w:lang w:eastAsia="zh-CN"/>
        </w:rPr>
        <w:t>u</w:t>
      </w:r>
      <w:r w:rsidRPr="00FA52B0">
        <w:rPr>
          <w:noProof w:val="0"/>
          <w:snapToGrid w:val="0"/>
        </w:rPr>
        <w:t>LDataNotification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3C9C6BBF" w14:textId="77777777" w:rsidR="0026166E" w:rsidRPr="00FA52B0" w:rsidRDefault="0026166E" w:rsidP="0026166E">
      <w:pPr>
        <w:pStyle w:val="PL"/>
        <w:spacing w:line="0" w:lineRule="atLeast"/>
        <w:rPr>
          <w:noProof w:val="0"/>
          <w:snapToGrid w:val="0"/>
        </w:rPr>
      </w:pPr>
      <w:r w:rsidRPr="00FA52B0">
        <w:rPr>
          <w:noProof w:val="0"/>
          <w:snapToGrid w:val="0"/>
        </w:rPr>
        <w:tab/>
        <w:t>dataUsageReport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7DE45B8" w14:textId="77777777" w:rsidR="0026166E" w:rsidRPr="00FA52B0" w:rsidRDefault="0026166E" w:rsidP="0026166E">
      <w:pPr>
        <w:pStyle w:val="PL"/>
        <w:spacing w:line="0" w:lineRule="atLeast"/>
        <w:rPr>
          <w:noProof w:val="0"/>
          <w:snapToGrid w:val="0"/>
        </w:rPr>
      </w:pPr>
      <w:r w:rsidRPr="00FA52B0">
        <w:rPr>
          <w:noProof w:val="0"/>
          <w:snapToGrid w:val="0"/>
        </w:rPr>
        <w:tab/>
        <w:t>gNB-CU-UP-CounterCheck</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5257AB1" w14:textId="77777777" w:rsidR="0026166E" w:rsidRPr="00FA52B0" w:rsidRDefault="0026166E" w:rsidP="0026166E">
      <w:pPr>
        <w:pStyle w:val="PL"/>
        <w:spacing w:line="0" w:lineRule="atLeast"/>
        <w:rPr>
          <w:noProof w:val="0"/>
          <w:snapToGrid w:val="0"/>
        </w:rPr>
      </w:pPr>
      <w:r w:rsidRPr="00FA52B0">
        <w:rPr>
          <w:noProof w:val="0"/>
          <w:snapToGrid w:val="0"/>
        </w:rPr>
        <w:tab/>
      </w:r>
      <w:r w:rsidRPr="00FA52B0">
        <w:rPr>
          <w:noProof w:val="0"/>
        </w:rPr>
        <w:t>gNB-CU-UP-StatusIndication</w:t>
      </w:r>
      <w:r w:rsidRPr="00FA52B0">
        <w:rPr>
          <w:noProof w:val="0"/>
        </w:rPr>
        <w:tab/>
      </w:r>
      <w:r w:rsidRPr="00FA52B0">
        <w:rPr>
          <w:noProof w:val="0"/>
        </w:rPr>
        <w:tab/>
      </w:r>
      <w:r w:rsidRPr="00FA52B0">
        <w:rPr>
          <w:noProof w:val="0"/>
        </w:rPr>
        <w:tab/>
      </w:r>
      <w:r>
        <w:rPr>
          <w:noProof w:val="0"/>
        </w:rPr>
        <w:tab/>
      </w:r>
      <w:r w:rsidRPr="00FA52B0">
        <w:rPr>
          <w:noProof w:val="0"/>
          <w:snapToGrid w:val="0"/>
        </w:rPr>
        <w:t>|</w:t>
      </w:r>
    </w:p>
    <w:p w14:paraId="09E0796C" w14:textId="77777777" w:rsidR="0026166E" w:rsidRPr="00FA52B0" w:rsidRDefault="0026166E" w:rsidP="0026166E">
      <w:pPr>
        <w:pStyle w:val="PL"/>
        <w:spacing w:line="0" w:lineRule="atLeast"/>
        <w:rPr>
          <w:noProof w:val="0"/>
          <w:snapToGrid w:val="0"/>
        </w:rPr>
      </w:pPr>
      <w:r w:rsidRPr="00FA52B0">
        <w:rPr>
          <w:lang w:eastAsia="zh-CN"/>
        </w:rPr>
        <w:tab/>
        <w:t>mRDC-DataUsageReport</w:t>
      </w:r>
      <w:r w:rsidRPr="00FA52B0">
        <w:rPr>
          <w:lang w:eastAsia="zh-CN"/>
        </w:rPr>
        <w:tab/>
      </w:r>
      <w:r w:rsidRPr="00FA52B0">
        <w:rPr>
          <w:lang w:eastAsia="zh-CN"/>
        </w:rPr>
        <w:tab/>
      </w:r>
      <w:r w:rsidRPr="00FA52B0">
        <w:rPr>
          <w:lang w:eastAsia="zh-CN"/>
        </w:rPr>
        <w:tab/>
      </w:r>
      <w:r w:rsidRPr="00FA52B0">
        <w:rPr>
          <w:lang w:eastAsia="zh-CN"/>
        </w:rPr>
        <w:tab/>
      </w:r>
      <w:r w:rsidRPr="00FA52B0">
        <w:rPr>
          <w:lang w:eastAsia="zh-CN"/>
        </w:rPr>
        <w:tab/>
        <w:t>|</w:t>
      </w:r>
    </w:p>
    <w:p w14:paraId="039EE2A7" w14:textId="77777777" w:rsidR="0026166E" w:rsidRPr="005C05F1" w:rsidRDefault="0026166E" w:rsidP="0026166E">
      <w:pPr>
        <w:pStyle w:val="PL"/>
        <w:spacing w:line="0" w:lineRule="atLeast"/>
        <w:rPr>
          <w:noProof w:val="0"/>
          <w:snapToGrid w:val="0"/>
        </w:rPr>
      </w:pPr>
      <w:r w:rsidRPr="005C05F1">
        <w:rPr>
          <w:noProof w:val="0"/>
          <w:snapToGrid w:val="0"/>
        </w:rPr>
        <w:tab/>
        <w:t>deactivateTrace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0169DFE9" w14:textId="77777777" w:rsidR="0026166E" w:rsidRDefault="0026166E" w:rsidP="0026166E">
      <w:pPr>
        <w:pStyle w:val="PL"/>
        <w:spacing w:line="0" w:lineRule="atLeast"/>
        <w:rPr>
          <w:noProof w:val="0"/>
          <w:snapToGrid w:val="0"/>
        </w:rPr>
      </w:pPr>
      <w:r w:rsidRPr="005C05F1">
        <w:rPr>
          <w:noProof w:val="0"/>
          <w:snapToGrid w:val="0"/>
        </w:rPr>
        <w:tab/>
        <w:t>traceStart</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55BFACCF" w14:textId="77777777" w:rsidR="0026166E" w:rsidRDefault="0026166E" w:rsidP="0026166E">
      <w:pPr>
        <w:pStyle w:val="PL"/>
        <w:spacing w:line="0" w:lineRule="atLeast"/>
        <w:rPr>
          <w:ins w:id="770" w:author="Author"/>
          <w:noProof w:val="0"/>
          <w:snapToGrid w:val="0"/>
        </w:rPr>
      </w:pPr>
      <w:ins w:id="771" w:author="Author">
        <w:r>
          <w:rPr>
            <w:noProof w:val="0"/>
            <w:snapToGrid w:val="0"/>
          </w:rPr>
          <w:tab/>
          <w:t>resourceStatusReporting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C05F1">
          <w:rPr>
            <w:noProof w:val="0"/>
            <w:snapToGrid w:val="0"/>
          </w:rPr>
          <w:t>|</w:t>
        </w:r>
      </w:ins>
      <w:r w:rsidRPr="005C05F1">
        <w:rPr>
          <w:noProof w:val="0"/>
          <w:snapToGrid w:val="0"/>
        </w:rPr>
        <w:tab/>
      </w:r>
    </w:p>
    <w:p w14:paraId="35555FC3" w14:textId="77777777" w:rsidR="0026166E" w:rsidRDefault="0026166E" w:rsidP="0026166E">
      <w:pPr>
        <w:pStyle w:val="PL"/>
        <w:spacing w:line="0" w:lineRule="atLeast"/>
        <w:rPr>
          <w:noProof w:val="0"/>
          <w:snapToGrid w:val="0"/>
        </w:rPr>
      </w:pPr>
      <w:ins w:id="772" w:author="Author">
        <w:r>
          <w:rPr>
            <w:noProof w:val="0"/>
            <w:snapToGrid w:val="0"/>
          </w:rPr>
          <w:tab/>
        </w:r>
      </w:ins>
      <w:r w:rsidRPr="005C05F1">
        <w:rPr>
          <w:noProof w:val="0"/>
          <w:snapToGrid w:val="0"/>
        </w:rPr>
        <w:t>privateMessage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2747839F" w14:textId="77777777" w:rsidR="0026166E" w:rsidRPr="00FA52B0" w:rsidRDefault="0026166E" w:rsidP="0026166E">
      <w:pPr>
        <w:pStyle w:val="PL"/>
        <w:spacing w:line="0" w:lineRule="atLeast"/>
        <w:ind w:firstLine="284"/>
        <w:rPr>
          <w:noProof w:val="0"/>
          <w:snapToGrid w:val="0"/>
        </w:rPr>
      </w:pPr>
      <w:r w:rsidRPr="00FA52B0">
        <w:rPr>
          <w:noProof w:val="0"/>
          <w:snapToGrid w:val="0"/>
        </w:rPr>
        <w:t>...</w:t>
      </w:r>
    </w:p>
    <w:p w14:paraId="7D91450C" w14:textId="77777777" w:rsidR="0026166E" w:rsidRPr="00FA52B0" w:rsidRDefault="0026166E" w:rsidP="0026166E">
      <w:pPr>
        <w:pStyle w:val="PL"/>
        <w:spacing w:line="0" w:lineRule="atLeast"/>
        <w:rPr>
          <w:noProof w:val="0"/>
          <w:snapToGrid w:val="0"/>
        </w:rPr>
      </w:pPr>
      <w:r w:rsidRPr="00FA52B0">
        <w:rPr>
          <w:noProof w:val="0"/>
          <w:snapToGrid w:val="0"/>
        </w:rPr>
        <w:t>}</w:t>
      </w:r>
    </w:p>
    <w:p w14:paraId="4912D8D7" w14:textId="77777777" w:rsidR="0026166E" w:rsidRPr="009A2E70" w:rsidRDefault="0026166E" w:rsidP="0026166E">
      <w:pPr>
        <w:rPr>
          <w:rPrChange w:id="773" w:author="Author">
            <w:rPr>
              <w:lang w:val="en-US"/>
            </w:rPr>
          </w:rPrChange>
        </w:rPr>
      </w:pPr>
    </w:p>
    <w:p w14:paraId="73159721"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E53C3D4" w14:textId="77777777" w:rsidR="0026166E" w:rsidRDefault="0026166E" w:rsidP="0026166E">
      <w:pPr>
        <w:rPr>
          <w:lang w:val="en-US"/>
        </w:rPr>
      </w:pPr>
    </w:p>
    <w:p w14:paraId="0E8C52CB" w14:textId="77777777" w:rsidR="0026166E" w:rsidRPr="00FA52B0" w:rsidRDefault="0026166E" w:rsidP="0026166E">
      <w:pPr>
        <w:pStyle w:val="PL"/>
        <w:spacing w:line="0" w:lineRule="atLeast"/>
        <w:rPr>
          <w:noProof w:val="0"/>
          <w:snapToGrid w:val="0"/>
        </w:rPr>
      </w:pPr>
      <w:r w:rsidRPr="00FA52B0">
        <w:rPr>
          <w:noProof w:val="0"/>
          <w:snapToGrid w:val="0"/>
        </w:rPr>
        <w:t>-- **************************************************************</w:t>
      </w:r>
    </w:p>
    <w:p w14:paraId="3850E0C1" w14:textId="77777777" w:rsidR="0026166E" w:rsidRPr="00FA52B0" w:rsidRDefault="0026166E" w:rsidP="0026166E">
      <w:pPr>
        <w:pStyle w:val="PL"/>
        <w:spacing w:line="0" w:lineRule="atLeast"/>
        <w:rPr>
          <w:noProof w:val="0"/>
          <w:snapToGrid w:val="0"/>
        </w:rPr>
      </w:pPr>
      <w:r w:rsidRPr="00FA52B0">
        <w:rPr>
          <w:noProof w:val="0"/>
          <w:snapToGrid w:val="0"/>
        </w:rPr>
        <w:t>--</w:t>
      </w:r>
    </w:p>
    <w:p w14:paraId="11CB2FFF" w14:textId="77777777" w:rsidR="0026166E" w:rsidRPr="00FA52B0" w:rsidRDefault="0026166E" w:rsidP="0026166E">
      <w:pPr>
        <w:pStyle w:val="PL"/>
        <w:spacing w:line="0" w:lineRule="atLeast"/>
        <w:outlineLvl w:val="3"/>
        <w:rPr>
          <w:noProof w:val="0"/>
          <w:snapToGrid w:val="0"/>
        </w:rPr>
      </w:pPr>
      <w:r w:rsidRPr="00FA52B0">
        <w:rPr>
          <w:noProof w:val="0"/>
          <w:snapToGrid w:val="0"/>
        </w:rPr>
        <w:t>-- Interface Elementary Procedures</w:t>
      </w:r>
    </w:p>
    <w:p w14:paraId="3AFD01FC" w14:textId="77777777" w:rsidR="0026166E" w:rsidRPr="00FA52B0" w:rsidRDefault="0026166E" w:rsidP="0026166E">
      <w:pPr>
        <w:pStyle w:val="PL"/>
        <w:spacing w:line="0" w:lineRule="atLeast"/>
        <w:rPr>
          <w:noProof w:val="0"/>
          <w:snapToGrid w:val="0"/>
        </w:rPr>
      </w:pPr>
      <w:r w:rsidRPr="00FA52B0">
        <w:rPr>
          <w:noProof w:val="0"/>
          <w:snapToGrid w:val="0"/>
        </w:rPr>
        <w:t>--</w:t>
      </w:r>
    </w:p>
    <w:p w14:paraId="1741EACE" w14:textId="77777777" w:rsidR="0026166E" w:rsidRPr="00FA52B0" w:rsidRDefault="0026166E" w:rsidP="0026166E">
      <w:pPr>
        <w:pStyle w:val="PL"/>
        <w:spacing w:line="0" w:lineRule="atLeast"/>
        <w:rPr>
          <w:noProof w:val="0"/>
          <w:snapToGrid w:val="0"/>
        </w:rPr>
      </w:pPr>
      <w:r w:rsidRPr="00FA52B0">
        <w:rPr>
          <w:noProof w:val="0"/>
          <w:snapToGrid w:val="0"/>
        </w:rPr>
        <w:t>-- **************************************************************</w:t>
      </w:r>
    </w:p>
    <w:p w14:paraId="56D99489" w14:textId="77777777" w:rsidR="0026166E" w:rsidRDefault="0026166E" w:rsidP="0026166E">
      <w:pPr>
        <w:rPr>
          <w:lang w:val="en-US"/>
        </w:rPr>
      </w:pPr>
    </w:p>
    <w:p w14:paraId="74243258" w14:textId="77777777" w:rsidR="0026166E" w:rsidRDefault="0026166E" w:rsidP="0026166E">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2BAC4D5C" w14:textId="77777777" w:rsidR="0026166E" w:rsidRPr="00FA52B0" w:rsidRDefault="0026166E" w:rsidP="0026166E">
      <w:pPr>
        <w:pStyle w:val="PL"/>
      </w:pPr>
    </w:p>
    <w:p w14:paraId="0C2091C6" w14:textId="77777777" w:rsidR="0026166E" w:rsidRPr="00FA52B0" w:rsidRDefault="0026166E" w:rsidP="0026166E">
      <w:pPr>
        <w:pStyle w:val="PL"/>
        <w:spacing w:line="0" w:lineRule="atLeast"/>
        <w:rPr>
          <w:ins w:id="774" w:author="Author"/>
          <w:noProof w:val="0"/>
        </w:rPr>
      </w:pPr>
      <w:ins w:id="775" w:author="Author">
        <w:r>
          <w:rPr>
            <w:noProof w:val="0"/>
          </w:rPr>
          <w:t>resourceStatusReportingInitiation</w:t>
        </w:r>
        <w:r w:rsidRPr="00FA52B0">
          <w:rPr>
            <w:noProof w:val="0"/>
          </w:rPr>
          <w:t xml:space="preserve"> E1AP-ELEMENTARY-PROCEDURE ::= {</w:t>
        </w:r>
      </w:ins>
    </w:p>
    <w:p w14:paraId="58851A1E" w14:textId="77777777" w:rsidR="0026166E" w:rsidRPr="00FA52B0" w:rsidRDefault="0026166E" w:rsidP="0026166E">
      <w:pPr>
        <w:pStyle w:val="PL"/>
        <w:spacing w:line="0" w:lineRule="atLeast"/>
        <w:rPr>
          <w:ins w:id="776" w:author="Author"/>
          <w:noProof w:val="0"/>
        </w:rPr>
      </w:pPr>
      <w:ins w:id="777" w:author="Author">
        <w:r w:rsidRPr="00FA52B0">
          <w:rPr>
            <w:noProof w:val="0"/>
          </w:rPr>
          <w:tab/>
          <w:t>INITIATING MESSAGE</w:t>
        </w:r>
        <w:r w:rsidRPr="00FA52B0">
          <w:rPr>
            <w:noProof w:val="0"/>
          </w:rPr>
          <w:tab/>
        </w:r>
        <w:r w:rsidRPr="00FA52B0">
          <w:rPr>
            <w:noProof w:val="0"/>
          </w:rPr>
          <w:tab/>
        </w:r>
        <w:r>
          <w:rPr>
            <w:noProof w:val="0"/>
          </w:rPr>
          <w:t>ResourceStatusRequest</w:t>
        </w:r>
      </w:ins>
    </w:p>
    <w:p w14:paraId="0547CBCA" w14:textId="77777777" w:rsidR="0026166E" w:rsidRPr="00FA52B0" w:rsidRDefault="0026166E" w:rsidP="0026166E">
      <w:pPr>
        <w:pStyle w:val="PL"/>
        <w:spacing w:line="0" w:lineRule="atLeast"/>
        <w:rPr>
          <w:ins w:id="778" w:author="Author"/>
          <w:noProof w:val="0"/>
        </w:rPr>
      </w:pPr>
      <w:ins w:id="779" w:author="Author">
        <w:r w:rsidRPr="00FA52B0">
          <w:rPr>
            <w:noProof w:val="0"/>
          </w:rPr>
          <w:tab/>
          <w:t>SUCCESSFUL OUTCOME</w:t>
        </w:r>
        <w:r w:rsidRPr="00FA52B0">
          <w:rPr>
            <w:noProof w:val="0"/>
          </w:rPr>
          <w:tab/>
        </w:r>
        <w:r w:rsidRPr="00FA52B0">
          <w:rPr>
            <w:noProof w:val="0"/>
          </w:rPr>
          <w:tab/>
        </w:r>
        <w:r>
          <w:rPr>
            <w:noProof w:val="0"/>
          </w:rPr>
          <w:t>ResourceStatusResponse</w:t>
        </w:r>
      </w:ins>
    </w:p>
    <w:p w14:paraId="2E61C486" w14:textId="77777777" w:rsidR="0026166E" w:rsidRPr="00FA52B0" w:rsidRDefault="0026166E" w:rsidP="0026166E">
      <w:pPr>
        <w:pStyle w:val="PL"/>
        <w:spacing w:line="0" w:lineRule="atLeast"/>
        <w:rPr>
          <w:ins w:id="780" w:author="Author"/>
          <w:noProof w:val="0"/>
        </w:rPr>
      </w:pPr>
      <w:ins w:id="781" w:author="Author">
        <w:r w:rsidRPr="00FA52B0">
          <w:rPr>
            <w:noProof w:val="0"/>
          </w:rPr>
          <w:tab/>
          <w:t>UNSUCCESSFUL OUTCOME</w:t>
        </w:r>
        <w:r w:rsidRPr="00FA52B0">
          <w:rPr>
            <w:noProof w:val="0"/>
          </w:rPr>
          <w:tab/>
        </w:r>
        <w:r>
          <w:rPr>
            <w:noProof w:val="0"/>
          </w:rPr>
          <w:t>ResourceStatusFailure</w:t>
        </w:r>
      </w:ins>
    </w:p>
    <w:p w14:paraId="77BD0EBC" w14:textId="77777777" w:rsidR="0026166E" w:rsidRPr="00FA52B0" w:rsidRDefault="0026166E" w:rsidP="0026166E">
      <w:pPr>
        <w:pStyle w:val="PL"/>
        <w:spacing w:line="0" w:lineRule="atLeast"/>
        <w:rPr>
          <w:ins w:id="782" w:author="Author"/>
          <w:noProof w:val="0"/>
        </w:rPr>
      </w:pPr>
      <w:ins w:id="783" w:author="Author">
        <w:r w:rsidRPr="00FA52B0">
          <w:rPr>
            <w:noProof w:val="0"/>
          </w:rPr>
          <w:tab/>
          <w:t>PROCEDURE CODE</w:t>
        </w:r>
        <w:r w:rsidRPr="00FA52B0">
          <w:rPr>
            <w:noProof w:val="0"/>
          </w:rPr>
          <w:tab/>
        </w:r>
        <w:r w:rsidRPr="00FA52B0">
          <w:rPr>
            <w:noProof w:val="0"/>
          </w:rPr>
          <w:tab/>
        </w:r>
        <w:r w:rsidRPr="00FA52B0">
          <w:rPr>
            <w:noProof w:val="0"/>
          </w:rPr>
          <w:tab/>
          <w:t>id-</w:t>
        </w:r>
        <w:r>
          <w:rPr>
            <w:noProof w:val="0"/>
          </w:rPr>
          <w:t>resourceStatusReportingInitiation</w:t>
        </w:r>
      </w:ins>
    </w:p>
    <w:p w14:paraId="2AEB3C22" w14:textId="77777777" w:rsidR="0026166E" w:rsidRPr="00FA52B0" w:rsidRDefault="0026166E" w:rsidP="0026166E">
      <w:pPr>
        <w:pStyle w:val="PL"/>
        <w:spacing w:line="0" w:lineRule="atLeast"/>
        <w:rPr>
          <w:ins w:id="784" w:author="Author"/>
          <w:noProof w:val="0"/>
        </w:rPr>
      </w:pPr>
      <w:ins w:id="785" w:author="Author">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r>
          <w:rPr>
            <w:noProof w:val="0"/>
          </w:rPr>
          <w:t>reject</w:t>
        </w:r>
      </w:ins>
    </w:p>
    <w:p w14:paraId="1D6EA551" w14:textId="77777777" w:rsidR="0026166E" w:rsidRPr="00FA52B0" w:rsidRDefault="0026166E" w:rsidP="0026166E">
      <w:pPr>
        <w:pStyle w:val="PL"/>
        <w:spacing w:line="0" w:lineRule="atLeast"/>
        <w:rPr>
          <w:ins w:id="786" w:author="Author"/>
          <w:noProof w:val="0"/>
        </w:rPr>
      </w:pPr>
      <w:ins w:id="787" w:author="Author">
        <w:r w:rsidRPr="00FA52B0">
          <w:rPr>
            <w:noProof w:val="0"/>
          </w:rPr>
          <w:t>}</w:t>
        </w:r>
      </w:ins>
    </w:p>
    <w:p w14:paraId="38C8DA69" w14:textId="77777777" w:rsidR="0026166E" w:rsidRDefault="0026166E" w:rsidP="0026166E">
      <w:pPr>
        <w:rPr>
          <w:ins w:id="788" w:author="Author"/>
          <w:lang w:val="en-US"/>
        </w:rPr>
      </w:pPr>
    </w:p>
    <w:p w14:paraId="0C6FBAA6" w14:textId="77777777" w:rsidR="0026166E" w:rsidRPr="00FA52B0" w:rsidRDefault="0026166E" w:rsidP="0026166E">
      <w:pPr>
        <w:pStyle w:val="PL"/>
        <w:spacing w:line="0" w:lineRule="atLeast"/>
        <w:rPr>
          <w:ins w:id="789" w:author="Author"/>
          <w:noProof w:val="0"/>
        </w:rPr>
      </w:pPr>
      <w:ins w:id="790" w:author="Author">
        <w:r>
          <w:rPr>
            <w:noProof w:val="0"/>
          </w:rPr>
          <w:t>resourceStatusReporting</w:t>
        </w:r>
        <w:r w:rsidRPr="00FA52B0">
          <w:rPr>
            <w:noProof w:val="0"/>
          </w:rPr>
          <w:t xml:space="preserve"> E1AP-ELEMENTARY-PROCEDURE ::= {</w:t>
        </w:r>
      </w:ins>
    </w:p>
    <w:p w14:paraId="3558373D" w14:textId="77777777" w:rsidR="0026166E" w:rsidRPr="00FA52B0" w:rsidRDefault="0026166E" w:rsidP="0026166E">
      <w:pPr>
        <w:pStyle w:val="PL"/>
        <w:spacing w:line="0" w:lineRule="atLeast"/>
        <w:rPr>
          <w:ins w:id="791" w:author="Author"/>
          <w:noProof w:val="0"/>
        </w:rPr>
      </w:pPr>
      <w:ins w:id="792" w:author="Author">
        <w:r w:rsidRPr="00FA52B0">
          <w:rPr>
            <w:noProof w:val="0"/>
          </w:rPr>
          <w:tab/>
          <w:t>INITIATING MESSAGE</w:t>
        </w:r>
        <w:r w:rsidRPr="00FA52B0">
          <w:rPr>
            <w:noProof w:val="0"/>
          </w:rPr>
          <w:tab/>
        </w:r>
        <w:r w:rsidRPr="00FA52B0">
          <w:rPr>
            <w:noProof w:val="0"/>
          </w:rPr>
          <w:tab/>
        </w:r>
        <w:r>
          <w:rPr>
            <w:noProof w:val="0"/>
          </w:rPr>
          <w:t>ResourceStatusUpdate</w:t>
        </w:r>
      </w:ins>
    </w:p>
    <w:p w14:paraId="144BFD33" w14:textId="77777777" w:rsidR="0026166E" w:rsidRPr="00FA52B0" w:rsidRDefault="0026166E" w:rsidP="0026166E">
      <w:pPr>
        <w:pStyle w:val="PL"/>
        <w:spacing w:line="0" w:lineRule="atLeast"/>
        <w:rPr>
          <w:ins w:id="793" w:author="Author"/>
          <w:noProof w:val="0"/>
        </w:rPr>
      </w:pPr>
      <w:ins w:id="794" w:author="Author">
        <w:r w:rsidRPr="00FA52B0">
          <w:rPr>
            <w:noProof w:val="0"/>
          </w:rPr>
          <w:tab/>
          <w:t>PROCEDURE CODE</w:t>
        </w:r>
        <w:r w:rsidRPr="00FA52B0">
          <w:rPr>
            <w:noProof w:val="0"/>
          </w:rPr>
          <w:tab/>
        </w:r>
        <w:r w:rsidRPr="00FA52B0">
          <w:rPr>
            <w:noProof w:val="0"/>
          </w:rPr>
          <w:tab/>
        </w:r>
        <w:r w:rsidRPr="00FA52B0">
          <w:rPr>
            <w:noProof w:val="0"/>
          </w:rPr>
          <w:tab/>
          <w:t>id-</w:t>
        </w:r>
        <w:r>
          <w:rPr>
            <w:noProof w:val="0"/>
          </w:rPr>
          <w:t>resourceStatusReporting</w:t>
        </w:r>
      </w:ins>
    </w:p>
    <w:p w14:paraId="423D3F6E" w14:textId="77777777" w:rsidR="0026166E" w:rsidRPr="00FA52B0" w:rsidRDefault="0026166E" w:rsidP="0026166E">
      <w:pPr>
        <w:pStyle w:val="PL"/>
        <w:spacing w:line="0" w:lineRule="atLeast"/>
        <w:rPr>
          <w:ins w:id="795" w:author="Author"/>
          <w:noProof w:val="0"/>
        </w:rPr>
      </w:pPr>
      <w:ins w:id="796" w:author="Author">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r>
          <w:rPr>
            <w:noProof w:val="0"/>
          </w:rPr>
          <w:t>ignore</w:t>
        </w:r>
      </w:ins>
    </w:p>
    <w:p w14:paraId="42B737C0" w14:textId="77777777" w:rsidR="0026166E" w:rsidRPr="009A2E70" w:rsidRDefault="0026166E">
      <w:pPr>
        <w:pStyle w:val="PL"/>
        <w:spacing w:line="0" w:lineRule="atLeast"/>
        <w:rPr>
          <w:rPrChange w:id="797" w:author="Author">
            <w:rPr>
              <w:lang w:val="en-US"/>
            </w:rPr>
          </w:rPrChange>
        </w:rPr>
        <w:pPrChange w:id="798" w:author="Author">
          <w:pPr/>
        </w:pPrChange>
      </w:pPr>
      <w:ins w:id="799" w:author="Author">
        <w:r w:rsidRPr="00FA52B0">
          <w:rPr>
            <w:noProof w:val="0"/>
          </w:rPr>
          <w:t>}</w:t>
        </w:r>
      </w:ins>
    </w:p>
    <w:p w14:paraId="09E2A3F5" w14:textId="77777777" w:rsidR="0026166E" w:rsidRDefault="0026166E" w:rsidP="0026166E">
      <w:pPr>
        <w:pStyle w:val="PL"/>
      </w:pPr>
    </w:p>
    <w:p w14:paraId="56B8B45C" w14:textId="77777777" w:rsidR="0026166E" w:rsidRPr="00FA52B0" w:rsidRDefault="0026166E" w:rsidP="0026166E">
      <w:pPr>
        <w:pStyle w:val="PL"/>
      </w:pPr>
    </w:p>
    <w:p w14:paraId="06EC1CC5"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B1861E6" w14:textId="77777777" w:rsidR="0026166E" w:rsidRPr="00FA52B0" w:rsidRDefault="0026166E" w:rsidP="0026166E">
      <w:pPr>
        <w:pStyle w:val="Heading3"/>
      </w:pPr>
      <w:bookmarkStart w:id="800" w:name="_Toc20955683"/>
      <w:bookmarkStart w:id="801" w:name="_Toc29461015"/>
      <w:r w:rsidRPr="00FA52B0">
        <w:t>9.4.4</w:t>
      </w:r>
      <w:r w:rsidRPr="00FA52B0">
        <w:tab/>
        <w:t>PDU Definitions</w:t>
      </w:r>
      <w:bookmarkEnd w:id="800"/>
      <w:bookmarkEnd w:id="801"/>
    </w:p>
    <w:p w14:paraId="61706E19" w14:textId="77777777" w:rsidR="0026166E" w:rsidRPr="00FA52B0" w:rsidRDefault="0026166E" w:rsidP="0026166E">
      <w:pPr>
        <w:pStyle w:val="PL"/>
        <w:spacing w:line="0" w:lineRule="atLeast"/>
        <w:rPr>
          <w:noProof w:val="0"/>
          <w:snapToGrid w:val="0"/>
        </w:rPr>
      </w:pPr>
      <w:r w:rsidRPr="00FA52B0">
        <w:rPr>
          <w:noProof w:val="0"/>
          <w:snapToGrid w:val="0"/>
        </w:rPr>
        <w:t>-- **************************************************************</w:t>
      </w:r>
    </w:p>
    <w:p w14:paraId="313CA21B" w14:textId="77777777" w:rsidR="0026166E" w:rsidRPr="00FA52B0" w:rsidRDefault="0026166E" w:rsidP="0026166E">
      <w:pPr>
        <w:pStyle w:val="PL"/>
        <w:spacing w:line="0" w:lineRule="atLeast"/>
        <w:rPr>
          <w:noProof w:val="0"/>
          <w:snapToGrid w:val="0"/>
        </w:rPr>
      </w:pPr>
      <w:r w:rsidRPr="00FA52B0">
        <w:rPr>
          <w:noProof w:val="0"/>
          <w:snapToGrid w:val="0"/>
        </w:rPr>
        <w:t>--</w:t>
      </w:r>
    </w:p>
    <w:p w14:paraId="7E23A44C" w14:textId="77777777" w:rsidR="0026166E" w:rsidRPr="00FA52B0" w:rsidRDefault="0026166E" w:rsidP="0026166E">
      <w:pPr>
        <w:pStyle w:val="PL"/>
        <w:spacing w:line="0" w:lineRule="atLeast"/>
        <w:outlineLvl w:val="3"/>
        <w:rPr>
          <w:noProof w:val="0"/>
          <w:snapToGrid w:val="0"/>
        </w:rPr>
      </w:pPr>
      <w:r w:rsidRPr="00FA52B0">
        <w:rPr>
          <w:noProof w:val="0"/>
          <w:snapToGrid w:val="0"/>
        </w:rPr>
        <w:t>-- PDU definitions for E1AP</w:t>
      </w:r>
    </w:p>
    <w:p w14:paraId="3862E42E" w14:textId="77777777" w:rsidR="0026166E" w:rsidRPr="00FA52B0" w:rsidRDefault="0026166E" w:rsidP="0026166E">
      <w:pPr>
        <w:pStyle w:val="PL"/>
        <w:spacing w:line="0" w:lineRule="atLeast"/>
        <w:rPr>
          <w:noProof w:val="0"/>
          <w:snapToGrid w:val="0"/>
        </w:rPr>
      </w:pPr>
      <w:r w:rsidRPr="00FA52B0">
        <w:rPr>
          <w:noProof w:val="0"/>
          <w:snapToGrid w:val="0"/>
        </w:rPr>
        <w:t>--</w:t>
      </w:r>
    </w:p>
    <w:p w14:paraId="44D89A31" w14:textId="77777777" w:rsidR="0026166E" w:rsidRPr="00FA52B0" w:rsidRDefault="0026166E" w:rsidP="0026166E">
      <w:pPr>
        <w:pStyle w:val="PL"/>
        <w:spacing w:line="0" w:lineRule="atLeast"/>
        <w:rPr>
          <w:noProof w:val="0"/>
          <w:snapToGrid w:val="0"/>
        </w:rPr>
      </w:pPr>
      <w:r w:rsidRPr="00FA52B0">
        <w:rPr>
          <w:noProof w:val="0"/>
          <w:snapToGrid w:val="0"/>
        </w:rPr>
        <w:t>-- **************************************************************</w:t>
      </w:r>
    </w:p>
    <w:p w14:paraId="44A02FB4" w14:textId="77777777" w:rsidR="0026166E" w:rsidRDefault="0026166E" w:rsidP="0026166E">
      <w:pPr>
        <w:rPr>
          <w:lang w:val="en-US"/>
        </w:rPr>
      </w:pPr>
    </w:p>
    <w:p w14:paraId="5052E76E" w14:textId="77777777" w:rsidR="0026166E" w:rsidRDefault="0026166E" w:rsidP="0026166E">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1785350A" w14:textId="77777777" w:rsidR="0026166E" w:rsidRPr="00FA52B0" w:rsidRDefault="0026166E" w:rsidP="0026166E">
      <w:pPr>
        <w:pStyle w:val="PL"/>
      </w:pPr>
    </w:p>
    <w:p w14:paraId="6C507E72" w14:textId="77777777" w:rsidR="0026166E" w:rsidRPr="005C05F1" w:rsidRDefault="0026166E" w:rsidP="0026166E">
      <w:pPr>
        <w:pStyle w:val="PL"/>
        <w:spacing w:line="0" w:lineRule="atLeast"/>
        <w:rPr>
          <w:noProof w:val="0"/>
          <w:snapToGrid w:val="0"/>
        </w:rPr>
      </w:pPr>
      <w:r w:rsidRPr="005C05F1">
        <w:rPr>
          <w:noProof w:val="0"/>
          <w:snapToGrid w:val="0"/>
        </w:rPr>
        <w:tab/>
        <w:t>RANUEID,</w:t>
      </w:r>
    </w:p>
    <w:p w14:paraId="670FD5FF" w14:textId="77777777" w:rsidR="0026166E" w:rsidRPr="005C05F1" w:rsidRDefault="0026166E" w:rsidP="0026166E">
      <w:pPr>
        <w:pStyle w:val="PL"/>
        <w:spacing w:line="0" w:lineRule="atLeast"/>
        <w:rPr>
          <w:noProof w:val="0"/>
          <w:snapToGrid w:val="0"/>
        </w:rPr>
      </w:pPr>
      <w:r w:rsidRPr="005C05F1">
        <w:rPr>
          <w:noProof w:val="0"/>
          <w:snapToGrid w:val="0"/>
        </w:rPr>
        <w:tab/>
        <w:t>GNB-DU-ID,</w:t>
      </w:r>
    </w:p>
    <w:p w14:paraId="659177C5" w14:textId="77777777" w:rsidR="0026166E" w:rsidRPr="005C05F1" w:rsidRDefault="0026166E" w:rsidP="0026166E">
      <w:pPr>
        <w:pStyle w:val="PL"/>
        <w:spacing w:line="0" w:lineRule="atLeast"/>
        <w:rPr>
          <w:noProof w:val="0"/>
          <w:snapToGrid w:val="0"/>
        </w:rPr>
      </w:pPr>
      <w:r w:rsidRPr="005C05F1">
        <w:rPr>
          <w:noProof w:val="0"/>
          <w:snapToGrid w:val="0"/>
        </w:rPr>
        <w:tab/>
        <w:t>TraceID,</w:t>
      </w:r>
    </w:p>
    <w:p w14:paraId="18AC9C22" w14:textId="77777777" w:rsidR="0026166E" w:rsidRPr="005C05F1" w:rsidRDefault="0026166E" w:rsidP="0026166E">
      <w:pPr>
        <w:pStyle w:val="PL"/>
        <w:spacing w:line="0" w:lineRule="atLeast"/>
        <w:rPr>
          <w:noProof w:val="0"/>
          <w:snapToGrid w:val="0"/>
        </w:rPr>
      </w:pPr>
      <w:r w:rsidRPr="005C05F1">
        <w:rPr>
          <w:noProof w:val="0"/>
          <w:snapToGrid w:val="0"/>
        </w:rPr>
        <w:tab/>
        <w:t>TraceActivation,</w:t>
      </w:r>
    </w:p>
    <w:p w14:paraId="30EE767B" w14:textId="77777777" w:rsidR="0026166E" w:rsidRPr="005C05F1" w:rsidRDefault="0026166E" w:rsidP="0026166E">
      <w:pPr>
        <w:pStyle w:val="PL"/>
        <w:spacing w:line="0" w:lineRule="atLeast"/>
        <w:rPr>
          <w:noProof w:val="0"/>
          <w:snapToGrid w:val="0"/>
        </w:rPr>
      </w:pPr>
      <w:r w:rsidRPr="005C05F1">
        <w:rPr>
          <w:noProof w:val="0"/>
          <w:snapToGrid w:val="0"/>
        </w:rPr>
        <w:tab/>
        <w:t>SubscriberProfileIDforRFP,</w:t>
      </w:r>
    </w:p>
    <w:p w14:paraId="47441404" w14:textId="77777777" w:rsidR="0026166E" w:rsidRPr="005C05F1" w:rsidRDefault="0026166E" w:rsidP="0026166E">
      <w:pPr>
        <w:pStyle w:val="PL"/>
        <w:spacing w:line="0" w:lineRule="atLeast"/>
        <w:rPr>
          <w:noProof w:val="0"/>
          <w:snapToGrid w:val="0"/>
        </w:rPr>
      </w:pPr>
      <w:r w:rsidRPr="005C05F1">
        <w:rPr>
          <w:noProof w:val="0"/>
          <w:snapToGrid w:val="0"/>
        </w:rPr>
        <w:tab/>
        <w:t>AdditionalRRMPriorityIndex,</w:t>
      </w:r>
    </w:p>
    <w:p w14:paraId="19C0B44C" w14:textId="77777777" w:rsidR="0026166E" w:rsidRPr="005C05F1" w:rsidRDefault="0026166E" w:rsidP="0026166E">
      <w:pPr>
        <w:pStyle w:val="PL"/>
        <w:spacing w:line="0" w:lineRule="atLeast"/>
        <w:rPr>
          <w:noProof w:val="0"/>
          <w:snapToGrid w:val="0"/>
        </w:rPr>
      </w:pPr>
      <w:r w:rsidRPr="005C05F1">
        <w:rPr>
          <w:noProof w:val="0"/>
          <w:snapToGrid w:val="0"/>
        </w:rPr>
        <w:tab/>
        <w:t>RetainabilityMeasurementsInfo,</w:t>
      </w:r>
    </w:p>
    <w:p w14:paraId="10D18F18" w14:textId="77777777" w:rsidR="0026166E" w:rsidRDefault="0026166E" w:rsidP="0026166E">
      <w:pPr>
        <w:pStyle w:val="PL"/>
        <w:spacing w:line="0" w:lineRule="atLeast"/>
        <w:rPr>
          <w:noProof w:val="0"/>
          <w:snapToGrid w:val="0"/>
        </w:rPr>
      </w:pPr>
      <w:r w:rsidRPr="005C05F1">
        <w:rPr>
          <w:noProof w:val="0"/>
          <w:snapToGrid w:val="0"/>
        </w:rPr>
        <w:tab/>
        <w:t>Transport-Layer-Address-Info</w:t>
      </w:r>
      <w:ins w:id="802" w:author="Author">
        <w:r>
          <w:rPr>
            <w:noProof w:val="0"/>
            <w:snapToGrid w:val="0"/>
          </w:rPr>
          <w:t>,</w:t>
        </w:r>
      </w:ins>
    </w:p>
    <w:p w14:paraId="526B4A22" w14:textId="77777777" w:rsidR="0026166E" w:rsidRPr="003C04E1" w:rsidRDefault="0026166E" w:rsidP="0026166E">
      <w:pPr>
        <w:pStyle w:val="PL"/>
        <w:spacing w:line="0" w:lineRule="atLeast"/>
        <w:rPr>
          <w:del w:id="803" w:author="Author"/>
        </w:rPr>
      </w:pPr>
      <w:del w:id="804" w:author="Author">
        <w:r>
          <w:rPr>
            <w:noProof w:val="0"/>
            <w:snapToGrid w:val="0"/>
          </w:rPr>
          <w:tab/>
        </w:r>
      </w:del>
    </w:p>
    <w:p w14:paraId="7907DFF3" w14:textId="77777777" w:rsidR="0026166E" w:rsidRDefault="0026166E" w:rsidP="0026166E">
      <w:pPr>
        <w:pStyle w:val="PL"/>
        <w:spacing w:line="0" w:lineRule="atLeast"/>
        <w:rPr>
          <w:ins w:id="805" w:author="Author"/>
        </w:rPr>
      </w:pPr>
      <w:ins w:id="806" w:author="Author">
        <w:r>
          <w:rPr>
            <w:noProof w:val="0"/>
            <w:snapToGrid w:val="0"/>
          </w:rPr>
          <w:tab/>
        </w:r>
        <w:r>
          <w:t>HW-CapacityIndicator,</w:t>
        </w:r>
      </w:ins>
    </w:p>
    <w:p w14:paraId="3E27792B" w14:textId="77777777" w:rsidR="0026166E" w:rsidRDefault="0026166E" w:rsidP="0026166E">
      <w:pPr>
        <w:pStyle w:val="PL"/>
        <w:spacing w:line="0" w:lineRule="atLeast"/>
        <w:rPr>
          <w:ins w:id="807" w:author="Author"/>
          <w:noProof w:val="0"/>
          <w:snapToGrid w:val="0"/>
        </w:rPr>
      </w:pPr>
      <w:ins w:id="808" w:author="Author">
        <w:r>
          <w:tab/>
        </w:r>
        <w:r w:rsidRPr="00777067">
          <w:rPr>
            <w:noProof w:val="0"/>
            <w:snapToGrid w:val="0"/>
          </w:rPr>
          <w:t>Re</w:t>
        </w:r>
        <w:r>
          <w:rPr>
            <w:noProof w:val="0"/>
            <w:snapToGrid w:val="0"/>
          </w:rPr>
          <w:t>gistrationRequest,</w:t>
        </w:r>
      </w:ins>
    </w:p>
    <w:p w14:paraId="0B604542" w14:textId="77777777" w:rsidR="0026166E" w:rsidRDefault="0026166E" w:rsidP="0026166E">
      <w:pPr>
        <w:pStyle w:val="PL"/>
        <w:spacing w:line="0" w:lineRule="atLeast"/>
        <w:rPr>
          <w:ins w:id="809" w:author="Author"/>
          <w:noProof w:val="0"/>
          <w:snapToGrid w:val="0"/>
        </w:rPr>
      </w:pPr>
      <w:ins w:id="810" w:author="Author">
        <w:r>
          <w:rPr>
            <w:noProof w:val="0"/>
            <w:snapToGrid w:val="0"/>
          </w:rPr>
          <w:tab/>
        </w:r>
        <w:r w:rsidRPr="00777067">
          <w:rPr>
            <w:noProof w:val="0"/>
            <w:snapToGrid w:val="0"/>
          </w:rPr>
          <w:t>ReportCharacteristics</w:t>
        </w:r>
        <w:r>
          <w:rPr>
            <w:noProof w:val="0"/>
            <w:snapToGrid w:val="0"/>
          </w:rPr>
          <w:t>,</w:t>
        </w:r>
      </w:ins>
    </w:p>
    <w:p w14:paraId="074DB844" w14:textId="77777777" w:rsidR="0026166E" w:rsidRDefault="0026166E" w:rsidP="0026166E">
      <w:pPr>
        <w:pStyle w:val="PL"/>
        <w:spacing w:line="0" w:lineRule="atLeast"/>
        <w:rPr>
          <w:ins w:id="811" w:author="Author"/>
          <w:noProof w:val="0"/>
          <w:snapToGrid w:val="0"/>
        </w:rPr>
      </w:pPr>
      <w:ins w:id="812" w:author="Author">
        <w:r>
          <w:rPr>
            <w:noProof w:val="0"/>
            <w:snapToGrid w:val="0"/>
          </w:rPr>
          <w:tab/>
        </w:r>
        <w:r w:rsidRPr="00616215">
          <w:rPr>
            <w:noProof w:val="0"/>
            <w:snapToGrid w:val="0"/>
          </w:rPr>
          <w:t>Report</w:t>
        </w:r>
        <w:r>
          <w:rPr>
            <w:noProof w:val="0"/>
            <w:snapToGrid w:val="0"/>
          </w:rPr>
          <w:t>ingPeriodicity,</w:t>
        </w:r>
      </w:ins>
    </w:p>
    <w:p w14:paraId="4BA2C086" w14:textId="77777777" w:rsidR="0026166E" w:rsidRDefault="0026166E" w:rsidP="0026166E">
      <w:pPr>
        <w:pStyle w:val="PL"/>
        <w:spacing w:line="0" w:lineRule="atLeast"/>
        <w:rPr>
          <w:ins w:id="813" w:author="Author"/>
        </w:rPr>
      </w:pPr>
      <w:ins w:id="814" w:author="Author">
        <w:r>
          <w:rPr>
            <w:noProof w:val="0"/>
            <w:snapToGrid w:val="0"/>
          </w:rPr>
          <w:tab/>
        </w:r>
        <w:r w:rsidRPr="00FA52B0">
          <w:t>T</w:t>
        </w:r>
        <w:r>
          <w:t>NL-AvailableCapacityIndicator,</w:t>
        </w:r>
      </w:ins>
    </w:p>
    <w:p w14:paraId="3DC0BAE2" w14:textId="77777777" w:rsidR="0026166E" w:rsidRPr="003C04E1" w:rsidRDefault="0026166E" w:rsidP="0026166E">
      <w:pPr>
        <w:pStyle w:val="PL"/>
        <w:spacing w:line="0" w:lineRule="atLeast"/>
        <w:rPr>
          <w:ins w:id="815" w:author="Author"/>
        </w:rPr>
      </w:pPr>
      <w:ins w:id="816" w:author="Author">
        <w:r>
          <w:tab/>
          <w:t>SliceMeasurementResultList</w:t>
        </w:r>
      </w:ins>
    </w:p>
    <w:p w14:paraId="25CE40A7" w14:textId="77777777" w:rsidR="0026166E" w:rsidRPr="00FA52B0" w:rsidRDefault="0026166E" w:rsidP="0026166E">
      <w:pPr>
        <w:pStyle w:val="PL"/>
        <w:spacing w:line="0" w:lineRule="atLeast"/>
        <w:rPr>
          <w:noProof w:val="0"/>
          <w:snapToGrid w:val="0"/>
        </w:rPr>
      </w:pPr>
    </w:p>
    <w:p w14:paraId="74930442" w14:textId="77777777" w:rsidR="0026166E" w:rsidRDefault="0026166E" w:rsidP="0026166E">
      <w:pPr>
        <w:pStyle w:val="PL"/>
        <w:spacing w:line="0" w:lineRule="atLeast"/>
        <w:rPr>
          <w:noProof w:val="0"/>
          <w:snapToGrid w:val="0"/>
        </w:rPr>
      </w:pPr>
      <w:r w:rsidRPr="00FA52B0">
        <w:rPr>
          <w:noProof w:val="0"/>
          <w:snapToGrid w:val="0"/>
        </w:rPr>
        <w:t>FROM E1AP-IEs</w:t>
      </w:r>
    </w:p>
    <w:p w14:paraId="47173DA7" w14:textId="77777777" w:rsidR="0026166E" w:rsidRDefault="0026166E" w:rsidP="0026166E">
      <w:pPr>
        <w:pStyle w:val="PL"/>
        <w:spacing w:line="0" w:lineRule="atLeast"/>
        <w:rPr>
          <w:noProof w:val="0"/>
          <w:snapToGrid w:val="0"/>
        </w:rPr>
      </w:pPr>
    </w:p>
    <w:p w14:paraId="61A51C3D" w14:textId="77777777" w:rsidR="0026166E" w:rsidRPr="00FA52B0" w:rsidRDefault="0026166E" w:rsidP="0026166E">
      <w:pPr>
        <w:pStyle w:val="PL"/>
        <w:spacing w:line="0" w:lineRule="atLeast"/>
        <w:rPr>
          <w:noProof w:val="0"/>
          <w:snapToGrid w:val="0"/>
        </w:rPr>
      </w:pPr>
    </w:p>
    <w:p w14:paraId="16393192"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B2F669D" w14:textId="77777777" w:rsidR="0026166E" w:rsidRPr="009040C2" w:rsidRDefault="0026166E" w:rsidP="0026166E">
      <w:pPr>
        <w:pStyle w:val="PL"/>
        <w:spacing w:line="0" w:lineRule="atLeast"/>
        <w:rPr>
          <w:noProof w:val="0"/>
          <w:snapToGrid w:val="0"/>
        </w:rPr>
      </w:pPr>
      <w:r w:rsidRPr="00E2262E">
        <w:rPr>
          <w:noProof w:val="0"/>
          <w:snapToGrid w:val="0"/>
        </w:rPr>
        <w:tab/>
      </w:r>
      <w:r w:rsidRPr="009040C2">
        <w:rPr>
          <w:noProof w:val="0"/>
          <w:snapToGrid w:val="0"/>
        </w:rPr>
        <w:t>id-RetainabilityMeasurementsInfo,</w:t>
      </w:r>
    </w:p>
    <w:p w14:paraId="54804DD4" w14:textId="77777777" w:rsidR="0026166E" w:rsidRDefault="0026166E" w:rsidP="0026166E">
      <w:pPr>
        <w:pStyle w:val="PL"/>
        <w:spacing w:line="0" w:lineRule="atLeast"/>
        <w:rPr>
          <w:noProof w:val="0"/>
          <w:snapToGrid w:val="0"/>
        </w:rPr>
      </w:pPr>
      <w:r w:rsidRPr="009040C2">
        <w:rPr>
          <w:noProof w:val="0"/>
          <w:snapToGrid w:val="0"/>
        </w:rPr>
        <w:tab/>
        <w:t>id-Transport-Layer-Address-Info,</w:t>
      </w:r>
    </w:p>
    <w:p w14:paraId="5936B214" w14:textId="77777777" w:rsidR="0026166E" w:rsidRDefault="0026166E" w:rsidP="0026166E">
      <w:pPr>
        <w:pStyle w:val="PL"/>
        <w:spacing w:line="0" w:lineRule="atLeast"/>
        <w:rPr>
          <w:ins w:id="817" w:author="Author"/>
          <w:snapToGrid w:val="0"/>
        </w:rPr>
      </w:pPr>
      <w:ins w:id="818" w:author="Author">
        <w:r>
          <w:rPr>
            <w:noProof w:val="0"/>
            <w:snapToGrid w:val="0"/>
          </w:rPr>
          <w:tab/>
        </w:r>
        <w:r w:rsidRPr="00FA52B0">
          <w:rPr>
            <w:snapToGrid w:val="0"/>
          </w:rPr>
          <w:t>id-</w:t>
        </w:r>
        <w:r>
          <w:rPr>
            <w:snapToGrid w:val="0"/>
          </w:rPr>
          <w:t>gNB-CU-CP-Measurement-ID,</w:t>
        </w:r>
      </w:ins>
    </w:p>
    <w:p w14:paraId="225A90F8" w14:textId="77777777" w:rsidR="0026166E" w:rsidRDefault="0026166E" w:rsidP="0026166E">
      <w:pPr>
        <w:pStyle w:val="PL"/>
        <w:spacing w:line="0" w:lineRule="atLeast"/>
        <w:rPr>
          <w:ins w:id="819" w:author="Author"/>
          <w:snapToGrid w:val="0"/>
        </w:rPr>
      </w:pPr>
      <w:ins w:id="820" w:author="Author">
        <w:r>
          <w:rPr>
            <w:snapToGrid w:val="0"/>
          </w:rPr>
          <w:tab/>
        </w:r>
        <w:r w:rsidRPr="00FA52B0">
          <w:rPr>
            <w:snapToGrid w:val="0"/>
          </w:rPr>
          <w:t>id-</w:t>
        </w:r>
        <w:r>
          <w:rPr>
            <w:snapToGrid w:val="0"/>
          </w:rPr>
          <w:t>gNB-CU-UP-Measurement-ID,</w:t>
        </w:r>
      </w:ins>
    </w:p>
    <w:p w14:paraId="07783C8F" w14:textId="77777777" w:rsidR="0026166E" w:rsidRDefault="0026166E" w:rsidP="0026166E">
      <w:pPr>
        <w:pStyle w:val="PL"/>
        <w:spacing w:line="0" w:lineRule="atLeast"/>
        <w:rPr>
          <w:ins w:id="821" w:author="Author"/>
          <w:snapToGrid w:val="0"/>
        </w:rPr>
      </w:pPr>
      <w:ins w:id="822" w:author="Author">
        <w:r>
          <w:rPr>
            <w:snapToGrid w:val="0"/>
          </w:rPr>
          <w:lastRenderedPageBreak/>
          <w:tab/>
        </w:r>
        <w:r w:rsidRPr="00FA52B0">
          <w:rPr>
            <w:snapToGrid w:val="0"/>
          </w:rPr>
          <w:t>id-</w:t>
        </w:r>
        <w:r>
          <w:rPr>
            <w:snapToGrid w:val="0"/>
          </w:rPr>
          <w:t>RegistrationRequest,</w:t>
        </w:r>
      </w:ins>
    </w:p>
    <w:p w14:paraId="2AB7F1D9" w14:textId="77777777" w:rsidR="0026166E" w:rsidRDefault="0026166E" w:rsidP="0026166E">
      <w:pPr>
        <w:pStyle w:val="PL"/>
        <w:spacing w:line="0" w:lineRule="atLeast"/>
        <w:rPr>
          <w:ins w:id="823" w:author="Author"/>
          <w:snapToGrid w:val="0"/>
        </w:rPr>
      </w:pPr>
      <w:ins w:id="824" w:author="Author">
        <w:r>
          <w:rPr>
            <w:snapToGrid w:val="0"/>
          </w:rPr>
          <w:tab/>
        </w:r>
        <w:r w:rsidRPr="00FA52B0">
          <w:rPr>
            <w:snapToGrid w:val="0"/>
          </w:rPr>
          <w:t>id-</w:t>
        </w:r>
        <w:r>
          <w:rPr>
            <w:snapToGrid w:val="0"/>
          </w:rPr>
          <w:t>ReportCharacteristics,</w:t>
        </w:r>
      </w:ins>
    </w:p>
    <w:p w14:paraId="6DC5D8A3" w14:textId="77777777" w:rsidR="0026166E" w:rsidRDefault="0026166E" w:rsidP="0026166E">
      <w:pPr>
        <w:pStyle w:val="PL"/>
        <w:spacing w:line="0" w:lineRule="atLeast"/>
        <w:rPr>
          <w:ins w:id="825" w:author="Author"/>
          <w:snapToGrid w:val="0"/>
        </w:rPr>
      </w:pPr>
      <w:ins w:id="826" w:author="Author">
        <w:r>
          <w:rPr>
            <w:snapToGrid w:val="0"/>
          </w:rPr>
          <w:tab/>
        </w:r>
        <w:r w:rsidRPr="00FA52B0">
          <w:rPr>
            <w:snapToGrid w:val="0"/>
          </w:rPr>
          <w:t>id-</w:t>
        </w:r>
        <w:r>
          <w:rPr>
            <w:snapToGrid w:val="0"/>
          </w:rPr>
          <w:t>ReportingPeriodicity,</w:t>
        </w:r>
      </w:ins>
    </w:p>
    <w:p w14:paraId="5A14D801" w14:textId="77777777" w:rsidR="0026166E" w:rsidRDefault="0026166E" w:rsidP="0026166E">
      <w:pPr>
        <w:pStyle w:val="PL"/>
        <w:spacing w:line="0" w:lineRule="atLeast"/>
        <w:rPr>
          <w:ins w:id="827" w:author="Author"/>
          <w:noProof w:val="0"/>
          <w:snapToGrid w:val="0"/>
        </w:rPr>
      </w:pPr>
      <w:ins w:id="828" w:author="Author">
        <w:r>
          <w:rPr>
            <w:noProof w:val="0"/>
            <w:snapToGrid w:val="0"/>
          </w:rPr>
          <w:tab/>
          <w:t>id-</w:t>
        </w:r>
        <w:r w:rsidRPr="00FA52B0">
          <w:t>T</w:t>
        </w:r>
        <w:r>
          <w:t>NL-AvailableCapacityIndicator,</w:t>
        </w:r>
      </w:ins>
    </w:p>
    <w:p w14:paraId="6CAF82B1" w14:textId="77777777" w:rsidR="0026166E" w:rsidRDefault="0026166E" w:rsidP="0026166E">
      <w:pPr>
        <w:pStyle w:val="PL"/>
        <w:spacing w:line="0" w:lineRule="atLeast"/>
        <w:rPr>
          <w:ins w:id="829" w:author="Author"/>
        </w:rPr>
      </w:pPr>
      <w:ins w:id="830" w:author="Author">
        <w:r>
          <w:rPr>
            <w:noProof w:val="0"/>
            <w:snapToGrid w:val="0"/>
          </w:rPr>
          <w:tab/>
          <w:t>id-</w:t>
        </w:r>
        <w:r>
          <w:t>HW-CapacityIndicator,</w:t>
        </w:r>
        <w:r w:rsidRPr="00B96749">
          <w:t xml:space="preserve"> </w:t>
        </w:r>
      </w:ins>
    </w:p>
    <w:p w14:paraId="2435A275" w14:textId="77777777" w:rsidR="0026166E" w:rsidRDefault="0026166E" w:rsidP="0026166E">
      <w:pPr>
        <w:pStyle w:val="PL"/>
        <w:spacing w:line="0" w:lineRule="atLeast"/>
        <w:rPr>
          <w:ins w:id="831" w:author="Author"/>
        </w:rPr>
      </w:pPr>
      <w:ins w:id="832" w:author="Author">
        <w:r>
          <w:tab/>
          <w:t>id-SliceMeasurementResultList,</w:t>
        </w:r>
      </w:ins>
    </w:p>
    <w:p w14:paraId="38A63A8C" w14:textId="77777777" w:rsidR="0026166E" w:rsidRPr="00FA52B0" w:rsidRDefault="0026166E" w:rsidP="0026166E">
      <w:pPr>
        <w:pStyle w:val="PL"/>
        <w:spacing w:line="0" w:lineRule="atLeast"/>
        <w:rPr>
          <w:noProof w:val="0"/>
          <w:snapToGrid w:val="0"/>
        </w:rPr>
      </w:pPr>
      <w:r>
        <w:rPr>
          <w:noProof w:val="0"/>
          <w:snapToGrid w:val="0"/>
        </w:rPr>
        <w:tab/>
      </w:r>
      <w:r w:rsidRPr="00FA52B0">
        <w:rPr>
          <w:noProof w:val="0"/>
          <w:snapToGrid w:val="0"/>
        </w:rPr>
        <w:t>maxnoofErrors,</w:t>
      </w:r>
    </w:p>
    <w:p w14:paraId="5C20D0BE" w14:textId="77777777" w:rsidR="0026166E" w:rsidRPr="00FA52B0" w:rsidRDefault="0026166E" w:rsidP="0026166E">
      <w:pPr>
        <w:pStyle w:val="PL"/>
        <w:spacing w:line="0" w:lineRule="atLeast"/>
        <w:rPr>
          <w:noProof w:val="0"/>
          <w:snapToGrid w:val="0"/>
        </w:rPr>
      </w:pPr>
      <w:r w:rsidRPr="00FA52B0">
        <w:rPr>
          <w:noProof w:val="0"/>
          <w:snapToGrid w:val="0"/>
        </w:rPr>
        <w:tab/>
        <w:t>maxnoofSPLMNs,</w:t>
      </w:r>
    </w:p>
    <w:p w14:paraId="71F4F897" w14:textId="77777777" w:rsidR="0026166E" w:rsidRPr="00FA52B0" w:rsidRDefault="0026166E" w:rsidP="0026166E">
      <w:pPr>
        <w:pStyle w:val="PL"/>
        <w:spacing w:line="0" w:lineRule="atLeast"/>
        <w:rPr>
          <w:noProof w:val="0"/>
          <w:snapToGrid w:val="0"/>
        </w:rPr>
      </w:pPr>
      <w:r w:rsidRPr="00FA52B0">
        <w:rPr>
          <w:noProof w:val="0"/>
          <w:snapToGrid w:val="0"/>
        </w:rPr>
        <w:tab/>
        <w:t>maxnoofDRBs,</w:t>
      </w:r>
    </w:p>
    <w:p w14:paraId="5DF1A473" w14:textId="77777777" w:rsidR="0026166E" w:rsidRPr="00FA52B0" w:rsidRDefault="0026166E" w:rsidP="0026166E">
      <w:pPr>
        <w:pStyle w:val="PL"/>
        <w:spacing w:line="0" w:lineRule="atLeast"/>
        <w:rPr>
          <w:snapToGrid w:val="0"/>
        </w:rPr>
      </w:pPr>
      <w:r w:rsidRPr="00FA52B0">
        <w:rPr>
          <w:snapToGrid w:val="0"/>
        </w:rPr>
        <w:tab/>
        <w:t>maxnoofTNLAssociations,</w:t>
      </w:r>
    </w:p>
    <w:p w14:paraId="1A3EC9B0" w14:textId="77777777" w:rsidR="0026166E" w:rsidRDefault="0026166E" w:rsidP="0026166E">
      <w:pPr>
        <w:pStyle w:val="PL"/>
        <w:spacing w:line="0" w:lineRule="atLeast"/>
        <w:rPr>
          <w:noProof w:val="0"/>
          <w:snapToGrid w:val="0"/>
        </w:rPr>
      </w:pPr>
      <w:r w:rsidRPr="00FA52B0">
        <w:rPr>
          <w:noProof w:val="0"/>
          <w:snapToGrid w:val="0"/>
        </w:rPr>
        <w:tab/>
        <w:t>maxnoofIndividualE1ConnectionsToReset</w:t>
      </w:r>
    </w:p>
    <w:p w14:paraId="75CC2CB7" w14:textId="77777777" w:rsidR="0026166E" w:rsidRPr="00FA52B0" w:rsidRDefault="0026166E" w:rsidP="0026166E">
      <w:pPr>
        <w:pStyle w:val="PL"/>
        <w:spacing w:line="0" w:lineRule="atLeast"/>
        <w:rPr>
          <w:ins w:id="833" w:author="Author"/>
          <w:snapToGrid w:val="0"/>
        </w:rPr>
      </w:pPr>
    </w:p>
    <w:p w14:paraId="34DC6922" w14:textId="77777777" w:rsidR="0026166E" w:rsidRPr="00FA52B0" w:rsidRDefault="0026166E" w:rsidP="0026166E">
      <w:pPr>
        <w:pStyle w:val="PL"/>
        <w:spacing w:line="0" w:lineRule="atLeast"/>
        <w:rPr>
          <w:noProof w:val="0"/>
          <w:snapToGrid w:val="0"/>
        </w:rPr>
      </w:pPr>
      <w:r w:rsidRPr="00FA52B0">
        <w:rPr>
          <w:noProof w:val="0"/>
          <w:snapToGrid w:val="0"/>
        </w:rPr>
        <w:tab/>
      </w:r>
    </w:p>
    <w:p w14:paraId="06BA128D" w14:textId="77777777" w:rsidR="0026166E" w:rsidRPr="00FA52B0" w:rsidRDefault="0026166E" w:rsidP="0026166E">
      <w:pPr>
        <w:pStyle w:val="PL"/>
        <w:spacing w:line="0" w:lineRule="atLeast"/>
        <w:rPr>
          <w:noProof w:val="0"/>
          <w:snapToGrid w:val="0"/>
        </w:rPr>
      </w:pPr>
      <w:r w:rsidRPr="00FA52B0">
        <w:rPr>
          <w:noProof w:val="0"/>
          <w:snapToGrid w:val="0"/>
        </w:rPr>
        <w:t>FROM E1AP-Constants;</w:t>
      </w:r>
    </w:p>
    <w:p w14:paraId="2B664C7E" w14:textId="77777777" w:rsidR="0026166E" w:rsidRDefault="0026166E" w:rsidP="0026166E">
      <w:pPr>
        <w:rPr>
          <w:lang w:val="en-US"/>
        </w:rPr>
      </w:pPr>
    </w:p>
    <w:p w14:paraId="0E914A21"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76D58AFC" w14:textId="77777777" w:rsidR="0026166E" w:rsidRDefault="0026166E" w:rsidP="0026166E">
      <w:pPr>
        <w:pStyle w:val="PL"/>
        <w:rPr>
          <w:snapToGrid w:val="0"/>
        </w:rPr>
      </w:pPr>
    </w:p>
    <w:p w14:paraId="7941CBD2" w14:textId="77777777" w:rsidR="0026166E" w:rsidRDefault="0026166E" w:rsidP="0026166E">
      <w:pPr>
        <w:pStyle w:val="PL"/>
        <w:rPr>
          <w:snapToGrid w:val="0"/>
        </w:rPr>
      </w:pPr>
    </w:p>
    <w:p w14:paraId="6C35353E" w14:textId="77777777" w:rsidR="0026166E" w:rsidRPr="00FA52B0" w:rsidRDefault="0026166E" w:rsidP="0026166E">
      <w:pPr>
        <w:pStyle w:val="PL"/>
        <w:spacing w:line="0" w:lineRule="atLeast"/>
        <w:rPr>
          <w:ins w:id="834" w:author="Author"/>
          <w:rFonts w:cs="Courier New"/>
          <w:noProof w:val="0"/>
          <w:snapToGrid w:val="0"/>
        </w:rPr>
      </w:pPr>
      <w:ins w:id="835" w:author="Author">
        <w:r w:rsidRPr="00FA52B0">
          <w:rPr>
            <w:rFonts w:cs="Courier New"/>
            <w:noProof w:val="0"/>
            <w:snapToGrid w:val="0"/>
          </w:rPr>
          <w:t>-- **************************************************************</w:t>
        </w:r>
      </w:ins>
    </w:p>
    <w:p w14:paraId="50487266" w14:textId="77777777" w:rsidR="0026166E" w:rsidRPr="00FA52B0" w:rsidRDefault="0026166E" w:rsidP="0026166E">
      <w:pPr>
        <w:pStyle w:val="PL"/>
        <w:spacing w:line="0" w:lineRule="atLeast"/>
        <w:rPr>
          <w:ins w:id="836" w:author="Author"/>
          <w:rFonts w:cs="Courier New"/>
          <w:noProof w:val="0"/>
          <w:snapToGrid w:val="0"/>
        </w:rPr>
      </w:pPr>
      <w:ins w:id="837" w:author="Author">
        <w:r w:rsidRPr="00FA52B0">
          <w:rPr>
            <w:rFonts w:cs="Courier New"/>
            <w:noProof w:val="0"/>
            <w:snapToGrid w:val="0"/>
          </w:rPr>
          <w:t>--</w:t>
        </w:r>
      </w:ins>
    </w:p>
    <w:p w14:paraId="06599C08" w14:textId="77777777" w:rsidR="0026166E" w:rsidRPr="00FA52B0" w:rsidRDefault="0026166E" w:rsidP="0026166E">
      <w:pPr>
        <w:pStyle w:val="PL"/>
        <w:spacing w:line="0" w:lineRule="atLeast"/>
        <w:outlineLvl w:val="3"/>
        <w:rPr>
          <w:ins w:id="838" w:author="Author"/>
          <w:rFonts w:cs="Courier New"/>
          <w:noProof w:val="0"/>
          <w:snapToGrid w:val="0"/>
        </w:rPr>
      </w:pPr>
      <w:ins w:id="839" w:author="Author">
        <w:r w:rsidRPr="00FA52B0">
          <w:rPr>
            <w:rFonts w:cs="Courier New"/>
            <w:noProof w:val="0"/>
            <w:snapToGrid w:val="0"/>
          </w:rPr>
          <w:t xml:space="preserve">-- </w:t>
        </w:r>
        <w:r>
          <w:rPr>
            <w:rFonts w:cs="Courier New"/>
            <w:noProof w:val="0"/>
            <w:snapToGrid w:val="0"/>
          </w:rPr>
          <w:t>RESOURCE STATUS REQUEST</w:t>
        </w:r>
      </w:ins>
    </w:p>
    <w:p w14:paraId="36C3A4BE" w14:textId="77777777" w:rsidR="0026166E" w:rsidRPr="00FA52B0" w:rsidRDefault="0026166E" w:rsidP="0026166E">
      <w:pPr>
        <w:pStyle w:val="PL"/>
        <w:spacing w:line="0" w:lineRule="atLeast"/>
        <w:rPr>
          <w:ins w:id="840" w:author="Author"/>
          <w:rFonts w:cs="Courier New"/>
          <w:noProof w:val="0"/>
          <w:snapToGrid w:val="0"/>
        </w:rPr>
      </w:pPr>
      <w:ins w:id="841" w:author="Author">
        <w:r w:rsidRPr="00FA52B0">
          <w:rPr>
            <w:rFonts w:cs="Courier New"/>
            <w:noProof w:val="0"/>
            <w:snapToGrid w:val="0"/>
          </w:rPr>
          <w:t>--</w:t>
        </w:r>
      </w:ins>
    </w:p>
    <w:p w14:paraId="0A93CB98" w14:textId="77777777" w:rsidR="0026166E" w:rsidRPr="00FA52B0" w:rsidRDefault="0026166E" w:rsidP="0026166E">
      <w:pPr>
        <w:pStyle w:val="PL"/>
        <w:spacing w:line="0" w:lineRule="atLeast"/>
        <w:rPr>
          <w:ins w:id="842" w:author="Author"/>
          <w:rFonts w:cs="Courier New"/>
          <w:noProof w:val="0"/>
          <w:snapToGrid w:val="0"/>
        </w:rPr>
      </w:pPr>
      <w:ins w:id="843" w:author="Author">
        <w:r w:rsidRPr="00FA52B0">
          <w:rPr>
            <w:rFonts w:cs="Courier New"/>
            <w:noProof w:val="0"/>
            <w:snapToGrid w:val="0"/>
          </w:rPr>
          <w:t>-- **************************************************************</w:t>
        </w:r>
      </w:ins>
    </w:p>
    <w:p w14:paraId="62F62D08" w14:textId="77777777" w:rsidR="0026166E" w:rsidRPr="00FA52B0" w:rsidRDefault="0026166E" w:rsidP="0026166E">
      <w:pPr>
        <w:pStyle w:val="PL"/>
        <w:rPr>
          <w:ins w:id="844" w:author="Author"/>
          <w:snapToGrid w:val="0"/>
        </w:rPr>
      </w:pPr>
    </w:p>
    <w:p w14:paraId="192A6932" w14:textId="77777777" w:rsidR="0026166E" w:rsidRPr="00FA52B0" w:rsidRDefault="0026166E" w:rsidP="0026166E">
      <w:pPr>
        <w:pStyle w:val="PL"/>
        <w:rPr>
          <w:ins w:id="845" w:author="Author"/>
          <w:snapToGrid w:val="0"/>
        </w:rPr>
      </w:pPr>
    </w:p>
    <w:p w14:paraId="0B125C1D" w14:textId="77777777" w:rsidR="0026166E" w:rsidRPr="00FA52B0" w:rsidRDefault="0026166E" w:rsidP="0026166E">
      <w:pPr>
        <w:pStyle w:val="PL"/>
        <w:rPr>
          <w:ins w:id="846" w:author="Author"/>
          <w:snapToGrid w:val="0"/>
        </w:rPr>
      </w:pPr>
      <w:ins w:id="847" w:author="Author">
        <w:r>
          <w:rPr>
            <w:snapToGrid w:val="0"/>
          </w:rPr>
          <w:t>ResourceStatusRequest</w:t>
        </w:r>
        <w:r w:rsidRPr="00FA52B0">
          <w:rPr>
            <w:snapToGrid w:val="0"/>
          </w:rPr>
          <w:t xml:space="preserve"> ::= SEQUENCE {</w:t>
        </w:r>
      </w:ins>
    </w:p>
    <w:p w14:paraId="5A6479CF" w14:textId="77777777" w:rsidR="0026166E" w:rsidRPr="00FA52B0" w:rsidRDefault="0026166E" w:rsidP="0026166E">
      <w:pPr>
        <w:pStyle w:val="PL"/>
        <w:rPr>
          <w:ins w:id="848" w:author="Author"/>
          <w:snapToGrid w:val="0"/>
        </w:rPr>
      </w:pPr>
      <w:ins w:id="849" w:author="Autho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ResourceStatusRequest</w:t>
        </w:r>
        <w:r w:rsidRPr="00FA52B0">
          <w:rPr>
            <w:snapToGrid w:val="0"/>
          </w:rPr>
          <w:t>IEs } },</w:t>
        </w:r>
      </w:ins>
    </w:p>
    <w:p w14:paraId="5BA1D9A8" w14:textId="77777777" w:rsidR="0026166E" w:rsidRPr="00FA52B0" w:rsidRDefault="0026166E" w:rsidP="0026166E">
      <w:pPr>
        <w:pStyle w:val="PL"/>
        <w:rPr>
          <w:ins w:id="850" w:author="Author"/>
          <w:snapToGrid w:val="0"/>
        </w:rPr>
      </w:pPr>
      <w:ins w:id="851" w:author="Author">
        <w:r w:rsidRPr="00FA52B0">
          <w:rPr>
            <w:snapToGrid w:val="0"/>
          </w:rPr>
          <w:tab/>
          <w:t>...</w:t>
        </w:r>
      </w:ins>
    </w:p>
    <w:p w14:paraId="6B27EB9A" w14:textId="77777777" w:rsidR="0026166E" w:rsidRPr="00FA52B0" w:rsidRDefault="0026166E" w:rsidP="0026166E">
      <w:pPr>
        <w:pStyle w:val="PL"/>
        <w:rPr>
          <w:ins w:id="852" w:author="Author"/>
          <w:snapToGrid w:val="0"/>
        </w:rPr>
      </w:pPr>
      <w:ins w:id="853" w:author="Author">
        <w:r w:rsidRPr="00FA52B0">
          <w:rPr>
            <w:snapToGrid w:val="0"/>
          </w:rPr>
          <w:t>}</w:t>
        </w:r>
      </w:ins>
    </w:p>
    <w:p w14:paraId="75867086" w14:textId="77777777" w:rsidR="0026166E" w:rsidRPr="00FA52B0" w:rsidRDefault="0026166E" w:rsidP="0026166E">
      <w:pPr>
        <w:pStyle w:val="PL"/>
        <w:rPr>
          <w:ins w:id="854" w:author="Author"/>
          <w:snapToGrid w:val="0"/>
        </w:rPr>
      </w:pPr>
    </w:p>
    <w:p w14:paraId="4197AF01" w14:textId="77777777" w:rsidR="0026166E" w:rsidRDefault="0026166E" w:rsidP="0026166E">
      <w:pPr>
        <w:pStyle w:val="PL"/>
        <w:rPr>
          <w:ins w:id="855" w:author="Author"/>
          <w:snapToGrid w:val="0"/>
        </w:rPr>
      </w:pPr>
      <w:ins w:id="856" w:author="Author">
        <w:r>
          <w:rPr>
            <w:snapToGrid w:val="0"/>
          </w:rPr>
          <w:t>ResourceStatusRequest</w:t>
        </w:r>
        <w:r w:rsidRPr="00FA52B0">
          <w:rPr>
            <w:snapToGrid w:val="0"/>
          </w:rPr>
          <w:t>IEs E1AP-PROTOCOL-IES ::= {</w:t>
        </w:r>
      </w:ins>
    </w:p>
    <w:p w14:paraId="7321899C" w14:textId="77777777" w:rsidR="0026166E" w:rsidRDefault="0026166E" w:rsidP="0026166E">
      <w:pPr>
        <w:pStyle w:val="PL"/>
        <w:ind w:left="768" w:hanging="768"/>
        <w:rPr>
          <w:ins w:id="857" w:author="Author"/>
          <w:snapToGrid w:val="0"/>
        </w:rPr>
      </w:pPr>
      <w:ins w:id="858" w:author="Autho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68A9141D" w14:textId="77777777" w:rsidR="0026166E" w:rsidRPr="00FA52B0" w:rsidRDefault="0026166E" w:rsidP="0026166E">
      <w:pPr>
        <w:pStyle w:val="PL"/>
        <w:rPr>
          <w:ins w:id="859" w:author="Author"/>
          <w:snapToGrid w:val="0"/>
        </w:rPr>
      </w:pPr>
      <w:ins w:id="860" w:author="Autho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397592D9" w14:textId="77777777" w:rsidR="0026166E" w:rsidRPr="00FA52B0" w:rsidRDefault="0026166E" w:rsidP="0026166E">
      <w:pPr>
        <w:pStyle w:val="PL"/>
        <w:rPr>
          <w:ins w:id="861" w:author="Author"/>
          <w:snapToGrid w:val="0"/>
        </w:rPr>
      </w:pPr>
      <w:ins w:id="862" w:author="Autho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6E8F6167" w14:textId="77777777" w:rsidR="0026166E" w:rsidRPr="00FA52B0" w:rsidRDefault="0026166E" w:rsidP="0026166E">
      <w:pPr>
        <w:pStyle w:val="PL"/>
        <w:rPr>
          <w:ins w:id="863" w:author="Author"/>
          <w:snapToGrid w:val="0"/>
        </w:rPr>
      </w:pPr>
      <w:ins w:id="864" w:author="Author">
        <w:r>
          <w:rPr>
            <w:snapToGrid w:val="0"/>
          </w:rPr>
          <w:tab/>
        </w:r>
        <w:r w:rsidRPr="00FA52B0">
          <w:rPr>
            <w:snapToGrid w:val="0"/>
          </w:rPr>
          <w:tab/>
          <w:t>{ ID id-</w:t>
        </w:r>
        <w:r>
          <w:rPr>
            <w:snapToGrid w:val="0"/>
          </w:rPr>
          <w:t>RegistrationRequest</w:t>
        </w:r>
        <w:r w:rsidRPr="00FA52B0">
          <w:rPr>
            <w:snapToGrid w:val="0"/>
          </w:rPr>
          <w:tab/>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noProof w:val="0"/>
            <w:snapToGrid w:val="0"/>
          </w:rPr>
          <w:t>RegistrationRequest</w:t>
        </w:r>
        <w:r>
          <w:rPr>
            <w:snapToGrid w:val="0"/>
          </w:rPr>
          <w:tab/>
        </w:r>
        <w:r>
          <w:rPr>
            <w:snapToGrid w:val="0"/>
          </w:rPr>
          <w:tab/>
        </w:r>
        <w:r>
          <w:rPr>
            <w:snapToGrid w:val="0"/>
          </w:rPr>
          <w:tab/>
        </w:r>
        <w:r w:rsidRPr="00FA52B0">
          <w:rPr>
            <w:snapToGrid w:val="0"/>
          </w:rPr>
          <w:t>PRESENCE mandatory}|</w:t>
        </w:r>
      </w:ins>
    </w:p>
    <w:p w14:paraId="0D988CB4" w14:textId="77777777" w:rsidR="0026166E" w:rsidRPr="00FA52B0" w:rsidRDefault="0026166E" w:rsidP="0026166E">
      <w:pPr>
        <w:pStyle w:val="PL"/>
        <w:rPr>
          <w:ins w:id="865" w:author="Author"/>
          <w:snapToGrid w:val="0"/>
        </w:rPr>
      </w:pPr>
      <w:ins w:id="866" w:author="Author">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noProof w:val="0"/>
            <w:snapToGrid w:val="0"/>
          </w:rPr>
          <w:t>ReportCharacteristics</w:t>
        </w:r>
        <w:r w:rsidRPr="00FA52B0">
          <w:rPr>
            <w:snapToGrid w:val="0"/>
          </w:rPr>
          <w:tab/>
        </w:r>
        <w:r>
          <w:rPr>
            <w:snapToGrid w:val="0"/>
          </w:rPr>
          <w:tab/>
        </w:r>
        <w:r w:rsidRPr="00FA52B0">
          <w:rPr>
            <w:snapToGrid w:val="0"/>
          </w:rPr>
          <w:t xml:space="preserve">PRESENCE </w:t>
        </w:r>
        <w:r>
          <w:rPr>
            <w:snapToGrid w:val="0"/>
          </w:rPr>
          <w:t>conditional</w:t>
        </w:r>
        <w:r w:rsidRPr="00FA52B0">
          <w:rPr>
            <w:snapToGrid w:val="0"/>
          </w:rPr>
          <w:t>}|</w:t>
        </w:r>
      </w:ins>
    </w:p>
    <w:p w14:paraId="305A989A" w14:textId="77777777" w:rsidR="0026166E" w:rsidRPr="00FA52B0" w:rsidRDefault="0026166E" w:rsidP="0026166E">
      <w:pPr>
        <w:pStyle w:val="PL"/>
        <w:rPr>
          <w:ins w:id="867" w:author="Author"/>
          <w:snapToGrid w:val="0"/>
        </w:rPr>
      </w:pPr>
      <w:ins w:id="868" w:author="Author">
        <w:r>
          <w:rPr>
            <w:snapToGrid w:val="0"/>
          </w:rPr>
          <w:tab/>
        </w:r>
        <w:r w:rsidRPr="00FA52B0">
          <w:rPr>
            <w:snapToGrid w:val="0"/>
          </w:rPr>
          <w:tab/>
          <w:t>{ ID id-</w:t>
        </w:r>
        <w:r>
          <w:rPr>
            <w:snapToGrid w:val="0"/>
          </w:rPr>
          <w:t>ReportingPeriodicity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noProof w:val="0"/>
            <w:snapToGrid w:val="0"/>
          </w:rPr>
          <w:t>ReportingPeriodicity</w:t>
        </w:r>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1E9D232A" w14:textId="77777777" w:rsidR="0026166E" w:rsidRPr="00FA52B0" w:rsidRDefault="0026166E" w:rsidP="0026166E">
      <w:pPr>
        <w:pStyle w:val="PL"/>
        <w:rPr>
          <w:ins w:id="869" w:author="Author"/>
          <w:snapToGrid w:val="0"/>
        </w:rPr>
      </w:pPr>
      <w:ins w:id="870" w:author="Author">
        <w:r w:rsidRPr="00FA52B0">
          <w:rPr>
            <w:snapToGrid w:val="0"/>
          </w:rPr>
          <w:tab/>
          <w:t>...</w:t>
        </w:r>
      </w:ins>
    </w:p>
    <w:p w14:paraId="0D5AC639" w14:textId="77777777" w:rsidR="0026166E" w:rsidRPr="00FA52B0" w:rsidRDefault="0026166E" w:rsidP="0026166E">
      <w:pPr>
        <w:pStyle w:val="PL"/>
        <w:rPr>
          <w:ins w:id="871" w:author="Author"/>
          <w:snapToGrid w:val="0"/>
        </w:rPr>
      </w:pPr>
      <w:ins w:id="872" w:author="Author">
        <w:r w:rsidRPr="00FA52B0">
          <w:rPr>
            <w:snapToGrid w:val="0"/>
          </w:rPr>
          <w:t>}</w:t>
        </w:r>
      </w:ins>
    </w:p>
    <w:p w14:paraId="6E732284" w14:textId="77777777" w:rsidR="0026166E" w:rsidRDefault="0026166E" w:rsidP="0026166E">
      <w:pPr>
        <w:pStyle w:val="PL"/>
        <w:rPr>
          <w:ins w:id="873" w:author="Author"/>
          <w:snapToGrid w:val="0"/>
        </w:rPr>
      </w:pPr>
    </w:p>
    <w:p w14:paraId="5200096E" w14:textId="77777777" w:rsidR="0026166E" w:rsidRDefault="0026166E" w:rsidP="0026166E">
      <w:pPr>
        <w:pStyle w:val="PL"/>
        <w:rPr>
          <w:ins w:id="874" w:author="Author"/>
          <w:snapToGrid w:val="0"/>
        </w:rPr>
      </w:pPr>
    </w:p>
    <w:p w14:paraId="667694F4" w14:textId="77777777" w:rsidR="0026166E" w:rsidRDefault="0026166E" w:rsidP="0026166E">
      <w:pPr>
        <w:pStyle w:val="PL"/>
        <w:rPr>
          <w:ins w:id="875" w:author="Author"/>
          <w:snapToGrid w:val="0"/>
        </w:rPr>
      </w:pPr>
    </w:p>
    <w:p w14:paraId="6E3D463B" w14:textId="77777777" w:rsidR="0026166E" w:rsidRDefault="0026166E" w:rsidP="0026166E">
      <w:pPr>
        <w:pStyle w:val="PL"/>
        <w:rPr>
          <w:ins w:id="876" w:author="Author"/>
          <w:snapToGrid w:val="0"/>
        </w:rPr>
      </w:pPr>
    </w:p>
    <w:p w14:paraId="3FBC2D5C" w14:textId="77777777" w:rsidR="0026166E" w:rsidRPr="00FA52B0" w:rsidRDefault="0026166E" w:rsidP="0026166E">
      <w:pPr>
        <w:pStyle w:val="PL"/>
        <w:spacing w:line="0" w:lineRule="atLeast"/>
        <w:rPr>
          <w:ins w:id="877" w:author="Author"/>
          <w:rFonts w:cs="Courier New"/>
          <w:noProof w:val="0"/>
          <w:snapToGrid w:val="0"/>
        </w:rPr>
      </w:pPr>
      <w:ins w:id="878" w:author="Author">
        <w:r w:rsidRPr="00FA52B0">
          <w:rPr>
            <w:rFonts w:cs="Courier New"/>
            <w:noProof w:val="0"/>
            <w:snapToGrid w:val="0"/>
          </w:rPr>
          <w:t>-- **************************************************************</w:t>
        </w:r>
      </w:ins>
    </w:p>
    <w:p w14:paraId="3124F9DD" w14:textId="77777777" w:rsidR="0026166E" w:rsidRPr="00FA52B0" w:rsidRDefault="0026166E" w:rsidP="0026166E">
      <w:pPr>
        <w:pStyle w:val="PL"/>
        <w:spacing w:line="0" w:lineRule="atLeast"/>
        <w:rPr>
          <w:ins w:id="879" w:author="Author"/>
          <w:rFonts w:cs="Courier New"/>
          <w:noProof w:val="0"/>
          <w:snapToGrid w:val="0"/>
        </w:rPr>
      </w:pPr>
      <w:ins w:id="880" w:author="Author">
        <w:r w:rsidRPr="00FA52B0">
          <w:rPr>
            <w:rFonts w:cs="Courier New"/>
            <w:noProof w:val="0"/>
            <w:snapToGrid w:val="0"/>
          </w:rPr>
          <w:t>--</w:t>
        </w:r>
      </w:ins>
    </w:p>
    <w:p w14:paraId="72926C26" w14:textId="77777777" w:rsidR="0026166E" w:rsidRPr="00FA52B0" w:rsidRDefault="0026166E" w:rsidP="0026166E">
      <w:pPr>
        <w:pStyle w:val="PL"/>
        <w:spacing w:line="0" w:lineRule="atLeast"/>
        <w:outlineLvl w:val="3"/>
        <w:rPr>
          <w:ins w:id="881" w:author="Author"/>
          <w:rFonts w:cs="Courier New"/>
          <w:noProof w:val="0"/>
          <w:snapToGrid w:val="0"/>
        </w:rPr>
      </w:pPr>
      <w:ins w:id="882" w:author="Author">
        <w:r w:rsidRPr="00FA52B0">
          <w:rPr>
            <w:rFonts w:cs="Courier New"/>
            <w:noProof w:val="0"/>
            <w:snapToGrid w:val="0"/>
          </w:rPr>
          <w:t xml:space="preserve">-- </w:t>
        </w:r>
        <w:r>
          <w:rPr>
            <w:rFonts w:cs="Courier New"/>
            <w:noProof w:val="0"/>
            <w:snapToGrid w:val="0"/>
          </w:rPr>
          <w:t>RESOURCE STATUS RESPONSE</w:t>
        </w:r>
      </w:ins>
    </w:p>
    <w:p w14:paraId="764BD7FA" w14:textId="77777777" w:rsidR="0026166E" w:rsidRPr="00FA52B0" w:rsidRDefault="0026166E" w:rsidP="0026166E">
      <w:pPr>
        <w:pStyle w:val="PL"/>
        <w:spacing w:line="0" w:lineRule="atLeast"/>
        <w:rPr>
          <w:ins w:id="883" w:author="Author"/>
          <w:rFonts w:cs="Courier New"/>
          <w:noProof w:val="0"/>
          <w:snapToGrid w:val="0"/>
        </w:rPr>
      </w:pPr>
      <w:ins w:id="884" w:author="Author">
        <w:r w:rsidRPr="00FA52B0">
          <w:rPr>
            <w:rFonts w:cs="Courier New"/>
            <w:noProof w:val="0"/>
            <w:snapToGrid w:val="0"/>
          </w:rPr>
          <w:t>--</w:t>
        </w:r>
      </w:ins>
    </w:p>
    <w:p w14:paraId="56A97A7E" w14:textId="77777777" w:rsidR="0026166E" w:rsidRPr="00FA52B0" w:rsidRDefault="0026166E" w:rsidP="0026166E">
      <w:pPr>
        <w:pStyle w:val="PL"/>
        <w:spacing w:line="0" w:lineRule="atLeast"/>
        <w:rPr>
          <w:ins w:id="885" w:author="Author"/>
          <w:rFonts w:cs="Courier New"/>
          <w:noProof w:val="0"/>
          <w:snapToGrid w:val="0"/>
        </w:rPr>
      </w:pPr>
      <w:ins w:id="886" w:author="Author">
        <w:r w:rsidRPr="00FA52B0">
          <w:rPr>
            <w:rFonts w:cs="Courier New"/>
            <w:noProof w:val="0"/>
            <w:snapToGrid w:val="0"/>
          </w:rPr>
          <w:t>-- **************************************************************</w:t>
        </w:r>
      </w:ins>
    </w:p>
    <w:p w14:paraId="3ECD2A89" w14:textId="77777777" w:rsidR="0026166E" w:rsidRPr="00FA52B0" w:rsidRDefault="0026166E" w:rsidP="0026166E">
      <w:pPr>
        <w:pStyle w:val="PL"/>
        <w:rPr>
          <w:ins w:id="887" w:author="Author"/>
          <w:snapToGrid w:val="0"/>
        </w:rPr>
      </w:pPr>
    </w:p>
    <w:p w14:paraId="5FE59FC9" w14:textId="77777777" w:rsidR="0026166E" w:rsidRPr="00FA52B0" w:rsidRDefault="0026166E" w:rsidP="0026166E">
      <w:pPr>
        <w:pStyle w:val="PL"/>
        <w:rPr>
          <w:ins w:id="888" w:author="Author"/>
          <w:snapToGrid w:val="0"/>
        </w:rPr>
      </w:pPr>
    </w:p>
    <w:p w14:paraId="072FCFF1" w14:textId="77777777" w:rsidR="0026166E" w:rsidRPr="00FA52B0" w:rsidRDefault="0026166E" w:rsidP="0026166E">
      <w:pPr>
        <w:pStyle w:val="PL"/>
        <w:rPr>
          <w:ins w:id="889" w:author="Author"/>
          <w:snapToGrid w:val="0"/>
        </w:rPr>
      </w:pPr>
      <w:ins w:id="890" w:author="Author">
        <w:r>
          <w:rPr>
            <w:snapToGrid w:val="0"/>
          </w:rPr>
          <w:t>ResourceStatusResponse</w:t>
        </w:r>
        <w:r w:rsidRPr="00FA52B0">
          <w:rPr>
            <w:snapToGrid w:val="0"/>
          </w:rPr>
          <w:t xml:space="preserve"> ::= SEQUENCE {</w:t>
        </w:r>
      </w:ins>
    </w:p>
    <w:p w14:paraId="504915EF" w14:textId="77777777" w:rsidR="0026166E" w:rsidRPr="00FA52B0" w:rsidRDefault="0026166E" w:rsidP="0026166E">
      <w:pPr>
        <w:pStyle w:val="PL"/>
        <w:rPr>
          <w:ins w:id="891" w:author="Author"/>
          <w:snapToGrid w:val="0"/>
        </w:rPr>
      </w:pPr>
      <w:ins w:id="892" w:author="Autho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ResourceStatusResponse</w:t>
        </w:r>
        <w:r w:rsidRPr="00FA52B0">
          <w:rPr>
            <w:snapToGrid w:val="0"/>
          </w:rPr>
          <w:t>IEs } },</w:t>
        </w:r>
      </w:ins>
    </w:p>
    <w:p w14:paraId="1EDB534F" w14:textId="77777777" w:rsidR="0026166E" w:rsidRPr="00FA52B0" w:rsidRDefault="0026166E" w:rsidP="0026166E">
      <w:pPr>
        <w:pStyle w:val="PL"/>
        <w:rPr>
          <w:ins w:id="893" w:author="Author"/>
          <w:snapToGrid w:val="0"/>
        </w:rPr>
      </w:pPr>
      <w:ins w:id="894" w:author="Author">
        <w:r w:rsidRPr="00FA52B0">
          <w:rPr>
            <w:snapToGrid w:val="0"/>
          </w:rPr>
          <w:tab/>
          <w:t>...</w:t>
        </w:r>
      </w:ins>
    </w:p>
    <w:p w14:paraId="5F17BD3D" w14:textId="77777777" w:rsidR="0026166E" w:rsidRPr="00FA52B0" w:rsidRDefault="0026166E" w:rsidP="0026166E">
      <w:pPr>
        <w:pStyle w:val="PL"/>
        <w:rPr>
          <w:ins w:id="895" w:author="Author"/>
          <w:snapToGrid w:val="0"/>
        </w:rPr>
      </w:pPr>
      <w:ins w:id="896" w:author="Author">
        <w:r w:rsidRPr="00FA52B0">
          <w:rPr>
            <w:snapToGrid w:val="0"/>
          </w:rPr>
          <w:t>}</w:t>
        </w:r>
      </w:ins>
    </w:p>
    <w:p w14:paraId="2CC3A833" w14:textId="77777777" w:rsidR="0026166E" w:rsidRPr="00FA52B0" w:rsidRDefault="0026166E" w:rsidP="0026166E">
      <w:pPr>
        <w:pStyle w:val="PL"/>
        <w:rPr>
          <w:ins w:id="897" w:author="Author"/>
          <w:snapToGrid w:val="0"/>
        </w:rPr>
      </w:pPr>
    </w:p>
    <w:p w14:paraId="69187A9A" w14:textId="77777777" w:rsidR="0026166E" w:rsidRDefault="0026166E" w:rsidP="0026166E">
      <w:pPr>
        <w:pStyle w:val="PL"/>
        <w:rPr>
          <w:ins w:id="898" w:author="Author"/>
          <w:snapToGrid w:val="0"/>
        </w:rPr>
      </w:pPr>
      <w:ins w:id="899" w:author="Author">
        <w:r>
          <w:rPr>
            <w:snapToGrid w:val="0"/>
          </w:rPr>
          <w:t>ResourceStatusResponse</w:t>
        </w:r>
        <w:r w:rsidRPr="00FA52B0">
          <w:rPr>
            <w:snapToGrid w:val="0"/>
          </w:rPr>
          <w:t>IEs E1AP-PROTOCOL-IES ::= {</w:t>
        </w:r>
      </w:ins>
    </w:p>
    <w:p w14:paraId="6B244A1F" w14:textId="77777777" w:rsidR="0026166E" w:rsidRDefault="0026166E" w:rsidP="0026166E">
      <w:pPr>
        <w:pStyle w:val="PL"/>
        <w:ind w:left="768" w:hanging="768"/>
        <w:rPr>
          <w:ins w:id="900" w:author="Author"/>
          <w:snapToGrid w:val="0"/>
        </w:rPr>
      </w:pPr>
      <w:ins w:id="901" w:author="Autho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6A3C81D8" w14:textId="77777777" w:rsidR="0026166E" w:rsidRPr="00FA52B0" w:rsidRDefault="0026166E" w:rsidP="0026166E">
      <w:pPr>
        <w:pStyle w:val="PL"/>
        <w:rPr>
          <w:ins w:id="902" w:author="Author"/>
          <w:snapToGrid w:val="0"/>
        </w:rPr>
      </w:pPr>
      <w:ins w:id="903" w:author="Autho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2E4E1B9A" w14:textId="77777777" w:rsidR="0026166E" w:rsidRPr="00FA52B0" w:rsidRDefault="0026166E" w:rsidP="0026166E">
      <w:pPr>
        <w:pStyle w:val="PL"/>
        <w:rPr>
          <w:ins w:id="904" w:author="Author"/>
          <w:snapToGrid w:val="0"/>
        </w:rPr>
      </w:pPr>
      <w:ins w:id="905" w:author="Autho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ins>
    </w:p>
    <w:p w14:paraId="0585BE83" w14:textId="77777777" w:rsidR="0026166E" w:rsidRPr="00FA52B0" w:rsidRDefault="0026166E" w:rsidP="0026166E">
      <w:pPr>
        <w:pStyle w:val="PL"/>
        <w:rPr>
          <w:ins w:id="906" w:author="Author"/>
          <w:snapToGrid w:val="0"/>
        </w:rPr>
      </w:pPr>
      <w:ins w:id="907" w:author="Author">
        <w:r>
          <w:rPr>
            <w:snapToGrid w:val="0"/>
          </w:rPr>
          <w:tab/>
        </w:r>
        <w:r w:rsidRPr="00FA52B0">
          <w:rPr>
            <w:snapToGrid w:val="0"/>
          </w:rPr>
          <w:tab/>
          <w:t>{ ID id-</w:t>
        </w:r>
        <w:r>
          <w:rPr>
            <w:snapToGrid w:val="0"/>
          </w:rPr>
          <w:t>CriticalityDiagnostics</w:t>
        </w:r>
        <w:r w:rsidRPr="00FA52B0">
          <w:rPr>
            <w:snapToGrid w:val="0"/>
          </w:rPr>
          <w:tab/>
        </w:r>
        <w:r w:rsidRPr="00FA52B0">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76EA59B7" w14:textId="77777777" w:rsidR="0026166E" w:rsidRPr="00FA52B0" w:rsidRDefault="0026166E" w:rsidP="0026166E">
      <w:pPr>
        <w:pStyle w:val="PL"/>
        <w:rPr>
          <w:ins w:id="908" w:author="Author"/>
          <w:snapToGrid w:val="0"/>
        </w:rPr>
      </w:pPr>
      <w:ins w:id="909" w:author="Author">
        <w:r w:rsidRPr="00FA52B0">
          <w:rPr>
            <w:snapToGrid w:val="0"/>
          </w:rPr>
          <w:tab/>
          <w:t>...</w:t>
        </w:r>
      </w:ins>
    </w:p>
    <w:p w14:paraId="1780AF2E" w14:textId="77777777" w:rsidR="0026166E" w:rsidRDefault="0026166E" w:rsidP="0026166E">
      <w:pPr>
        <w:pStyle w:val="PL"/>
        <w:rPr>
          <w:ins w:id="910" w:author="Author"/>
          <w:snapToGrid w:val="0"/>
        </w:rPr>
      </w:pPr>
      <w:ins w:id="911" w:author="Author">
        <w:r w:rsidRPr="00FA52B0">
          <w:rPr>
            <w:snapToGrid w:val="0"/>
          </w:rPr>
          <w:t>}</w:t>
        </w:r>
      </w:ins>
    </w:p>
    <w:p w14:paraId="3ECD2831" w14:textId="77777777" w:rsidR="0026166E" w:rsidRDefault="0026166E" w:rsidP="0026166E">
      <w:pPr>
        <w:pStyle w:val="PL"/>
        <w:rPr>
          <w:ins w:id="912" w:author="Author"/>
          <w:snapToGrid w:val="0"/>
        </w:rPr>
      </w:pPr>
    </w:p>
    <w:p w14:paraId="5F8BA748" w14:textId="77777777" w:rsidR="0026166E" w:rsidRDefault="0026166E" w:rsidP="0026166E">
      <w:pPr>
        <w:pStyle w:val="PL"/>
        <w:rPr>
          <w:ins w:id="913" w:author="Author"/>
          <w:snapToGrid w:val="0"/>
        </w:rPr>
      </w:pPr>
    </w:p>
    <w:p w14:paraId="0B9D59F0" w14:textId="77777777" w:rsidR="0026166E" w:rsidRPr="00FA52B0" w:rsidRDefault="0026166E" w:rsidP="0026166E">
      <w:pPr>
        <w:pStyle w:val="PL"/>
        <w:spacing w:line="0" w:lineRule="atLeast"/>
        <w:rPr>
          <w:ins w:id="914" w:author="Author"/>
          <w:rFonts w:cs="Courier New"/>
          <w:noProof w:val="0"/>
          <w:snapToGrid w:val="0"/>
        </w:rPr>
      </w:pPr>
      <w:ins w:id="915" w:author="Author">
        <w:r w:rsidRPr="00FA52B0">
          <w:rPr>
            <w:rFonts w:cs="Courier New"/>
            <w:noProof w:val="0"/>
            <w:snapToGrid w:val="0"/>
          </w:rPr>
          <w:lastRenderedPageBreak/>
          <w:t>-- **************************************************************</w:t>
        </w:r>
      </w:ins>
    </w:p>
    <w:p w14:paraId="2E900B6E" w14:textId="77777777" w:rsidR="0026166E" w:rsidRPr="00FA52B0" w:rsidRDefault="0026166E" w:rsidP="0026166E">
      <w:pPr>
        <w:pStyle w:val="PL"/>
        <w:spacing w:line="0" w:lineRule="atLeast"/>
        <w:rPr>
          <w:ins w:id="916" w:author="Author"/>
          <w:rFonts w:cs="Courier New"/>
          <w:noProof w:val="0"/>
          <w:snapToGrid w:val="0"/>
        </w:rPr>
      </w:pPr>
      <w:ins w:id="917" w:author="Author">
        <w:r w:rsidRPr="00FA52B0">
          <w:rPr>
            <w:rFonts w:cs="Courier New"/>
            <w:noProof w:val="0"/>
            <w:snapToGrid w:val="0"/>
          </w:rPr>
          <w:t>--</w:t>
        </w:r>
      </w:ins>
    </w:p>
    <w:p w14:paraId="67133A20" w14:textId="77777777" w:rsidR="0026166E" w:rsidRPr="00FA52B0" w:rsidRDefault="0026166E" w:rsidP="0026166E">
      <w:pPr>
        <w:pStyle w:val="PL"/>
        <w:spacing w:line="0" w:lineRule="atLeast"/>
        <w:outlineLvl w:val="3"/>
        <w:rPr>
          <w:ins w:id="918" w:author="Author"/>
          <w:rFonts w:cs="Courier New"/>
          <w:noProof w:val="0"/>
          <w:snapToGrid w:val="0"/>
        </w:rPr>
      </w:pPr>
      <w:ins w:id="919" w:author="Author">
        <w:r w:rsidRPr="00FA52B0">
          <w:rPr>
            <w:rFonts w:cs="Courier New"/>
            <w:noProof w:val="0"/>
            <w:snapToGrid w:val="0"/>
          </w:rPr>
          <w:t xml:space="preserve">-- </w:t>
        </w:r>
        <w:r>
          <w:rPr>
            <w:rFonts w:cs="Courier New"/>
            <w:noProof w:val="0"/>
            <w:snapToGrid w:val="0"/>
          </w:rPr>
          <w:t>RESOURCE STATUS FAILURE</w:t>
        </w:r>
      </w:ins>
    </w:p>
    <w:p w14:paraId="67A9BC2F" w14:textId="77777777" w:rsidR="0026166E" w:rsidRPr="00FA52B0" w:rsidRDefault="0026166E" w:rsidP="0026166E">
      <w:pPr>
        <w:pStyle w:val="PL"/>
        <w:spacing w:line="0" w:lineRule="atLeast"/>
        <w:rPr>
          <w:ins w:id="920" w:author="Author"/>
          <w:rFonts w:cs="Courier New"/>
          <w:noProof w:val="0"/>
          <w:snapToGrid w:val="0"/>
        </w:rPr>
      </w:pPr>
      <w:ins w:id="921" w:author="Author">
        <w:r w:rsidRPr="00FA52B0">
          <w:rPr>
            <w:rFonts w:cs="Courier New"/>
            <w:noProof w:val="0"/>
            <w:snapToGrid w:val="0"/>
          </w:rPr>
          <w:t>--</w:t>
        </w:r>
      </w:ins>
    </w:p>
    <w:p w14:paraId="75A539C0" w14:textId="77777777" w:rsidR="0026166E" w:rsidRPr="00FA52B0" w:rsidRDefault="0026166E" w:rsidP="0026166E">
      <w:pPr>
        <w:pStyle w:val="PL"/>
        <w:spacing w:line="0" w:lineRule="atLeast"/>
        <w:rPr>
          <w:ins w:id="922" w:author="Author"/>
          <w:rFonts w:cs="Courier New"/>
          <w:noProof w:val="0"/>
          <w:snapToGrid w:val="0"/>
        </w:rPr>
      </w:pPr>
      <w:ins w:id="923" w:author="Author">
        <w:r w:rsidRPr="00FA52B0">
          <w:rPr>
            <w:rFonts w:cs="Courier New"/>
            <w:noProof w:val="0"/>
            <w:snapToGrid w:val="0"/>
          </w:rPr>
          <w:t>-- **************************************************************</w:t>
        </w:r>
      </w:ins>
    </w:p>
    <w:p w14:paraId="5EA5836B" w14:textId="77777777" w:rsidR="0026166E" w:rsidRPr="00FA52B0" w:rsidRDefault="0026166E" w:rsidP="0026166E">
      <w:pPr>
        <w:pStyle w:val="PL"/>
        <w:rPr>
          <w:ins w:id="924" w:author="Author"/>
          <w:snapToGrid w:val="0"/>
        </w:rPr>
      </w:pPr>
    </w:p>
    <w:p w14:paraId="0EAF85B4" w14:textId="77777777" w:rsidR="0026166E" w:rsidRPr="00FA52B0" w:rsidRDefault="0026166E" w:rsidP="0026166E">
      <w:pPr>
        <w:pStyle w:val="PL"/>
        <w:rPr>
          <w:ins w:id="925" w:author="Author"/>
          <w:snapToGrid w:val="0"/>
        </w:rPr>
      </w:pPr>
    </w:p>
    <w:p w14:paraId="7EA8F818" w14:textId="77777777" w:rsidR="0026166E" w:rsidRPr="00FA52B0" w:rsidRDefault="0026166E" w:rsidP="0026166E">
      <w:pPr>
        <w:pStyle w:val="PL"/>
        <w:rPr>
          <w:ins w:id="926" w:author="Author"/>
          <w:snapToGrid w:val="0"/>
        </w:rPr>
      </w:pPr>
      <w:ins w:id="927" w:author="Author">
        <w:r>
          <w:rPr>
            <w:snapToGrid w:val="0"/>
          </w:rPr>
          <w:t>ResourceStatusFailure</w:t>
        </w:r>
        <w:r w:rsidRPr="00FA52B0">
          <w:rPr>
            <w:snapToGrid w:val="0"/>
          </w:rPr>
          <w:t xml:space="preserve"> ::= SEQUENCE {</w:t>
        </w:r>
      </w:ins>
    </w:p>
    <w:p w14:paraId="3342A948" w14:textId="77777777" w:rsidR="0026166E" w:rsidRPr="00FA52B0" w:rsidRDefault="0026166E" w:rsidP="0026166E">
      <w:pPr>
        <w:pStyle w:val="PL"/>
        <w:rPr>
          <w:ins w:id="928" w:author="Author"/>
          <w:snapToGrid w:val="0"/>
        </w:rPr>
      </w:pPr>
      <w:ins w:id="929" w:author="Autho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ResourceStatusFailure</w:t>
        </w:r>
        <w:r w:rsidRPr="00FA52B0">
          <w:rPr>
            <w:snapToGrid w:val="0"/>
          </w:rPr>
          <w:t>IEs } },</w:t>
        </w:r>
      </w:ins>
    </w:p>
    <w:p w14:paraId="1F64ECAD" w14:textId="77777777" w:rsidR="0026166E" w:rsidRPr="00FA52B0" w:rsidRDefault="0026166E" w:rsidP="0026166E">
      <w:pPr>
        <w:pStyle w:val="PL"/>
        <w:rPr>
          <w:ins w:id="930" w:author="Author"/>
          <w:snapToGrid w:val="0"/>
        </w:rPr>
      </w:pPr>
      <w:ins w:id="931" w:author="Author">
        <w:r w:rsidRPr="00FA52B0">
          <w:rPr>
            <w:snapToGrid w:val="0"/>
          </w:rPr>
          <w:tab/>
          <w:t>...</w:t>
        </w:r>
      </w:ins>
    </w:p>
    <w:p w14:paraId="7DD86131" w14:textId="77777777" w:rsidR="0026166E" w:rsidRPr="00FA52B0" w:rsidRDefault="0026166E" w:rsidP="0026166E">
      <w:pPr>
        <w:pStyle w:val="PL"/>
        <w:rPr>
          <w:ins w:id="932" w:author="Author"/>
          <w:snapToGrid w:val="0"/>
        </w:rPr>
      </w:pPr>
      <w:ins w:id="933" w:author="Author">
        <w:r w:rsidRPr="00FA52B0">
          <w:rPr>
            <w:snapToGrid w:val="0"/>
          </w:rPr>
          <w:t>}</w:t>
        </w:r>
      </w:ins>
    </w:p>
    <w:p w14:paraId="7115856A" w14:textId="77777777" w:rsidR="0026166E" w:rsidRPr="00FA52B0" w:rsidRDefault="0026166E" w:rsidP="0026166E">
      <w:pPr>
        <w:pStyle w:val="PL"/>
        <w:rPr>
          <w:ins w:id="934" w:author="Author"/>
          <w:snapToGrid w:val="0"/>
        </w:rPr>
      </w:pPr>
    </w:p>
    <w:p w14:paraId="61AC3402" w14:textId="77777777" w:rsidR="0026166E" w:rsidRDefault="0026166E" w:rsidP="0026166E">
      <w:pPr>
        <w:pStyle w:val="PL"/>
        <w:rPr>
          <w:ins w:id="935" w:author="Author"/>
          <w:snapToGrid w:val="0"/>
        </w:rPr>
      </w:pPr>
      <w:ins w:id="936" w:author="Author">
        <w:r>
          <w:rPr>
            <w:snapToGrid w:val="0"/>
          </w:rPr>
          <w:t>ResourceStatusFailure</w:t>
        </w:r>
        <w:r w:rsidRPr="00FA52B0">
          <w:rPr>
            <w:snapToGrid w:val="0"/>
          </w:rPr>
          <w:t>IEs E1AP-PROTOCOL-IES ::= {</w:t>
        </w:r>
      </w:ins>
    </w:p>
    <w:p w14:paraId="26541E59" w14:textId="77777777" w:rsidR="0026166E" w:rsidRDefault="0026166E" w:rsidP="0026166E">
      <w:pPr>
        <w:pStyle w:val="PL"/>
        <w:ind w:left="768" w:hanging="768"/>
        <w:rPr>
          <w:ins w:id="937" w:author="Author"/>
          <w:snapToGrid w:val="0"/>
        </w:rPr>
      </w:pPr>
      <w:ins w:id="938" w:author="Autho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041D0C36" w14:textId="77777777" w:rsidR="0026166E" w:rsidRPr="00FA52B0" w:rsidRDefault="0026166E" w:rsidP="0026166E">
      <w:pPr>
        <w:pStyle w:val="PL"/>
        <w:rPr>
          <w:ins w:id="939" w:author="Author"/>
          <w:snapToGrid w:val="0"/>
        </w:rPr>
      </w:pPr>
      <w:ins w:id="940" w:author="Autho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696A18DB" w14:textId="77777777" w:rsidR="0026166E" w:rsidRDefault="0026166E" w:rsidP="0026166E">
      <w:pPr>
        <w:pStyle w:val="PL"/>
        <w:rPr>
          <w:ins w:id="941" w:author="Author"/>
          <w:snapToGrid w:val="0"/>
        </w:rPr>
      </w:pPr>
      <w:ins w:id="942" w:author="Autho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26486DF7" w14:textId="77777777" w:rsidR="0026166E" w:rsidRPr="00FA52B0" w:rsidRDefault="0026166E" w:rsidP="0026166E">
      <w:pPr>
        <w:pStyle w:val="PL"/>
        <w:rPr>
          <w:ins w:id="943" w:author="Author"/>
          <w:snapToGrid w:val="0"/>
        </w:rPr>
      </w:pPr>
      <w:ins w:id="944" w:author="Author">
        <w:r>
          <w:rPr>
            <w:snapToGrid w:val="0"/>
          </w:rPr>
          <w:tab/>
        </w:r>
        <w:r w:rsidRPr="00FA52B0">
          <w:rPr>
            <w:snapToGrid w:val="0"/>
          </w:rPr>
          <w:tab/>
          <w:t>{ ID id-</w:t>
        </w:r>
        <w:r>
          <w:rPr>
            <w:snapToGrid w:val="0"/>
          </w:rPr>
          <w:t>Cause</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noProof w:val="0"/>
            <w:snapToGrid w:val="0"/>
          </w:rPr>
          <w:t>Cause</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ins>
    </w:p>
    <w:p w14:paraId="43AF5F7E" w14:textId="77777777" w:rsidR="0026166E" w:rsidRPr="00FA52B0" w:rsidRDefault="0026166E" w:rsidP="0026166E">
      <w:pPr>
        <w:pStyle w:val="PL"/>
        <w:rPr>
          <w:ins w:id="945" w:author="Author"/>
          <w:snapToGrid w:val="0"/>
        </w:rPr>
      </w:pPr>
      <w:ins w:id="946" w:author="Author">
        <w:r>
          <w:rPr>
            <w:snapToGrid w:val="0"/>
          </w:rPr>
          <w:tab/>
        </w:r>
        <w:r w:rsidRPr="00FA52B0">
          <w:rPr>
            <w:snapToGrid w:val="0"/>
          </w:rPr>
          <w:tab/>
          <w:t>{ ID id-</w:t>
        </w:r>
        <w:r>
          <w:rPr>
            <w:snapToGrid w:val="0"/>
          </w:rPr>
          <w:t>CriticalityDiagnostics</w:t>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39EF388B" w14:textId="77777777" w:rsidR="0026166E" w:rsidRPr="00FA52B0" w:rsidRDefault="0026166E" w:rsidP="0026166E">
      <w:pPr>
        <w:pStyle w:val="PL"/>
        <w:rPr>
          <w:ins w:id="947" w:author="Author"/>
          <w:snapToGrid w:val="0"/>
        </w:rPr>
      </w:pPr>
      <w:ins w:id="948" w:author="Author">
        <w:r w:rsidRPr="00FA52B0">
          <w:rPr>
            <w:snapToGrid w:val="0"/>
          </w:rPr>
          <w:tab/>
          <w:t>...</w:t>
        </w:r>
      </w:ins>
    </w:p>
    <w:p w14:paraId="2959092F" w14:textId="77777777" w:rsidR="0026166E" w:rsidRDefault="0026166E" w:rsidP="0026166E">
      <w:pPr>
        <w:pStyle w:val="PL"/>
        <w:rPr>
          <w:ins w:id="949" w:author="Author"/>
          <w:snapToGrid w:val="0"/>
        </w:rPr>
      </w:pPr>
      <w:ins w:id="950" w:author="Author">
        <w:r w:rsidRPr="00FA52B0">
          <w:rPr>
            <w:snapToGrid w:val="0"/>
          </w:rPr>
          <w:t>}</w:t>
        </w:r>
      </w:ins>
    </w:p>
    <w:p w14:paraId="57C21E00" w14:textId="77777777" w:rsidR="0026166E" w:rsidRDefault="0026166E" w:rsidP="0026166E">
      <w:pPr>
        <w:pStyle w:val="PL"/>
        <w:rPr>
          <w:ins w:id="951" w:author="Author"/>
          <w:snapToGrid w:val="0"/>
        </w:rPr>
      </w:pPr>
    </w:p>
    <w:p w14:paraId="4D05BC3E" w14:textId="77777777" w:rsidR="0026166E" w:rsidRDefault="0026166E" w:rsidP="0026166E">
      <w:pPr>
        <w:pStyle w:val="PL"/>
        <w:rPr>
          <w:ins w:id="952" w:author="Author"/>
          <w:snapToGrid w:val="0"/>
        </w:rPr>
      </w:pPr>
    </w:p>
    <w:p w14:paraId="701372FB" w14:textId="77777777" w:rsidR="0026166E" w:rsidRDefault="0026166E" w:rsidP="0026166E">
      <w:pPr>
        <w:pStyle w:val="PL"/>
        <w:rPr>
          <w:ins w:id="953" w:author="Author"/>
          <w:snapToGrid w:val="0"/>
        </w:rPr>
      </w:pPr>
    </w:p>
    <w:p w14:paraId="352F0CEE" w14:textId="77777777" w:rsidR="0026166E" w:rsidRDefault="0026166E" w:rsidP="0026166E">
      <w:pPr>
        <w:pStyle w:val="PL"/>
        <w:rPr>
          <w:ins w:id="954" w:author="Author"/>
          <w:snapToGrid w:val="0"/>
        </w:rPr>
      </w:pPr>
    </w:p>
    <w:p w14:paraId="690FE924" w14:textId="77777777" w:rsidR="0026166E" w:rsidRDefault="0026166E" w:rsidP="0026166E">
      <w:pPr>
        <w:pStyle w:val="PL"/>
        <w:rPr>
          <w:ins w:id="955" w:author="Author"/>
          <w:snapToGrid w:val="0"/>
        </w:rPr>
      </w:pPr>
    </w:p>
    <w:p w14:paraId="226FEC63" w14:textId="77777777" w:rsidR="0026166E" w:rsidRDefault="0026166E" w:rsidP="0026166E">
      <w:pPr>
        <w:pStyle w:val="PL"/>
        <w:rPr>
          <w:ins w:id="956" w:author="Author"/>
          <w:snapToGrid w:val="0"/>
        </w:rPr>
      </w:pPr>
    </w:p>
    <w:p w14:paraId="3ACC516E" w14:textId="77777777" w:rsidR="0026166E" w:rsidRPr="00FA52B0" w:rsidRDefault="0026166E" w:rsidP="0026166E">
      <w:pPr>
        <w:pStyle w:val="PL"/>
        <w:spacing w:line="0" w:lineRule="atLeast"/>
        <w:rPr>
          <w:ins w:id="957" w:author="Author"/>
          <w:rFonts w:cs="Courier New"/>
          <w:noProof w:val="0"/>
          <w:snapToGrid w:val="0"/>
        </w:rPr>
      </w:pPr>
      <w:ins w:id="958" w:author="Author">
        <w:r w:rsidRPr="00FA52B0">
          <w:rPr>
            <w:rFonts w:cs="Courier New"/>
            <w:noProof w:val="0"/>
            <w:snapToGrid w:val="0"/>
          </w:rPr>
          <w:t>-- **************************************************************</w:t>
        </w:r>
      </w:ins>
    </w:p>
    <w:p w14:paraId="4B5CBD08" w14:textId="77777777" w:rsidR="0026166E" w:rsidRPr="00FA52B0" w:rsidRDefault="0026166E" w:rsidP="0026166E">
      <w:pPr>
        <w:pStyle w:val="PL"/>
        <w:spacing w:line="0" w:lineRule="atLeast"/>
        <w:rPr>
          <w:ins w:id="959" w:author="Author"/>
          <w:rFonts w:cs="Courier New"/>
          <w:noProof w:val="0"/>
          <w:snapToGrid w:val="0"/>
        </w:rPr>
      </w:pPr>
      <w:ins w:id="960" w:author="Author">
        <w:r w:rsidRPr="00FA52B0">
          <w:rPr>
            <w:rFonts w:cs="Courier New"/>
            <w:noProof w:val="0"/>
            <w:snapToGrid w:val="0"/>
          </w:rPr>
          <w:t>--</w:t>
        </w:r>
      </w:ins>
    </w:p>
    <w:p w14:paraId="3FCCAE1A" w14:textId="77777777" w:rsidR="0026166E" w:rsidRPr="00FA52B0" w:rsidRDefault="0026166E" w:rsidP="0026166E">
      <w:pPr>
        <w:pStyle w:val="PL"/>
        <w:spacing w:line="0" w:lineRule="atLeast"/>
        <w:outlineLvl w:val="3"/>
        <w:rPr>
          <w:ins w:id="961" w:author="Author"/>
          <w:rFonts w:cs="Courier New"/>
          <w:noProof w:val="0"/>
          <w:snapToGrid w:val="0"/>
        </w:rPr>
      </w:pPr>
      <w:ins w:id="962" w:author="Author">
        <w:r w:rsidRPr="00FA52B0">
          <w:rPr>
            <w:rFonts w:cs="Courier New"/>
            <w:noProof w:val="0"/>
            <w:snapToGrid w:val="0"/>
          </w:rPr>
          <w:t xml:space="preserve">-- </w:t>
        </w:r>
        <w:r>
          <w:rPr>
            <w:rFonts w:cs="Courier New"/>
            <w:noProof w:val="0"/>
            <w:snapToGrid w:val="0"/>
          </w:rPr>
          <w:t>RESOURCE STATUS UPDATE</w:t>
        </w:r>
      </w:ins>
    </w:p>
    <w:p w14:paraId="2A3FFF40" w14:textId="77777777" w:rsidR="0026166E" w:rsidRPr="00FA52B0" w:rsidRDefault="0026166E" w:rsidP="0026166E">
      <w:pPr>
        <w:pStyle w:val="PL"/>
        <w:spacing w:line="0" w:lineRule="atLeast"/>
        <w:rPr>
          <w:ins w:id="963" w:author="Author"/>
          <w:rFonts w:cs="Courier New"/>
          <w:noProof w:val="0"/>
          <w:snapToGrid w:val="0"/>
        </w:rPr>
      </w:pPr>
      <w:ins w:id="964" w:author="Author">
        <w:r w:rsidRPr="00FA52B0">
          <w:rPr>
            <w:rFonts w:cs="Courier New"/>
            <w:noProof w:val="0"/>
            <w:snapToGrid w:val="0"/>
          </w:rPr>
          <w:t>--</w:t>
        </w:r>
      </w:ins>
    </w:p>
    <w:p w14:paraId="743011FD" w14:textId="77777777" w:rsidR="0026166E" w:rsidRPr="00FA52B0" w:rsidRDefault="0026166E" w:rsidP="0026166E">
      <w:pPr>
        <w:pStyle w:val="PL"/>
        <w:spacing w:line="0" w:lineRule="atLeast"/>
        <w:rPr>
          <w:ins w:id="965" w:author="Author"/>
          <w:rFonts w:cs="Courier New"/>
          <w:noProof w:val="0"/>
          <w:snapToGrid w:val="0"/>
        </w:rPr>
      </w:pPr>
      <w:ins w:id="966" w:author="Author">
        <w:r w:rsidRPr="00FA52B0">
          <w:rPr>
            <w:rFonts w:cs="Courier New"/>
            <w:noProof w:val="0"/>
            <w:snapToGrid w:val="0"/>
          </w:rPr>
          <w:t>-- **************************************************************</w:t>
        </w:r>
      </w:ins>
    </w:p>
    <w:p w14:paraId="732F0BA5" w14:textId="77777777" w:rsidR="0026166E" w:rsidRPr="00FA52B0" w:rsidRDefault="0026166E" w:rsidP="0026166E">
      <w:pPr>
        <w:pStyle w:val="PL"/>
        <w:rPr>
          <w:ins w:id="967" w:author="Author"/>
          <w:snapToGrid w:val="0"/>
        </w:rPr>
      </w:pPr>
    </w:p>
    <w:p w14:paraId="6EDEB924" w14:textId="77777777" w:rsidR="0026166E" w:rsidRPr="00FA52B0" w:rsidRDefault="0026166E" w:rsidP="0026166E">
      <w:pPr>
        <w:pStyle w:val="PL"/>
        <w:rPr>
          <w:ins w:id="968" w:author="Author"/>
          <w:snapToGrid w:val="0"/>
        </w:rPr>
      </w:pPr>
    </w:p>
    <w:p w14:paraId="7171922F" w14:textId="77777777" w:rsidR="0026166E" w:rsidRPr="00FA52B0" w:rsidRDefault="0026166E" w:rsidP="0026166E">
      <w:pPr>
        <w:pStyle w:val="PL"/>
        <w:rPr>
          <w:ins w:id="969" w:author="Author"/>
          <w:snapToGrid w:val="0"/>
        </w:rPr>
      </w:pPr>
      <w:ins w:id="970" w:author="Author">
        <w:r>
          <w:rPr>
            <w:snapToGrid w:val="0"/>
          </w:rPr>
          <w:t>ResourceStatusUpdate</w:t>
        </w:r>
        <w:r w:rsidRPr="00FA52B0">
          <w:rPr>
            <w:snapToGrid w:val="0"/>
          </w:rPr>
          <w:t xml:space="preserve"> ::= SEQUENCE {</w:t>
        </w:r>
      </w:ins>
    </w:p>
    <w:p w14:paraId="2D021BDF" w14:textId="77777777" w:rsidR="0026166E" w:rsidRPr="00FA52B0" w:rsidRDefault="0026166E" w:rsidP="0026166E">
      <w:pPr>
        <w:pStyle w:val="PL"/>
        <w:rPr>
          <w:ins w:id="971" w:author="Author"/>
          <w:snapToGrid w:val="0"/>
        </w:rPr>
      </w:pPr>
      <w:ins w:id="972" w:author="Autho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ins>
    </w:p>
    <w:p w14:paraId="44F40B29" w14:textId="77777777" w:rsidR="0026166E" w:rsidRPr="00FA52B0" w:rsidRDefault="0026166E" w:rsidP="0026166E">
      <w:pPr>
        <w:pStyle w:val="PL"/>
        <w:rPr>
          <w:ins w:id="973" w:author="Author"/>
          <w:snapToGrid w:val="0"/>
        </w:rPr>
      </w:pPr>
      <w:ins w:id="974" w:author="Author">
        <w:r w:rsidRPr="00FA52B0">
          <w:rPr>
            <w:snapToGrid w:val="0"/>
          </w:rPr>
          <w:tab/>
          <w:t>...</w:t>
        </w:r>
      </w:ins>
    </w:p>
    <w:p w14:paraId="615CF2DE" w14:textId="77777777" w:rsidR="0026166E" w:rsidRPr="00FA52B0" w:rsidRDefault="0026166E" w:rsidP="0026166E">
      <w:pPr>
        <w:pStyle w:val="PL"/>
        <w:rPr>
          <w:ins w:id="975" w:author="Author"/>
          <w:snapToGrid w:val="0"/>
        </w:rPr>
      </w:pPr>
      <w:ins w:id="976" w:author="Author">
        <w:r w:rsidRPr="00FA52B0">
          <w:rPr>
            <w:snapToGrid w:val="0"/>
          </w:rPr>
          <w:t>}</w:t>
        </w:r>
      </w:ins>
    </w:p>
    <w:p w14:paraId="45DE19B9" w14:textId="77777777" w:rsidR="0026166E" w:rsidRPr="00FA52B0" w:rsidRDefault="0026166E" w:rsidP="0026166E">
      <w:pPr>
        <w:pStyle w:val="PL"/>
        <w:rPr>
          <w:ins w:id="977" w:author="Author"/>
          <w:snapToGrid w:val="0"/>
        </w:rPr>
      </w:pPr>
    </w:p>
    <w:p w14:paraId="748D9756" w14:textId="77777777" w:rsidR="0026166E" w:rsidRDefault="0026166E" w:rsidP="0026166E">
      <w:pPr>
        <w:pStyle w:val="PL"/>
        <w:rPr>
          <w:ins w:id="978" w:author="Author"/>
          <w:snapToGrid w:val="0"/>
        </w:rPr>
      </w:pPr>
      <w:ins w:id="979" w:author="Author">
        <w:r>
          <w:rPr>
            <w:snapToGrid w:val="0"/>
          </w:rPr>
          <w:t>ResourceStatusUpdate</w:t>
        </w:r>
        <w:r w:rsidRPr="00FA52B0">
          <w:rPr>
            <w:snapToGrid w:val="0"/>
          </w:rPr>
          <w:t>IEs E1AP-PROTOCOL-IES ::= {</w:t>
        </w:r>
      </w:ins>
    </w:p>
    <w:p w14:paraId="76F3A2DE" w14:textId="77777777" w:rsidR="0026166E" w:rsidRDefault="0026166E" w:rsidP="0026166E">
      <w:pPr>
        <w:pStyle w:val="PL"/>
        <w:ind w:left="768" w:hanging="768"/>
        <w:rPr>
          <w:ins w:id="980" w:author="Author"/>
          <w:snapToGrid w:val="0"/>
        </w:rPr>
      </w:pPr>
      <w:ins w:id="981" w:author="Autho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7BBC1CC0" w14:textId="77777777" w:rsidR="0026166E" w:rsidRPr="00FA52B0" w:rsidRDefault="0026166E" w:rsidP="0026166E">
      <w:pPr>
        <w:pStyle w:val="PL"/>
        <w:rPr>
          <w:ins w:id="982" w:author="Author"/>
          <w:snapToGrid w:val="0"/>
        </w:rPr>
      </w:pPr>
      <w:ins w:id="983" w:author="Autho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7AA7E68F" w14:textId="77777777" w:rsidR="0026166E" w:rsidRDefault="0026166E" w:rsidP="0026166E">
      <w:pPr>
        <w:pStyle w:val="PL"/>
        <w:rPr>
          <w:ins w:id="984" w:author="Author"/>
          <w:snapToGrid w:val="0"/>
        </w:rPr>
      </w:pPr>
      <w:ins w:id="985" w:author="Autho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1645030C" w14:textId="77777777" w:rsidR="0026166E" w:rsidRDefault="0026166E" w:rsidP="0026166E">
      <w:pPr>
        <w:pStyle w:val="PL"/>
        <w:rPr>
          <w:ins w:id="986" w:author="Author"/>
          <w:snapToGrid w:val="0"/>
        </w:rPr>
      </w:pPr>
      <w:ins w:id="987" w:author="Author">
        <w:r>
          <w:rPr>
            <w:snapToGrid w:val="0"/>
          </w:rPr>
          <w:tab/>
        </w:r>
        <w:r w:rsidRPr="00FA52B0">
          <w:rPr>
            <w:snapToGrid w:val="0"/>
          </w:rPr>
          <w:tab/>
          <w:t xml:space="preserve">{ ID </w:t>
        </w:r>
        <w:r>
          <w:rPr>
            <w:snapToGrid w:val="0"/>
          </w:rPr>
          <w:t>id-</w:t>
        </w:r>
        <w:r w:rsidRPr="00FA52B0">
          <w:t>T</w:t>
        </w:r>
        <w:r>
          <w:t>NL-AvailableCapacityIndicator</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t>T</w:t>
        </w:r>
        <w:r>
          <w:t>NL-AvailableCapacityIndicator</w:t>
        </w:r>
        <w:r>
          <w:rPr>
            <w:snapToGrid w:val="0"/>
          </w:rPr>
          <w:tab/>
        </w:r>
        <w:r w:rsidRPr="00FA52B0">
          <w:rPr>
            <w:snapToGrid w:val="0"/>
          </w:rPr>
          <w:t xml:space="preserve">PRESENCE </w:t>
        </w:r>
        <w:r>
          <w:rPr>
            <w:snapToGrid w:val="0"/>
          </w:rPr>
          <w:t>optional</w:t>
        </w:r>
        <w:r w:rsidRPr="00FA52B0">
          <w:rPr>
            <w:snapToGrid w:val="0"/>
          </w:rPr>
          <w:t>}|</w:t>
        </w:r>
      </w:ins>
    </w:p>
    <w:p w14:paraId="7092AA04" w14:textId="77777777" w:rsidR="0026166E" w:rsidRDefault="0026166E" w:rsidP="0026166E">
      <w:pPr>
        <w:pStyle w:val="PL"/>
        <w:rPr>
          <w:ins w:id="988" w:author="Author"/>
          <w:snapToGrid w:val="0"/>
        </w:rPr>
      </w:pPr>
      <w:ins w:id="989" w:author="Author">
        <w:r>
          <w:rPr>
            <w:snapToGrid w:val="0"/>
          </w:rPr>
          <w:tab/>
        </w:r>
        <w:r>
          <w:rPr>
            <w:snapToGrid w:val="0"/>
          </w:rPr>
          <w:tab/>
        </w:r>
        <w:r w:rsidRPr="00FA52B0">
          <w:rPr>
            <w:snapToGrid w:val="0"/>
          </w:rPr>
          <w:t xml:space="preserve">{ ID </w:t>
        </w:r>
        <w:r>
          <w:rPr>
            <w:snapToGrid w:val="0"/>
          </w:rPr>
          <w:t>id-</w:t>
        </w:r>
        <w:r>
          <w:t>HW-CapacityIndicator</w:t>
        </w:r>
        <w:r w:rsidRPr="00FA52B0">
          <w:rPr>
            <w:snapToGrid w:val="0"/>
          </w:rPr>
          <w:tab/>
        </w:r>
        <w:r w:rsidRPr="00FA52B0">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t>HW-CapacityIndicator</w:t>
        </w:r>
        <w:r>
          <w:rPr>
            <w:snapToGrid w:val="0"/>
          </w:rPr>
          <w:tab/>
        </w:r>
        <w:r>
          <w:rPr>
            <w:snapToGrid w:val="0"/>
          </w:rPr>
          <w:tab/>
        </w:r>
        <w:r>
          <w:rPr>
            <w:snapToGrid w:val="0"/>
          </w:rPr>
          <w:tab/>
        </w:r>
        <w:r w:rsidRPr="00FA52B0">
          <w:rPr>
            <w:snapToGrid w:val="0"/>
          </w:rPr>
          <w:t xml:space="preserve">PRESENCE </w:t>
        </w:r>
        <w:r>
          <w:rPr>
            <w:snapToGrid w:val="0"/>
          </w:rPr>
          <w:t>mandatory</w:t>
        </w:r>
        <w:r w:rsidRPr="00FA52B0">
          <w:rPr>
            <w:snapToGrid w:val="0"/>
          </w:rPr>
          <w:t>}</w:t>
        </w:r>
        <w:r>
          <w:rPr>
            <w:snapToGrid w:val="0"/>
          </w:rPr>
          <w:t>|</w:t>
        </w:r>
      </w:ins>
    </w:p>
    <w:p w14:paraId="4591404E" w14:textId="419B0AC7" w:rsidR="0026166E" w:rsidRDefault="0026166E" w:rsidP="0026166E">
      <w:pPr>
        <w:pStyle w:val="PL"/>
        <w:rPr>
          <w:ins w:id="990" w:author="Author"/>
          <w:snapToGrid w:val="0"/>
        </w:rPr>
      </w:pPr>
      <w:ins w:id="991" w:author="Author">
        <w:r>
          <w:tab/>
        </w:r>
        <w:r>
          <w:tab/>
        </w:r>
        <w:r w:rsidRPr="00EA5FA7">
          <w:t>{ ID id-</w:t>
        </w:r>
        <w:r>
          <w:rPr>
            <w:lang w:eastAsia="zh-CN"/>
          </w:rPr>
          <w:t>SliceMeasurementResultList</w:t>
        </w:r>
        <w:r>
          <w:rPr>
            <w:lang w:eastAsia="zh-CN"/>
          </w:rPr>
          <w:tab/>
        </w:r>
        <w:r>
          <w:rPr>
            <w:lang w:eastAsia="zh-CN"/>
          </w:rPr>
          <w:tab/>
        </w:r>
        <w:r>
          <w:t>CRITICALITY ignore</w:t>
        </w:r>
        <w:r w:rsidRPr="00EA5FA7">
          <w:tab/>
          <w:t xml:space="preserve">TYPE </w:t>
        </w:r>
        <w:r>
          <w:rPr>
            <w:lang w:eastAsia="zh-CN"/>
          </w:rPr>
          <w:t>SliceMeasurementResultList</w:t>
        </w:r>
        <w:r w:rsidRPr="00EA5FA7">
          <w:rPr>
            <w:rFonts w:hint="eastAsia"/>
            <w:lang w:eastAsia="zh-CN"/>
          </w:rPr>
          <w:tab/>
        </w:r>
        <w:r>
          <w:t>PRESENCE mandatory</w:t>
        </w:r>
        <w:r>
          <w:tab/>
          <w:t>}</w:t>
        </w:r>
        <w:r>
          <w:rPr>
            <w:snapToGrid w:val="0"/>
          </w:rPr>
          <w:t>,</w:t>
        </w:r>
        <w:r>
          <w:rPr>
            <w:snapToGrid w:val="0"/>
          </w:rPr>
          <w:tab/>
        </w:r>
        <w:del w:id="992" w:author="Nokia" w:date="2020-04-09T21:59:00Z">
          <w:r w:rsidDel="0024530F">
            <w:rPr>
              <w:snapToGrid w:val="0"/>
            </w:rPr>
            <w:tab/>
            <w:delText>-- [FFS]</w:delText>
          </w:r>
        </w:del>
      </w:ins>
    </w:p>
    <w:p w14:paraId="705CDD0E" w14:textId="77777777" w:rsidR="0026166E" w:rsidRDefault="0026166E" w:rsidP="0026166E">
      <w:pPr>
        <w:pStyle w:val="PL"/>
        <w:rPr>
          <w:ins w:id="993" w:author="Author"/>
          <w:snapToGrid w:val="0"/>
        </w:rPr>
      </w:pPr>
    </w:p>
    <w:p w14:paraId="3599516E" w14:textId="77777777" w:rsidR="0026166E" w:rsidRPr="00FA52B0" w:rsidRDefault="0026166E" w:rsidP="0026166E">
      <w:pPr>
        <w:pStyle w:val="PL"/>
        <w:rPr>
          <w:ins w:id="994" w:author="Author"/>
          <w:snapToGrid w:val="0"/>
        </w:rPr>
      </w:pPr>
      <w:ins w:id="995" w:author="Author">
        <w:r w:rsidRPr="00FA52B0">
          <w:rPr>
            <w:snapToGrid w:val="0"/>
          </w:rPr>
          <w:tab/>
          <w:t>...</w:t>
        </w:r>
      </w:ins>
    </w:p>
    <w:p w14:paraId="55D5BFCD" w14:textId="77777777" w:rsidR="0026166E" w:rsidRDefault="0026166E" w:rsidP="0026166E">
      <w:pPr>
        <w:pStyle w:val="PL"/>
        <w:rPr>
          <w:ins w:id="996" w:author="Author"/>
          <w:snapToGrid w:val="0"/>
        </w:rPr>
      </w:pPr>
      <w:ins w:id="997" w:author="Author">
        <w:r w:rsidRPr="00FA52B0">
          <w:rPr>
            <w:snapToGrid w:val="0"/>
          </w:rPr>
          <w:t>}</w:t>
        </w:r>
      </w:ins>
    </w:p>
    <w:p w14:paraId="042C0952" w14:textId="77777777" w:rsidR="0026166E" w:rsidRDefault="0026166E" w:rsidP="0026166E">
      <w:pPr>
        <w:pStyle w:val="PL"/>
        <w:rPr>
          <w:snapToGrid w:val="0"/>
        </w:rPr>
      </w:pPr>
    </w:p>
    <w:p w14:paraId="286E4D35" w14:textId="77777777" w:rsidR="0026166E" w:rsidRDefault="0026166E" w:rsidP="0026166E">
      <w:pPr>
        <w:pStyle w:val="PL"/>
        <w:rPr>
          <w:snapToGrid w:val="0"/>
        </w:rPr>
      </w:pPr>
    </w:p>
    <w:p w14:paraId="2A94A97F" w14:textId="77777777" w:rsidR="0026166E" w:rsidRPr="00FA52B0" w:rsidRDefault="0026166E" w:rsidP="0026166E">
      <w:pPr>
        <w:pStyle w:val="PL"/>
        <w:rPr>
          <w:snapToGrid w:val="0"/>
        </w:rPr>
      </w:pPr>
    </w:p>
    <w:p w14:paraId="24372C4E" w14:textId="77777777" w:rsidR="0026166E" w:rsidRDefault="0026166E" w:rsidP="0026166E">
      <w:pPr>
        <w:rPr>
          <w:lang w:val="en-US"/>
        </w:rPr>
      </w:pPr>
    </w:p>
    <w:p w14:paraId="73AB6488"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13C9817" w14:textId="77777777" w:rsidR="0026166E" w:rsidRPr="00FA52B0" w:rsidRDefault="0026166E" w:rsidP="0026166E">
      <w:pPr>
        <w:pStyle w:val="Heading3"/>
      </w:pPr>
      <w:bookmarkStart w:id="998" w:name="_Toc20955684"/>
      <w:bookmarkStart w:id="999" w:name="_Toc29461016"/>
      <w:r w:rsidRPr="00FA52B0">
        <w:t>9.4.5</w:t>
      </w:r>
      <w:r w:rsidRPr="00FA52B0">
        <w:tab/>
        <w:t>Information Element Definitions</w:t>
      </w:r>
      <w:bookmarkEnd w:id="998"/>
      <w:bookmarkEnd w:id="999"/>
    </w:p>
    <w:p w14:paraId="5CA3665F" w14:textId="77777777" w:rsidR="0026166E" w:rsidRPr="00FA52B0" w:rsidRDefault="0026166E" w:rsidP="0026166E">
      <w:pPr>
        <w:pStyle w:val="PL"/>
        <w:spacing w:line="0" w:lineRule="atLeast"/>
        <w:rPr>
          <w:noProof w:val="0"/>
          <w:snapToGrid w:val="0"/>
        </w:rPr>
      </w:pPr>
      <w:r w:rsidRPr="00FA52B0">
        <w:rPr>
          <w:noProof w:val="0"/>
          <w:snapToGrid w:val="0"/>
        </w:rPr>
        <w:t>-- **************************************************************</w:t>
      </w:r>
    </w:p>
    <w:p w14:paraId="039B3750" w14:textId="77777777" w:rsidR="0026166E" w:rsidRPr="00FA52B0" w:rsidRDefault="0026166E" w:rsidP="0026166E">
      <w:pPr>
        <w:pStyle w:val="PL"/>
        <w:spacing w:line="0" w:lineRule="atLeast"/>
        <w:rPr>
          <w:noProof w:val="0"/>
          <w:snapToGrid w:val="0"/>
        </w:rPr>
      </w:pPr>
      <w:r w:rsidRPr="00FA52B0">
        <w:rPr>
          <w:noProof w:val="0"/>
          <w:snapToGrid w:val="0"/>
        </w:rPr>
        <w:t>--</w:t>
      </w:r>
    </w:p>
    <w:p w14:paraId="74A5A1A5" w14:textId="77777777" w:rsidR="0026166E" w:rsidRPr="00FA52B0" w:rsidRDefault="0026166E" w:rsidP="0026166E">
      <w:pPr>
        <w:pStyle w:val="PL"/>
        <w:spacing w:line="0" w:lineRule="atLeast"/>
        <w:outlineLvl w:val="3"/>
        <w:rPr>
          <w:noProof w:val="0"/>
          <w:snapToGrid w:val="0"/>
        </w:rPr>
      </w:pPr>
      <w:r w:rsidRPr="00FA52B0">
        <w:rPr>
          <w:noProof w:val="0"/>
          <w:snapToGrid w:val="0"/>
        </w:rPr>
        <w:t>-- Information Element Definitions</w:t>
      </w:r>
    </w:p>
    <w:p w14:paraId="11372FE1" w14:textId="77777777" w:rsidR="0026166E" w:rsidRPr="00FA52B0" w:rsidRDefault="0026166E" w:rsidP="0026166E">
      <w:pPr>
        <w:pStyle w:val="PL"/>
        <w:spacing w:line="0" w:lineRule="atLeast"/>
        <w:rPr>
          <w:noProof w:val="0"/>
          <w:snapToGrid w:val="0"/>
        </w:rPr>
      </w:pPr>
      <w:r w:rsidRPr="00FA52B0">
        <w:rPr>
          <w:noProof w:val="0"/>
          <w:snapToGrid w:val="0"/>
        </w:rPr>
        <w:t>--</w:t>
      </w:r>
    </w:p>
    <w:p w14:paraId="0D3484D0" w14:textId="77777777" w:rsidR="0026166E" w:rsidRDefault="0026166E" w:rsidP="0026166E">
      <w:pPr>
        <w:pStyle w:val="PL"/>
        <w:spacing w:line="0" w:lineRule="atLeast"/>
        <w:rPr>
          <w:noProof w:val="0"/>
          <w:snapToGrid w:val="0"/>
        </w:rPr>
      </w:pPr>
      <w:r w:rsidRPr="00FA52B0">
        <w:rPr>
          <w:noProof w:val="0"/>
          <w:snapToGrid w:val="0"/>
        </w:rPr>
        <w:t>-- **************************************************************</w:t>
      </w:r>
    </w:p>
    <w:p w14:paraId="32D7CA46" w14:textId="77777777" w:rsidR="0026166E" w:rsidRPr="00FA52B0" w:rsidRDefault="0026166E" w:rsidP="0026166E">
      <w:pPr>
        <w:pStyle w:val="PL"/>
        <w:spacing w:line="0" w:lineRule="atLeast"/>
        <w:rPr>
          <w:noProof w:val="0"/>
          <w:snapToGrid w:val="0"/>
        </w:rPr>
      </w:pPr>
    </w:p>
    <w:p w14:paraId="1B77A770" w14:textId="77777777" w:rsidR="0026166E" w:rsidRPr="00B631AB" w:rsidRDefault="0026166E" w:rsidP="0026166E">
      <w:pPr>
        <w:pStyle w:val="PL"/>
        <w:spacing w:line="0" w:lineRule="atLeast"/>
        <w:rPr>
          <w:noProof w:val="0"/>
          <w:snapToGrid w:val="0"/>
        </w:rPr>
      </w:pPr>
      <w:r w:rsidRPr="00B631AB">
        <w:rPr>
          <w:noProof w:val="0"/>
          <w:snapToGrid w:val="0"/>
        </w:rPr>
        <w:tab/>
        <w:t>id-CommonNetworkInstance,</w:t>
      </w:r>
    </w:p>
    <w:p w14:paraId="585F3C84" w14:textId="77777777" w:rsidR="0026166E" w:rsidRPr="00B631AB" w:rsidRDefault="0026166E" w:rsidP="0026166E">
      <w:pPr>
        <w:pStyle w:val="PL"/>
        <w:spacing w:line="0" w:lineRule="atLeast"/>
        <w:rPr>
          <w:noProof w:val="0"/>
          <w:snapToGrid w:val="0"/>
        </w:rPr>
      </w:pPr>
      <w:r w:rsidRPr="00B631AB">
        <w:rPr>
          <w:noProof w:val="0"/>
          <w:snapToGrid w:val="0"/>
        </w:rPr>
        <w:lastRenderedPageBreak/>
        <w:tab/>
        <w:t>id-SNSSAI,</w:t>
      </w:r>
    </w:p>
    <w:p w14:paraId="58A18312" w14:textId="77777777" w:rsidR="0026166E" w:rsidRPr="00B631AB" w:rsidRDefault="0026166E" w:rsidP="0026166E">
      <w:pPr>
        <w:pStyle w:val="PL"/>
        <w:spacing w:line="0" w:lineRule="atLeast"/>
        <w:rPr>
          <w:noProof w:val="0"/>
          <w:snapToGrid w:val="0"/>
        </w:rPr>
      </w:pPr>
      <w:r w:rsidRPr="00B631AB">
        <w:rPr>
          <w:noProof w:val="0"/>
          <w:snapToGrid w:val="0"/>
        </w:rPr>
        <w:tab/>
        <w:t>id-OldQoSFlowMap-ULendmarkerexpected,</w:t>
      </w:r>
    </w:p>
    <w:p w14:paraId="472E31B0" w14:textId="77777777" w:rsidR="0026166E" w:rsidRPr="00B631AB" w:rsidRDefault="0026166E" w:rsidP="0026166E">
      <w:pPr>
        <w:pStyle w:val="PL"/>
        <w:spacing w:line="0" w:lineRule="atLeast"/>
        <w:rPr>
          <w:noProof w:val="0"/>
          <w:snapToGrid w:val="0"/>
        </w:rPr>
      </w:pPr>
      <w:r w:rsidRPr="00B631AB">
        <w:rPr>
          <w:noProof w:val="0"/>
          <w:snapToGrid w:val="0"/>
        </w:rPr>
        <w:tab/>
        <w:t>id-DRB-QoS,</w:t>
      </w:r>
    </w:p>
    <w:p w14:paraId="52351935" w14:textId="77777777" w:rsidR="0026166E" w:rsidRPr="00B631AB" w:rsidRDefault="0026166E" w:rsidP="0026166E">
      <w:pPr>
        <w:pStyle w:val="PL"/>
        <w:spacing w:line="0" w:lineRule="atLeast"/>
        <w:rPr>
          <w:noProof w:val="0"/>
          <w:snapToGrid w:val="0"/>
        </w:rPr>
      </w:pPr>
      <w:r w:rsidRPr="00B631AB">
        <w:rPr>
          <w:noProof w:val="0"/>
          <w:snapToGrid w:val="0"/>
        </w:rPr>
        <w:tab/>
        <w:t>id-endpoint-IP-Address-and-Port,</w:t>
      </w:r>
    </w:p>
    <w:p w14:paraId="5A14F226" w14:textId="77777777" w:rsidR="0026166E" w:rsidRPr="00B631AB" w:rsidRDefault="0026166E" w:rsidP="0026166E">
      <w:pPr>
        <w:pStyle w:val="PL"/>
        <w:spacing w:line="0" w:lineRule="atLeast"/>
        <w:rPr>
          <w:noProof w:val="0"/>
          <w:snapToGrid w:val="0"/>
        </w:rPr>
      </w:pPr>
      <w:r w:rsidRPr="00B631AB">
        <w:rPr>
          <w:noProof w:val="0"/>
          <w:snapToGrid w:val="0"/>
        </w:rPr>
        <w:tab/>
        <w:t>id-NetworkInstance,</w:t>
      </w:r>
    </w:p>
    <w:p w14:paraId="709A8B38" w14:textId="77777777" w:rsidR="0026166E" w:rsidRPr="00B631AB" w:rsidRDefault="0026166E" w:rsidP="0026166E">
      <w:pPr>
        <w:pStyle w:val="PL"/>
        <w:spacing w:line="0" w:lineRule="atLeast"/>
        <w:rPr>
          <w:noProof w:val="0"/>
          <w:snapToGrid w:val="0"/>
        </w:rPr>
      </w:pPr>
      <w:r w:rsidRPr="00B631AB">
        <w:rPr>
          <w:noProof w:val="0"/>
          <w:snapToGrid w:val="0"/>
        </w:rPr>
        <w:tab/>
        <w:t>id-QoSFlowMappingIndication,</w:t>
      </w:r>
    </w:p>
    <w:p w14:paraId="73DBE75D" w14:textId="77777777" w:rsidR="0026166E" w:rsidRPr="00B631AB" w:rsidRDefault="0026166E" w:rsidP="0026166E">
      <w:pPr>
        <w:pStyle w:val="PL"/>
        <w:spacing w:line="0" w:lineRule="atLeast"/>
        <w:rPr>
          <w:noProof w:val="0"/>
          <w:snapToGrid w:val="0"/>
        </w:rPr>
      </w:pPr>
      <w:r w:rsidRPr="00B631AB">
        <w:rPr>
          <w:noProof w:val="0"/>
          <w:snapToGrid w:val="0"/>
        </w:rPr>
        <w:tab/>
        <w:t>id-TNLAssociationTransportLayerAddressgNBCUUP,</w:t>
      </w:r>
    </w:p>
    <w:p w14:paraId="5647DD16" w14:textId="77777777" w:rsidR="0026166E" w:rsidRPr="00B631AB" w:rsidRDefault="0026166E" w:rsidP="0026166E">
      <w:pPr>
        <w:pStyle w:val="PL"/>
        <w:spacing w:line="0" w:lineRule="atLeast"/>
        <w:rPr>
          <w:noProof w:val="0"/>
          <w:snapToGrid w:val="0"/>
        </w:rPr>
      </w:pPr>
      <w:r w:rsidRPr="00B631AB">
        <w:rPr>
          <w:noProof w:val="0"/>
          <w:snapToGrid w:val="0"/>
        </w:rPr>
        <w:tab/>
        <w:t>id-Cause,</w:t>
      </w:r>
    </w:p>
    <w:p w14:paraId="1DF96A0A" w14:textId="77777777" w:rsidR="0026166E" w:rsidRPr="00B631AB" w:rsidRDefault="0026166E" w:rsidP="0026166E">
      <w:pPr>
        <w:pStyle w:val="PL"/>
        <w:spacing w:line="0" w:lineRule="atLeast"/>
        <w:rPr>
          <w:noProof w:val="0"/>
          <w:snapToGrid w:val="0"/>
        </w:rPr>
      </w:pPr>
      <w:r w:rsidRPr="00B631AB">
        <w:rPr>
          <w:noProof w:val="0"/>
          <w:snapToGrid w:val="0"/>
        </w:rPr>
        <w:tab/>
        <w:t>id-QoSMonitoringRequest,</w:t>
      </w:r>
    </w:p>
    <w:p w14:paraId="0465BB55" w14:textId="77777777" w:rsidR="0026166E" w:rsidRPr="00B631AB" w:rsidRDefault="0026166E" w:rsidP="0026166E">
      <w:pPr>
        <w:pStyle w:val="PL"/>
        <w:spacing w:line="0" w:lineRule="atLeast"/>
        <w:rPr>
          <w:noProof w:val="0"/>
          <w:snapToGrid w:val="0"/>
        </w:rPr>
      </w:pPr>
      <w:r w:rsidRPr="00B631AB">
        <w:rPr>
          <w:noProof w:val="0"/>
          <w:snapToGrid w:val="0"/>
        </w:rPr>
        <w:tab/>
        <w:t>maxnoofErrors,</w:t>
      </w:r>
    </w:p>
    <w:p w14:paraId="4DD05A1C" w14:textId="77777777" w:rsidR="0026166E" w:rsidRPr="00B631AB" w:rsidRDefault="0026166E" w:rsidP="0026166E">
      <w:pPr>
        <w:pStyle w:val="PL"/>
        <w:spacing w:line="0" w:lineRule="atLeast"/>
        <w:rPr>
          <w:noProof w:val="0"/>
          <w:snapToGrid w:val="0"/>
        </w:rPr>
      </w:pPr>
      <w:r w:rsidRPr="00B631AB">
        <w:rPr>
          <w:noProof w:val="0"/>
          <w:snapToGrid w:val="0"/>
        </w:rPr>
        <w:tab/>
        <w:t>maxnoofSliceItems,</w:t>
      </w:r>
    </w:p>
    <w:p w14:paraId="4D1DC0C8" w14:textId="77777777" w:rsidR="0026166E" w:rsidRPr="00B631AB" w:rsidRDefault="0026166E" w:rsidP="0026166E">
      <w:pPr>
        <w:pStyle w:val="PL"/>
        <w:spacing w:line="0" w:lineRule="atLeast"/>
        <w:rPr>
          <w:noProof w:val="0"/>
          <w:snapToGrid w:val="0"/>
        </w:rPr>
      </w:pPr>
      <w:r w:rsidRPr="00B631AB">
        <w:rPr>
          <w:noProof w:val="0"/>
          <w:snapToGrid w:val="0"/>
        </w:rPr>
        <w:tab/>
        <w:t>maxnoofEUTRANQOSParameters,</w:t>
      </w:r>
    </w:p>
    <w:p w14:paraId="0979A5FB" w14:textId="77777777" w:rsidR="0026166E" w:rsidRPr="00B631AB" w:rsidRDefault="0026166E" w:rsidP="0026166E">
      <w:pPr>
        <w:pStyle w:val="PL"/>
        <w:spacing w:line="0" w:lineRule="atLeast"/>
        <w:rPr>
          <w:noProof w:val="0"/>
          <w:snapToGrid w:val="0"/>
        </w:rPr>
      </w:pPr>
      <w:r w:rsidRPr="00B631AB">
        <w:rPr>
          <w:noProof w:val="0"/>
          <w:snapToGrid w:val="0"/>
        </w:rPr>
        <w:tab/>
        <w:t>maxnoofNGRANQOSParameters,</w:t>
      </w:r>
    </w:p>
    <w:p w14:paraId="1AE14230" w14:textId="77777777" w:rsidR="0026166E" w:rsidRPr="00B631AB" w:rsidRDefault="0026166E" w:rsidP="0026166E">
      <w:pPr>
        <w:pStyle w:val="PL"/>
        <w:spacing w:line="0" w:lineRule="atLeast"/>
        <w:rPr>
          <w:noProof w:val="0"/>
          <w:snapToGrid w:val="0"/>
        </w:rPr>
      </w:pPr>
      <w:r w:rsidRPr="00B631AB">
        <w:rPr>
          <w:noProof w:val="0"/>
          <w:snapToGrid w:val="0"/>
        </w:rPr>
        <w:tab/>
        <w:t>maxnoofDRBs,</w:t>
      </w:r>
    </w:p>
    <w:p w14:paraId="4EB4E129" w14:textId="77777777" w:rsidR="0026166E" w:rsidRPr="00B631AB" w:rsidRDefault="0026166E" w:rsidP="0026166E">
      <w:pPr>
        <w:pStyle w:val="PL"/>
        <w:spacing w:line="0" w:lineRule="atLeast"/>
        <w:rPr>
          <w:noProof w:val="0"/>
          <w:snapToGrid w:val="0"/>
        </w:rPr>
      </w:pPr>
      <w:r w:rsidRPr="00B631AB">
        <w:rPr>
          <w:noProof w:val="0"/>
          <w:snapToGrid w:val="0"/>
        </w:rPr>
        <w:tab/>
        <w:t>maxnoofPDUSessionResource,</w:t>
      </w:r>
    </w:p>
    <w:p w14:paraId="0C2EC4CE" w14:textId="77777777" w:rsidR="0026166E" w:rsidRPr="00B631AB" w:rsidRDefault="0026166E" w:rsidP="0026166E">
      <w:pPr>
        <w:pStyle w:val="PL"/>
        <w:spacing w:line="0" w:lineRule="atLeast"/>
        <w:rPr>
          <w:noProof w:val="0"/>
          <w:snapToGrid w:val="0"/>
        </w:rPr>
      </w:pPr>
      <w:r w:rsidRPr="00B631AB">
        <w:rPr>
          <w:noProof w:val="0"/>
          <w:snapToGrid w:val="0"/>
        </w:rPr>
        <w:tab/>
        <w:t>maxnoofQoSFlows,</w:t>
      </w:r>
    </w:p>
    <w:p w14:paraId="7940BD51" w14:textId="77777777" w:rsidR="0026166E" w:rsidRPr="00B631AB" w:rsidRDefault="0026166E" w:rsidP="0026166E">
      <w:pPr>
        <w:pStyle w:val="PL"/>
        <w:spacing w:line="0" w:lineRule="atLeast"/>
        <w:rPr>
          <w:noProof w:val="0"/>
          <w:snapToGrid w:val="0"/>
        </w:rPr>
      </w:pPr>
      <w:r w:rsidRPr="00B631AB">
        <w:rPr>
          <w:noProof w:val="0"/>
          <w:snapToGrid w:val="0"/>
        </w:rPr>
        <w:tab/>
        <w:t>maxnoofUPParameters,</w:t>
      </w:r>
    </w:p>
    <w:p w14:paraId="43ABCC41" w14:textId="77777777" w:rsidR="0026166E" w:rsidRPr="00B631AB" w:rsidRDefault="0026166E" w:rsidP="0026166E">
      <w:pPr>
        <w:pStyle w:val="PL"/>
        <w:spacing w:line="0" w:lineRule="atLeast"/>
        <w:rPr>
          <w:noProof w:val="0"/>
          <w:snapToGrid w:val="0"/>
        </w:rPr>
      </w:pPr>
      <w:r w:rsidRPr="00B631AB">
        <w:rPr>
          <w:noProof w:val="0"/>
          <w:snapToGrid w:val="0"/>
        </w:rPr>
        <w:tab/>
        <w:t>maxnoofCellGroups,</w:t>
      </w:r>
    </w:p>
    <w:p w14:paraId="30C7AEF5" w14:textId="77777777" w:rsidR="0026166E" w:rsidRPr="00B631AB" w:rsidRDefault="0026166E" w:rsidP="0026166E">
      <w:pPr>
        <w:pStyle w:val="PL"/>
        <w:spacing w:line="0" w:lineRule="atLeast"/>
        <w:rPr>
          <w:noProof w:val="0"/>
          <w:snapToGrid w:val="0"/>
        </w:rPr>
      </w:pPr>
      <w:r w:rsidRPr="00B631AB">
        <w:rPr>
          <w:noProof w:val="0"/>
          <w:snapToGrid w:val="0"/>
        </w:rPr>
        <w:tab/>
        <w:t>maxnooftimeperiods,</w:t>
      </w:r>
    </w:p>
    <w:p w14:paraId="778FC292" w14:textId="77777777" w:rsidR="0026166E" w:rsidRPr="00B631AB" w:rsidRDefault="0026166E" w:rsidP="0026166E">
      <w:pPr>
        <w:pStyle w:val="PL"/>
        <w:spacing w:line="0" w:lineRule="atLeast"/>
        <w:rPr>
          <w:noProof w:val="0"/>
          <w:snapToGrid w:val="0"/>
        </w:rPr>
      </w:pPr>
      <w:r w:rsidRPr="00B631AB">
        <w:rPr>
          <w:noProof w:val="0"/>
          <w:snapToGrid w:val="0"/>
        </w:rPr>
        <w:tab/>
        <w:t>maxnoofNRCGI,</w:t>
      </w:r>
    </w:p>
    <w:p w14:paraId="61284583" w14:textId="77777777" w:rsidR="0026166E" w:rsidRPr="00B631AB" w:rsidRDefault="0026166E" w:rsidP="0026166E">
      <w:pPr>
        <w:pStyle w:val="PL"/>
        <w:spacing w:line="0" w:lineRule="atLeast"/>
        <w:rPr>
          <w:noProof w:val="0"/>
          <w:snapToGrid w:val="0"/>
        </w:rPr>
      </w:pPr>
      <w:r w:rsidRPr="00B631AB">
        <w:rPr>
          <w:noProof w:val="0"/>
          <w:snapToGrid w:val="0"/>
        </w:rPr>
        <w:tab/>
        <w:t>maxnoofTLAs,</w:t>
      </w:r>
    </w:p>
    <w:p w14:paraId="60FF90C6" w14:textId="77777777" w:rsidR="0026166E" w:rsidRDefault="0026166E" w:rsidP="0026166E">
      <w:pPr>
        <w:pStyle w:val="PL"/>
        <w:spacing w:line="0" w:lineRule="atLeast"/>
        <w:rPr>
          <w:ins w:id="1000" w:author="Author"/>
          <w:noProof w:val="0"/>
          <w:snapToGrid w:val="0"/>
        </w:rPr>
      </w:pPr>
      <w:r w:rsidRPr="00B631AB">
        <w:rPr>
          <w:noProof w:val="0"/>
          <w:snapToGrid w:val="0"/>
        </w:rPr>
        <w:tab/>
        <w:t>maxnoofGTPTLAs</w:t>
      </w:r>
      <w:ins w:id="1001" w:author="Author">
        <w:r>
          <w:rPr>
            <w:noProof w:val="0"/>
            <w:snapToGrid w:val="0"/>
          </w:rPr>
          <w:t>,</w:t>
        </w:r>
      </w:ins>
    </w:p>
    <w:p w14:paraId="4761E222" w14:textId="77777777" w:rsidR="0026166E" w:rsidRPr="00B631AB" w:rsidRDefault="0026166E" w:rsidP="0026166E">
      <w:pPr>
        <w:pStyle w:val="PL"/>
        <w:spacing w:line="0" w:lineRule="atLeast"/>
        <w:rPr>
          <w:noProof w:val="0"/>
          <w:snapToGrid w:val="0"/>
        </w:rPr>
      </w:pPr>
      <w:ins w:id="1002" w:author="Author">
        <w:r>
          <w:rPr>
            <w:noProof w:val="0"/>
            <w:snapToGrid w:val="0"/>
          </w:rPr>
          <w:tab/>
        </w:r>
        <w:r w:rsidRPr="00B631AB">
          <w:rPr>
            <w:noProof w:val="0"/>
            <w:snapToGrid w:val="0"/>
          </w:rPr>
          <w:t>maxnoofSPLMNs</w:t>
        </w:r>
      </w:ins>
    </w:p>
    <w:p w14:paraId="112D02E7" w14:textId="77777777" w:rsidR="0026166E" w:rsidRPr="00B631AB" w:rsidRDefault="0026166E" w:rsidP="0026166E">
      <w:pPr>
        <w:pStyle w:val="PL"/>
        <w:spacing w:line="0" w:lineRule="atLeast"/>
        <w:rPr>
          <w:noProof w:val="0"/>
          <w:snapToGrid w:val="0"/>
        </w:rPr>
      </w:pPr>
    </w:p>
    <w:p w14:paraId="06D51583" w14:textId="77777777" w:rsidR="0026166E" w:rsidRPr="005E0185" w:rsidRDefault="0026166E" w:rsidP="0026166E">
      <w:pPr>
        <w:pStyle w:val="PL"/>
        <w:spacing w:line="0" w:lineRule="atLeast"/>
        <w:rPr>
          <w:noProof w:val="0"/>
          <w:snapToGrid w:val="0"/>
        </w:rPr>
      </w:pPr>
      <w:r w:rsidRPr="00B631AB">
        <w:rPr>
          <w:noProof w:val="0"/>
          <w:snapToGrid w:val="0"/>
        </w:rPr>
        <w:t>FROM E1AP-Constants</w:t>
      </w:r>
    </w:p>
    <w:p w14:paraId="37A701E8" w14:textId="77777777" w:rsidR="0026166E" w:rsidRDefault="0026166E" w:rsidP="0026166E">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1D00E76B" w14:textId="77777777" w:rsidR="0026166E" w:rsidRPr="00FA52B0" w:rsidRDefault="0026166E" w:rsidP="0026166E">
      <w:pPr>
        <w:pStyle w:val="PL"/>
        <w:spacing w:line="0" w:lineRule="atLeast"/>
        <w:outlineLvl w:val="3"/>
        <w:rPr>
          <w:noProof w:val="0"/>
          <w:snapToGrid w:val="0"/>
        </w:rPr>
      </w:pPr>
      <w:r w:rsidRPr="00FA52B0">
        <w:rPr>
          <w:noProof w:val="0"/>
          <w:snapToGrid w:val="0"/>
        </w:rPr>
        <w:t xml:space="preserve">-- </w:t>
      </w:r>
      <w:r>
        <w:rPr>
          <w:noProof w:val="0"/>
          <w:snapToGrid w:val="0"/>
        </w:rPr>
        <w:t>H</w:t>
      </w:r>
    </w:p>
    <w:p w14:paraId="46BAA7F2" w14:textId="77777777" w:rsidR="0026166E" w:rsidRDefault="0026166E" w:rsidP="0026166E"/>
    <w:p w14:paraId="01C9D1F9" w14:textId="77777777" w:rsidR="0026166E" w:rsidRPr="00FA52B0" w:rsidRDefault="0026166E" w:rsidP="0026166E">
      <w:pPr>
        <w:pStyle w:val="PL"/>
        <w:rPr>
          <w:ins w:id="1003" w:author="Author"/>
        </w:rPr>
      </w:pPr>
      <w:ins w:id="1004" w:author="Author">
        <w:r>
          <w:t>HW-CapacityIndicator</w:t>
        </w:r>
        <w:r w:rsidRPr="00FA52B0">
          <w:t xml:space="preserve"> ::= SEQUENCE {</w:t>
        </w:r>
      </w:ins>
    </w:p>
    <w:p w14:paraId="3688F5E1" w14:textId="77777777" w:rsidR="0026166E" w:rsidRDefault="0026166E" w:rsidP="0026166E">
      <w:pPr>
        <w:pStyle w:val="PL"/>
        <w:rPr>
          <w:ins w:id="1005" w:author="Author"/>
        </w:rPr>
      </w:pPr>
      <w:ins w:id="1006" w:author="Author">
        <w:r w:rsidRPr="00FA52B0">
          <w:tab/>
        </w:r>
        <w:r>
          <w:t>offeredThroughput</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3F4D89F7" w14:textId="77777777" w:rsidR="0026166E" w:rsidRDefault="0026166E" w:rsidP="0026166E">
      <w:pPr>
        <w:pStyle w:val="PL"/>
        <w:rPr>
          <w:ins w:id="1007" w:author="Author"/>
        </w:rPr>
      </w:pPr>
      <w:ins w:id="1008" w:author="Author">
        <w:r>
          <w:tab/>
          <w:t>availableThroughput</w:t>
        </w:r>
        <w:r>
          <w:tab/>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1CB28F51" w14:textId="77777777" w:rsidR="0026166E" w:rsidRPr="00FA52B0" w:rsidRDefault="0026166E" w:rsidP="0026166E">
      <w:pPr>
        <w:pStyle w:val="PL"/>
        <w:rPr>
          <w:ins w:id="1009" w:author="Author"/>
        </w:rPr>
      </w:pPr>
      <w:ins w:id="1010" w:author="Author">
        <w:r w:rsidRPr="00FA52B0">
          <w:tab/>
          <w:t>iE-Extensions</w:t>
        </w:r>
        <w:r w:rsidRPr="00FA52B0">
          <w:tab/>
        </w:r>
        <w:r w:rsidRPr="00FA52B0">
          <w:tab/>
          <w:t xml:space="preserve">ProtocolExtensionContainer { { </w:t>
        </w:r>
        <w:r>
          <w:t>HW-CapacityIndicator</w:t>
        </w:r>
        <w:r w:rsidRPr="00FA52B0">
          <w:t>-ExtIEs } },</w:t>
        </w:r>
      </w:ins>
    </w:p>
    <w:p w14:paraId="0930CDF4" w14:textId="77777777" w:rsidR="0026166E" w:rsidRPr="00FA52B0" w:rsidRDefault="0026166E" w:rsidP="0026166E">
      <w:pPr>
        <w:pStyle w:val="PL"/>
        <w:rPr>
          <w:ins w:id="1011" w:author="Author"/>
        </w:rPr>
      </w:pPr>
      <w:ins w:id="1012" w:author="Author">
        <w:r w:rsidRPr="00FA52B0">
          <w:tab/>
          <w:t>...</w:t>
        </w:r>
      </w:ins>
    </w:p>
    <w:p w14:paraId="3059AD9C" w14:textId="77777777" w:rsidR="0026166E" w:rsidRPr="00FA52B0" w:rsidRDefault="0026166E" w:rsidP="0026166E">
      <w:pPr>
        <w:pStyle w:val="PL"/>
        <w:spacing w:line="0" w:lineRule="atLeast"/>
        <w:rPr>
          <w:ins w:id="1013" w:author="Author"/>
          <w:noProof w:val="0"/>
        </w:rPr>
      </w:pPr>
      <w:ins w:id="1014" w:author="Author">
        <w:r w:rsidRPr="00FA52B0">
          <w:rPr>
            <w:noProof w:val="0"/>
          </w:rPr>
          <w:t>}</w:t>
        </w:r>
      </w:ins>
    </w:p>
    <w:p w14:paraId="7B65F456" w14:textId="77777777" w:rsidR="0026166E" w:rsidRDefault="0026166E" w:rsidP="0026166E">
      <w:pPr>
        <w:rPr>
          <w:ins w:id="1015" w:author="Author"/>
        </w:rPr>
      </w:pPr>
    </w:p>
    <w:p w14:paraId="115B9010" w14:textId="77777777" w:rsidR="0026166E" w:rsidRPr="00FA52B0" w:rsidRDefault="0026166E" w:rsidP="0026166E">
      <w:pPr>
        <w:pStyle w:val="PL"/>
        <w:rPr>
          <w:ins w:id="1016" w:author="Author"/>
        </w:rPr>
      </w:pPr>
      <w:ins w:id="1017" w:author="Author">
        <w:r>
          <w:t>HW-CapacityIndicator</w:t>
        </w:r>
        <w:r w:rsidRPr="00FA52B0">
          <w:t>-ExtIEs</w:t>
        </w:r>
        <w:r w:rsidRPr="00FA52B0">
          <w:tab/>
          <w:t>E1AP-PROTOCOL-EXTENSION ::= {</w:t>
        </w:r>
      </w:ins>
    </w:p>
    <w:p w14:paraId="00B2835E" w14:textId="77777777" w:rsidR="0026166E" w:rsidRPr="00FA52B0" w:rsidRDefault="0026166E" w:rsidP="0026166E">
      <w:pPr>
        <w:pStyle w:val="PL"/>
        <w:rPr>
          <w:ins w:id="1018" w:author="Author"/>
        </w:rPr>
      </w:pPr>
      <w:ins w:id="1019" w:author="Author">
        <w:r w:rsidRPr="00FA52B0">
          <w:tab/>
          <w:t>...</w:t>
        </w:r>
      </w:ins>
    </w:p>
    <w:p w14:paraId="5B66608C" w14:textId="77777777" w:rsidR="0026166E" w:rsidRPr="00FA52B0" w:rsidRDefault="0026166E" w:rsidP="0026166E">
      <w:pPr>
        <w:pStyle w:val="PL"/>
        <w:rPr>
          <w:ins w:id="1020" w:author="Author"/>
        </w:rPr>
      </w:pPr>
      <w:ins w:id="1021" w:author="Author">
        <w:r w:rsidRPr="00FA52B0">
          <w:t>}</w:t>
        </w:r>
      </w:ins>
    </w:p>
    <w:p w14:paraId="0192CBEE"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77A62C12" w14:textId="77777777" w:rsidR="0026166E" w:rsidRPr="00FA52B0" w:rsidRDefault="0026166E" w:rsidP="0026166E">
      <w:pPr>
        <w:pStyle w:val="PL"/>
        <w:spacing w:line="0" w:lineRule="atLeast"/>
        <w:outlineLvl w:val="3"/>
        <w:rPr>
          <w:noProof w:val="0"/>
          <w:snapToGrid w:val="0"/>
        </w:rPr>
      </w:pPr>
      <w:r w:rsidRPr="00FA52B0">
        <w:rPr>
          <w:noProof w:val="0"/>
          <w:snapToGrid w:val="0"/>
        </w:rPr>
        <w:t xml:space="preserve">-- </w:t>
      </w:r>
      <w:r>
        <w:rPr>
          <w:noProof w:val="0"/>
          <w:snapToGrid w:val="0"/>
        </w:rPr>
        <w:t>R</w:t>
      </w:r>
    </w:p>
    <w:p w14:paraId="3CF59ABD" w14:textId="77777777" w:rsidR="0026166E" w:rsidRDefault="0026166E" w:rsidP="0026166E"/>
    <w:p w14:paraId="353E0EC4" w14:textId="77777777" w:rsidR="0026166E" w:rsidRDefault="0026166E" w:rsidP="0026166E">
      <w:pPr>
        <w:pStyle w:val="PL"/>
        <w:rPr>
          <w:snapToGrid w:val="0"/>
        </w:rPr>
      </w:pPr>
      <w:bookmarkStart w:id="1022" w:name="_Hlk30694839"/>
    </w:p>
    <w:p w14:paraId="28C94155" w14:textId="77777777" w:rsidR="0026166E" w:rsidRPr="00A328D4" w:rsidRDefault="0026166E" w:rsidP="0026166E">
      <w:pPr>
        <w:pStyle w:val="PL"/>
        <w:spacing w:line="0" w:lineRule="atLeast"/>
        <w:rPr>
          <w:ins w:id="1023" w:author="Author"/>
          <w:noProof w:val="0"/>
          <w:snapToGrid w:val="0"/>
        </w:rPr>
      </w:pPr>
      <w:ins w:id="1024" w:author="Author">
        <w:r w:rsidRPr="00A328D4">
          <w:rPr>
            <w:noProof w:val="0"/>
            <w:snapToGrid w:val="0"/>
          </w:rPr>
          <w:t>Re</w:t>
        </w:r>
        <w:r>
          <w:rPr>
            <w:noProof w:val="0"/>
            <w:snapToGrid w:val="0"/>
          </w:rPr>
          <w:t>gistrationRequest</w:t>
        </w:r>
        <w:r w:rsidRPr="00A328D4">
          <w:rPr>
            <w:noProof w:val="0"/>
            <w:snapToGrid w:val="0"/>
          </w:rPr>
          <w:tab/>
          <w:t>::=</w:t>
        </w:r>
        <w:r w:rsidRPr="00A328D4">
          <w:rPr>
            <w:noProof w:val="0"/>
            <w:snapToGrid w:val="0"/>
          </w:rPr>
          <w:tab/>
          <w:t>ENUMERATED</w:t>
        </w:r>
        <w:r w:rsidRPr="00A328D4">
          <w:rPr>
            <w:noProof w:val="0"/>
            <w:snapToGrid w:val="0"/>
          </w:rPr>
          <w:tab/>
          <w:t>{</w:t>
        </w:r>
      </w:ins>
    </w:p>
    <w:p w14:paraId="4BDC2256" w14:textId="77777777" w:rsidR="0026166E" w:rsidRPr="00A328D4" w:rsidRDefault="0026166E" w:rsidP="0026166E">
      <w:pPr>
        <w:pStyle w:val="PL"/>
        <w:spacing w:line="0" w:lineRule="atLeast"/>
        <w:rPr>
          <w:ins w:id="1025" w:author="Author"/>
          <w:noProof w:val="0"/>
          <w:snapToGrid w:val="0"/>
        </w:rPr>
      </w:pPr>
      <w:ins w:id="1026" w:author="Author">
        <w:r w:rsidRPr="00A328D4">
          <w:rPr>
            <w:noProof w:val="0"/>
            <w:snapToGrid w:val="0"/>
          </w:rPr>
          <w:tab/>
          <w:t>start,</w:t>
        </w:r>
      </w:ins>
    </w:p>
    <w:p w14:paraId="571E0985" w14:textId="77777777" w:rsidR="0026166E" w:rsidRDefault="0026166E" w:rsidP="0026166E">
      <w:pPr>
        <w:pStyle w:val="PL"/>
        <w:spacing w:line="0" w:lineRule="atLeast"/>
        <w:rPr>
          <w:ins w:id="1027" w:author="Author"/>
          <w:noProof w:val="0"/>
          <w:snapToGrid w:val="0"/>
        </w:rPr>
      </w:pPr>
      <w:ins w:id="1028" w:author="Author">
        <w:r w:rsidRPr="00A328D4">
          <w:rPr>
            <w:noProof w:val="0"/>
            <w:snapToGrid w:val="0"/>
          </w:rPr>
          <w:tab/>
        </w:r>
        <w:r>
          <w:rPr>
            <w:noProof w:val="0"/>
            <w:snapToGrid w:val="0"/>
          </w:rPr>
          <w:t>stop</w:t>
        </w:r>
        <w:r w:rsidRPr="00FA52B0">
          <w:rPr>
            <w:noProof w:val="0"/>
            <w:snapToGrid w:val="0"/>
          </w:rPr>
          <w:t>,</w:t>
        </w:r>
      </w:ins>
    </w:p>
    <w:p w14:paraId="366009B6" w14:textId="77777777" w:rsidR="0026166E" w:rsidRDefault="0026166E" w:rsidP="0026166E">
      <w:pPr>
        <w:pStyle w:val="PL"/>
        <w:spacing w:line="0" w:lineRule="atLeast"/>
        <w:rPr>
          <w:ins w:id="1029" w:author="Author"/>
          <w:noProof w:val="0"/>
          <w:snapToGrid w:val="0"/>
        </w:rPr>
      </w:pPr>
      <w:ins w:id="1030" w:author="Author">
        <w:r>
          <w:rPr>
            <w:noProof w:val="0"/>
            <w:snapToGrid w:val="0"/>
          </w:rPr>
          <w:tab/>
          <w:t>partial-stop,</w:t>
        </w:r>
      </w:ins>
    </w:p>
    <w:p w14:paraId="1D614F28" w14:textId="77777777" w:rsidR="0026166E" w:rsidRPr="00FA52B0" w:rsidRDefault="0026166E" w:rsidP="0026166E">
      <w:pPr>
        <w:pStyle w:val="PL"/>
        <w:spacing w:line="0" w:lineRule="atLeast"/>
        <w:rPr>
          <w:ins w:id="1031" w:author="Author"/>
          <w:noProof w:val="0"/>
          <w:snapToGrid w:val="0"/>
        </w:rPr>
      </w:pPr>
      <w:ins w:id="1032" w:author="Author">
        <w:r>
          <w:rPr>
            <w:noProof w:val="0"/>
            <w:snapToGrid w:val="0"/>
          </w:rPr>
          <w:tab/>
          <w:t>add,</w:t>
        </w:r>
      </w:ins>
    </w:p>
    <w:p w14:paraId="3926624F" w14:textId="77777777" w:rsidR="0026166E" w:rsidRPr="00FA52B0" w:rsidRDefault="0026166E" w:rsidP="0026166E">
      <w:pPr>
        <w:pStyle w:val="PL"/>
        <w:spacing w:line="0" w:lineRule="atLeast"/>
        <w:rPr>
          <w:ins w:id="1033" w:author="Author"/>
          <w:noProof w:val="0"/>
          <w:snapToGrid w:val="0"/>
        </w:rPr>
      </w:pPr>
      <w:ins w:id="1034" w:author="Author">
        <w:r w:rsidRPr="00FA52B0">
          <w:rPr>
            <w:noProof w:val="0"/>
            <w:snapToGrid w:val="0"/>
          </w:rPr>
          <w:tab/>
          <w:t>...</w:t>
        </w:r>
      </w:ins>
    </w:p>
    <w:p w14:paraId="1096540F" w14:textId="77777777" w:rsidR="0026166E" w:rsidRDefault="0026166E" w:rsidP="0026166E">
      <w:pPr>
        <w:pStyle w:val="PL"/>
        <w:rPr>
          <w:ins w:id="1035" w:author="Author"/>
          <w:snapToGrid w:val="0"/>
        </w:rPr>
      </w:pPr>
      <w:ins w:id="1036" w:author="Author">
        <w:r w:rsidRPr="00FA52B0">
          <w:rPr>
            <w:snapToGrid w:val="0"/>
          </w:rPr>
          <w:t>}</w:t>
        </w:r>
      </w:ins>
    </w:p>
    <w:p w14:paraId="72237161" w14:textId="77777777" w:rsidR="0026166E" w:rsidRDefault="0026166E" w:rsidP="0026166E">
      <w:pPr>
        <w:pStyle w:val="PL"/>
        <w:rPr>
          <w:ins w:id="1037" w:author="Author"/>
          <w:snapToGrid w:val="0"/>
        </w:rPr>
      </w:pPr>
    </w:p>
    <w:p w14:paraId="54C17D57" w14:textId="77777777" w:rsidR="0026166E" w:rsidRDefault="0026166E" w:rsidP="0026166E">
      <w:pPr>
        <w:pStyle w:val="PL"/>
        <w:rPr>
          <w:ins w:id="1038" w:author="Author"/>
          <w:snapToGrid w:val="0"/>
        </w:rPr>
      </w:pPr>
    </w:p>
    <w:p w14:paraId="1DF24A0D" w14:textId="77777777" w:rsidR="0026166E" w:rsidRPr="00A328D4" w:rsidRDefault="0026166E" w:rsidP="0026166E">
      <w:pPr>
        <w:pStyle w:val="PL"/>
        <w:spacing w:line="0" w:lineRule="atLeast"/>
        <w:rPr>
          <w:ins w:id="1039" w:author="Author"/>
          <w:noProof w:val="0"/>
          <w:snapToGrid w:val="0"/>
        </w:rPr>
      </w:pPr>
      <w:ins w:id="1040" w:author="Author">
        <w:r w:rsidRPr="00A328D4">
          <w:rPr>
            <w:noProof w:val="0"/>
            <w:snapToGrid w:val="0"/>
          </w:rPr>
          <w:t>ReportCharacteristics</w:t>
        </w:r>
        <w:r w:rsidRPr="00A328D4">
          <w:rPr>
            <w:noProof w:val="0"/>
            <w:snapToGrid w:val="0"/>
          </w:rPr>
          <w:tab/>
          <w:t>::=</w:t>
        </w:r>
        <w:r w:rsidRPr="00A328D4">
          <w:rPr>
            <w:noProof w:val="0"/>
            <w:snapToGrid w:val="0"/>
          </w:rPr>
          <w:tab/>
        </w:r>
        <w:r w:rsidRPr="00FA52B0">
          <w:rPr>
            <w:noProof w:val="0"/>
            <w:snapToGrid w:val="0"/>
          </w:rPr>
          <w:t>BIT STRING (SIZE(36))</w:t>
        </w:r>
      </w:ins>
    </w:p>
    <w:p w14:paraId="730F8739" w14:textId="77777777" w:rsidR="0026166E" w:rsidRDefault="0026166E" w:rsidP="0026166E">
      <w:pPr>
        <w:pStyle w:val="PL"/>
        <w:rPr>
          <w:ins w:id="1041" w:author="Author"/>
          <w:snapToGrid w:val="0"/>
        </w:rPr>
      </w:pPr>
    </w:p>
    <w:p w14:paraId="35C37FE2" w14:textId="77777777" w:rsidR="0026166E" w:rsidRPr="00616215" w:rsidRDefault="0026166E" w:rsidP="0026166E">
      <w:pPr>
        <w:pStyle w:val="PL"/>
        <w:spacing w:line="0" w:lineRule="atLeast"/>
        <w:rPr>
          <w:ins w:id="1042" w:author="Author"/>
          <w:noProof w:val="0"/>
          <w:snapToGrid w:val="0"/>
        </w:rPr>
      </w:pPr>
      <w:ins w:id="1043" w:author="Author">
        <w:r w:rsidRPr="00616215">
          <w:rPr>
            <w:noProof w:val="0"/>
            <w:snapToGrid w:val="0"/>
          </w:rPr>
          <w:t>Report</w:t>
        </w:r>
        <w:r>
          <w:rPr>
            <w:noProof w:val="0"/>
            <w:snapToGrid w:val="0"/>
          </w:rPr>
          <w:t>ingPeriodicity</w:t>
        </w:r>
        <w:r w:rsidRPr="00616215">
          <w:rPr>
            <w:noProof w:val="0"/>
            <w:snapToGrid w:val="0"/>
          </w:rPr>
          <w:tab/>
          <w:t>::=</w:t>
        </w:r>
        <w:r w:rsidRPr="00616215">
          <w:rPr>
            <w:noProof w:val="0"/>
            <w:snapToGrid w:val="0"/>
          </w:rPr>
          <w:tab/>
          <w:t>ENUMERATED</w:t>
        </w:r>
        <w:r w:rsidRPr="00616215">
          <w:rPr>
            <w:noProof w:val="0"/>
            <w:snapToGrid w:val="0"/>
          </w:rPr>
          <w:tab/>
          <w:t>{</w:t>
        </w:r>
      </w:ins>
    </w:p>
    <w:p w14:paraId="280DC36A" w14:textId="77777777" w:rsidR="0026166E" w:rsidRPr="00616215" w:rsidRDefault="0026166E" w:rsidP="0026166E">
      <w:pPr>
        <w:pStyle w:val="PL"/>
        <w:spacing w:line="0" w:lineRule="atLeast"/>
        <w:rPr>
          <w:ins w:id="1044" w:author="Author"/>
          <w:noProof w:val="0"/>
          <w:snapToGrid w:val="0"/>
        </w:rPr>
      </w:pPr>
      <w:ins w:id="1045" w:author="Author">
        <w:r w:rsidRPr="00616215">
          <w:rPr>
            <w:noProof w:val="0"/>
            <w:snapToGrid w:val="0"/>
          </w:rPr>
          <w:tab/>
        </w:r>
        <w:r>
          <w:rPr>
            <w:noProof w:val="0"/>
            <w:snapToGrid w:val="0"/>
          </w:rPr>
          <w:t>ms500</w:t>
        </w:r>
        <w:r w:rsidRPr="00616215">
          <w:rPr>
            <w:noProof w:val="0"/>
            <w:snapToGrid w:val="0"/>
          </w:rPr>
          <w:t>,</w:t>
        </w:r>
        <w:r>
          <w:rPr>
            <w:noProof w:val="0"/>
            <w:snapToGrid w:val="0"/>
          </w:rPr>
          <w:t xml:space="preserve"> ms1000, ms2000, ms5000, ms10000, ms20000, ms30000, ms40000, ms50000, ms60000, ms70000, ms80000, ms90000, ms100000, ms110000, ms120000, </w:t>
        </w:r>
      </w:ins>
    </w:p>
    <w:p w14:paraId="330E89D5" w14:textId="77777777" w:rsidR="0026166E" w:rsidRPr="00FA52B0" w:rsidRDefault="0026166E" w:rsidP="0026166E">
      <w:pPr>
        <w:pStyle w:val="PL"/>
        <w:spacing w:line="0" w:lineRule="atLeast"/>
        <w:rPr>
          <w:ins w:id="1046" w:author="Author"/>
          <w:noProof w:val="0"/>
          <w:snapToGrid w:val="0"/>
        </w:rPr>
      </w:pPr>
      <w:ins w:id="1047" w:author="Author">
        <w:r w:rsidRPr="00FA52B0">
          <w:rPr>
            <w:noProof w:val="0"/>
            <w:snapToGrid w:val="0"/>
          </w:rPr>
          <w:tab/>
          <w:t>...</w:t>
        </w:r>
      </w:ins>
    </w:p>
    <w:p w14:paraId="4FCA7F6D" w14:textId="77777777" w:rsidR="0026166E" w:rsidRDefault="0026166E" w:rsidP="0026166E">
      <w:pPr>
        <w:pStyle w:val="PL"/>
        <w:rPr>
          <w:snapToGrid w:val="0"/>
        </w:rPr>
      </w:pPr>
      <w:ins w:id="1048" w:author="Author">
        <w:r w:rsidRPr="00FA52B0">
          <w:rPr>
            <w:snapToGrid w:val="0"/>
          </w:rPr>
          <w:t>}</w:t>
        </w:r>
      </w:ins>
    </w:p>
    <w:p w14:paraId="26876AA4" w14:textId="77777777" w:rsidR="0026166E" w:rsidRPr="00FA52B0" w:rsidRDefault="0026166E" w:rsidP="0026166E">
      <w:pPr>
        <w:pStyle w:val="PL"/>
        <w:rPr>
          <w:snapToGrid w:val="0"/>
        </w:rPr>
      </w:pPr>
    </w:p>
    <w:p w14:paraId="3412DA97" w14:textId="77777777" w:rsidR="0026166E" w:rsidRPr="00FA52B0" w:rsidRDefault="0026166E" w:rsidP="0026166E">
      <w:pPr>
        <w:pStyle w:val="PL"/>
        <w:rPr>
          <w:snapToGrid w:val="0"/>
        </w:rPr>
      </w:pPr>
    </w:p>
    <w:bookmarkEnd w:id="1022"/>
    <w:p w14:paraId="5258917F" w14:textId="77777777" w:rsidR="0026166E" w:rsidRDefault="0026166E" w:rsidP="0026166E">
      <w:pPr>
        <w:rPr>
          <w:lang w:val="en-US"/>
        </w:rPr>
      </w:pPr>
    </w:p>
    <w:p w14:paraId="2AD28948"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9E96852" w14:textId="77777777" w:rsidR="0026166E" w:rsidRPr="00FA52B0" w:rsidRDefault="0026166E" w:rsidP="0026166E">
      <w:pPr>
        <w:pStyle w:val="PL"/>
        <w:spacing w:line="0" w:lineRule="atLeast"/>
        <w:outlineLvl w:val="3"/>
        <w:rPr>
          <w:noProof w:val="0"/>
          <w:snapToGrid w:val="0"/>
        </w:rPr>
      </w:pPr>
      <w:r w:rsidRPr="00FA52B0">
        <w:rPr>
          <w:noProof w:val="0"/>
          <w:snapToGrid w:val="0"/>
        </w:rPr>
        <w:t>-- S</w:t>
      </w:r>
    </w:p>
    <w:p w14:paraId="3A53F179" w14:textId="77777777" w:rsidR="0026166E" w:rsidRPr="00FA52B0" w:rsidRDefault="0026166E" w:rsidP="0026166E">
      <w:pPr>
        <w:pStyle w:val="PL"/>
        <w:spacing w:line="0" w:lineRule="atLeast"/>
        <w:rPr>
          <w:noProof w:val="0"/>
          <w:snapToGrid w:val="0"/>
        </w:rPr>
      </w:pPr>
    </w:p>
    <w:p w14:paraId="41638713" w14:textId="77777777" w:rsidR="0026166E" w:rsidRPr="00FA52B0" w:rsidRDefault="0026166E" w:rsidP="0026166E">
      <w:pPr>
        <w:pStyle w:val="PL"/>
        <w:spacing w:line="0" w:lineRule="atLeast"/>
        <w:rPr>
          <w:noProof w:val="0"/>
          <w:snapToGrid w:val="0"/>
        </w:rPr>
      </w:pPr>
      <w:r w:rsidRPr="00FA52B0">
        <w:rPr>
          <w:noProof w:val="0"/>
          <w:snapToGrid w:val="0"/>
        </w:rPr>
        <w:lastRenderedPageBreak/>
        <w:t>SecurityAlgorithm</w:t>
      </w:r>
      <w:r w:rsidRPr="00FA52B0">
        <w:rPr>
          <w:noProof w:val="0"/>
          <w:snapToGrid w:val="0"/>
        </w:rPr>
        <w:tab/>
        <w:t>::= SEQUENCE {</w:t>
      </w:r>
    </w:p>
    <w:p w14:paraId="2241AEC2" w14:textId="77777777" w:rsidR="0026166E" w:rsidRPr="00FA52B0" w:rsidRDefault="0026166E" w:rsidP="0026166E">
      <w:pPr>
        <w:pStyle w:val="PL"/>
        <w:spacing w:line="0" w:lineRule="atLeast"/>
        <w:rPr>
          <w:noProof w:val="0"/>
          <w:snapToGrid w:val="0"/>
        </w:rPr>
      </w:pPr>
      <w:r w:rsidRPr="00FA52B0">
        <w:rPr>
          <w:noProof w:val="0"/>
          <w:snapToGrid w:val="0"/>
        </w:rPr>
        <w:tab/>
        <w:t>cipheringAlgorithm</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CipheringAlgorithm,</w:t>
      </w:r>
    </w:p>
    <w:p w14:paraId="4CDA0D8F" w14:textId="77777777" w:rsidR="0026166E" w:rsidRPr="00FA52B0" w:rsidRDefault="0026166E" w:rsidP="0026166E">
      <w:pPr>
        <w:pStyle w:val="PL"/>
        <w:spacing w:line="0" w:lineRule="atLeast"/>
        <w:rPr>
          <w:noProof w:val="0"/>
          <w:snapToGrid w:val="0"/>
        </w:rPr>
      </w:pPr>
      <w:r w:rsidRPr="00FA52B0">
        <w:rPr>
          <w:noProof w:val="0"/>
          <w:snapToGrid w:val="0"/>
        </w:rPr>
        <w:tab/>
        <w:t>integrityProtectionAlgorithm</w:t>
      </w:r>
      <w:r w:rsidRPr="00FA52B0">
        <w:rPr>
          <w:noProof w:val="0"/>
          <w:snapToGrid w:val="0"/>
        </w:rPr>
        <w:tab/>
        <w:t>IntegrityProtectionAlgorithm</w:t>
      </w:r>
      <w:r w:rsidRPr="00FA52B0">
        <w:rPr>
          <w:noProof w:val="0"/>
          <w:snapToGrid w:val="0"/>
        </w:rPr>
        <w:tab/>
        <w:t>OPTIONAL,</w:t>
      </w:r>
    </w:p>
    <w:p w14:paraId="644712EB" w14:textId="77777777" w:rsidR="0026166E" w:rsidRPr="009A2E70" w:rsidRDefault="0026166E" w:rsidP="0026166E">
      <w:pPr>
        <w:pStyle w:val="PL"/>
        <w:spacing w:line="0" w:lineRule="atLeast"/>
        <w:rPr>
          <w:lang w:val="fr-FR"/>
          <w:rPrChange w:id="1049" w:author="Author">
            <w:rPr/>
          </w:rPrChange>
        </w:rPr>
      </w:pPr>
      <w:r w:rsidRPr="00FA52B0">
        <w:rPr>
          <w:noProof w:val="0"/>
          <w:snapToGrid w:val="0"/>
        </w:rPr>
        <w:tab/>
      </w:r>
      <w:r w:rsidRPr="009A2E70">
        <w:rPr>
          <w:lang w:val="fr-FR"/>
          <w:rPrChange w:id="1050" w:author="Author">
            <w:rPr/>
          </w:rPrChange>
        </w:rPr>
        <w:t>iE-Extensions</w:t>
      </w:r>
      <w:r w:rsidRPr="009A2E70">
        <w:rPr>
          <w:lang w:val="fr-FR"/>
          <w:rPrChange w:id="1051" w:author="Author">
            <w:rPr/>
          </w:rPrChange>
        </w:rPr>
        <w:tab/>
      </w:r>
      <w:r w:rsidRPr="009A2E70">
        <w:rPr>
          <w:lang w:val="fr-FR"/>
          <w:rPrChange w:id="1052" w:author="Author">
            <w:rPr/>
          </w:rPrChange>
        </w:rPr>
        <w:tab/>
      </w:r>
      <w:r w:rsidRPr="009A2E70">
        <w:rPr>
          <w:lang w:val="fr-FR"/>
          <w:rPrChange w:id="1053" w:author="Author">
            <w:rPr/>
          </w:rPrChange>
        </w:rPr>
        <w:tab/>
      </w:r>
      <w:r w:rsidRPr="009A2E70">
        <w:rPr>
          <w:lang w:val="fr-FR"/>
          <w:rPrChange w:id="1054" w:author="Author">
            <w:rPr/>
          </w:rPrChange>
        </w:rPr>
        <w:tab/>
      </w:r>
      <w:r w:rsidRPr="009A2E70">
        <w:rPr>
          <w:lang w:val="fr-FR"/>
          <w:rPrChange w:id="1055" w:author="Author">
            <w:rPr/>
          </w:rPrChange>
        </w:rPr>
        <w:tab/>
        <w:t>ProtocolExtensionContainer { { SecurityAlgorithm-ExtIEs } }</w:t>
      </w:r>
      <w:r w:rsidRPr="009A2E70">
        <w:rPr>
          <w:lang w:val="fr-FR"/>
          <w:rPrChange w:id="1056" w:author="Author">
            <w:rPr/>
          </w:rPrChange>
        </w:rPr>
        <w:tab/>
        <w:t>OPTIONAL,</w:t>
      </w:r>
    </w:p>
    <w:p w14:paraId="15ADB7C3" w14:textId="77777777" w:rsidR="0026166E" w:rsidRPr="00FA52B0" w:rsidRDefault="0026166E" w:rsidP="0026166E">
      <w:pPr>
        <w:pStyle w:val="PL"/>
        <w:spacing w:line="0" w:lineRule="atLeast"/>
        <w:rPr>
          <w:noProof w:val="0"/>
          <w:snapToGrid w:val="0"/>
        </w:rPr>
      </w:pPr>
      <w:r w:rsidRPr="009A2E70">
        <w:rPr>
          <w:lang w:val="fr-FR"/>
          <w:rPrChange w:id="1057" w:author="Author">
            <w:rPr/>
          </w:rPrChange>
        </w:rPr>
        <w:tab/>
      </w:r>
      <w:r w:rsidRPr="00FA52B0">
        <w:rPr>
          <w:noProof w:val="0"/>
          <w:snapToGrid w:val="0"/>
        </w:rPr>
        <w:t>...</w:t>
      </w:r>
    </w:p>
    <w:p w14:paraId="446F6704" w14:textId="77777777" w:rsidR="0026166E" w:rsidRPr="00FA52B0" w:rsidRDefault="0026166E" w:rsidP="0026166E">
      <w:pPr>
        <w:pStyle w:val="PL"/>
        <w:spacing w:line="0" w:lineRule="atLeast"/>
        <w:rPr>
          <w:noProof w:val="0"/>
          <w:snapToGrid w:val="0"/>
        </w:rPr>
      </w:pPr>
      <w:r w:rsidRPr="00FA52B0">
        <w:rPr>
          <w:noProof w:val="0"/>
          <w:snapToGrid w:val="0"/>
        </w:rPr>
        <w:t>}</w:t>
      </w:r>
    </w:p>
    <w:p w14:paraId="00CFE09E" w14:textId="77777777" w:rsidR="0026166E" w:rsidRPr="00FA52B0" w:rsidRDefault="0026166E" w:rsidP="0026166E">
      <w:pPr>
        <w:pStyle w:val="PL"/>
        <w:spacing w:line="0" w:lineRule="atLeast"/>
        <w:rPr>
          <w:noProof w:val="0"/>
          <w:snapToGrid w:val="0"/>
        </w:rPr>
      </w:pPr>
    </w:p>
    <w:p w14:paraId="41E8D0E9" w14:textId="77777777" w:rsidR="0026166E" w:rsidRPr="00FA52B0" w:rsidRDefault="0026166E" w:rsidP="0026166E">
      <w:pPr>
        <w:pStyle w:val="PL"/>
        <w:spacing w:line="0" w:lineRule="atLeast"/>
        <w:rPr>
          <w:noProof w:val="0"/>
          <w:snapToGrid w:val="0"/>
        </w:rPr>
      </w:pPr>
      <w:r w:rsidRPr="00FA52B0">
        <w:rPr>
          <w:noProof w:val="0"/>
          <w:snapToGrid w:val="0"/>
        </w:rPr>
        <w:t>SecurityAlgorithm-ExtIEs</w:t>
      </w:r>
      <w:r w:rsidRPr="00FA52B0">
        <w:rPr>
          <w:noProof w:val="0"/>
          <w:snapToGrid w:val="0"/>
        </w:rPr>
        <w:tab/>
        <w:t>E1AP-PROTOCOL-EXTENSION ::= {</w:t>
      </w:r>
    </w:p>
    <w:p w14:paraId="1BA34760"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61F5ECD0" w14:textId="77777777" w:rsidR="0026166E" w:rsidRPr="00FA52B0" w:rsidRDefault="0026166E" w:rsidP="0026166E">
      <w:pPr>
        <w:pStyle w:val="PL"/>
        <w:spacing w:line="0" w:lineRule="atLeast"/>
        <w:rPr>
          <w:noProof w:val="0"/>
          <w:snapToGrid w:val="0"/>
        </w:rPr>
      </w:pPr>
      <w:r w:rsidRPr="00FA52B0">
        <w:rPr>
          <w:noProof w:val="0"/>
          <w:snapToGrid w:val="0"/>
        </w:rPr>
        <w:t>}</w:t>
      </w:r>
    </w:p>
    <w:p w14:paraId="328AD795" w14:textId="77777777" w:rsidR="0026166E" w:rsidRPr="00FA52B0" w:rsidRDefault="0026166E" w:rsidP="0026166E">
      <w:pPr>
        <w:pStyle w:val="PL"/>
        <w:spacing w:line="0" w:lineRule="atLeast"/>
        <w:rPr>
          <w:noProof w:val="0"/>
          <w:snapToGrid w:val="0"/>
        </w:rPr>
      </w:pPr>
    </w:p>
    <w:p w14:paraId="137D37D0" w14:textId="77777777" w:rsidR="0026166E" w:rsidRPr="00FA52B0" w:rsidRDefault="0026166E" w:rsidP="0026166E">
      <w:pPr>
        <w:pStyle w:val="PL"/>
        <w:spacing w:line="0" w:lineRule="atLeast"/>
        <w:rPr>
          <w:noProof w:val="0"/>
          <w:snapToGrid w:val="0"/>
        </w:rPr>
      </w:pPr>
      <w:r w:rsidRPr="00FA52B0">
        <w:rPr>
          <w:noProof w:val="0"/>
          <w:snapToGrid w:val="0"/>
        </w:rPr>
        <w:t>SecurityIndication ::= SEQUENCE {</w:t>
      </w:r>
    </w:p>
    <w:p w14:paraId="45D2E162" w14:textId="77777777" w:rsidR="0026166E" w:rsidRPr="00FA52B0" w:rsidRDefault="0026166E" w:rsidP="0026166E">
      <w:pPr>
        <w:pStyle w:val="PL"/>
        <w:spacing w:line="0" w:lineRule="atLeast"/>
        <w:rPr>
          <w:noProof w:val="0"/>
          <w:snapToGrid w:val="0"/>
        </w:rPr>
      </w:pPr>
      <w:r w:rsidRPr="00FA52B0">
        <w:rPr>
          <w:noProof w:val="0"/>
          <w:snapToGrid w:val="0"/>
        </w:rPr>
        <w:tab/>
        <w:t>integrityProtectionIndication</w:t>
      </w:r>
      <w:r w:rsidRPr="00FA52B0">
        <w:rPr>
          <w:noProof w:val="0"/>
          <w:snapToGrid w:val="0"/>
        </w:rPr>
        <w:tab/>
      </w:r>
      <w:r w:rsidRPr="00FA52B0">
        <w:rPr>
          <w:noProof w:val="0"/>
          <w:snapToGrid w:val="0"/>
        </w:rPr>
        <w:tab/>
      </w:r>
      <w:r w:rsidRPr="00FA52B0">
        <w:rPr>
          <w:noProof w:val="0"/>
          <w:snapToGrid w:val="0"/>
        </w:rPr>
        <w:tab/>
        <w:t>IntegrityProtectionIndication,</w:t>
      </w:r>
    </w:p>
    <w:p w14:paraId="461D36A1" w14:textId="77777777" w:rsidR="0026166E" w:rsidRPr="00FA52B0" w:rsidRDefault="0026166E" w:rsidP="0026166E">
      <w:pPr>
        <w:pStyle w:val="PL"/>
        <w:spacing w:line="0" w:lineRule="atLeast"/>
        <w:rPr>
          <w:noProof w:val="0"/>
          <w:snapToGrid w:val="0"/>
        </w:rPr>
      </w:pPr>
      <w:r w:rsidRPr="00FA52B0">
        <w:rPr>
          <w:noProof w:val="0"/>
          <w:snapToGrid w:val="0"/>
        </w:rPr>
        <w:tab/>
        <w:t>confidentialityProtectionIndication</w:t>
      </w:r>
      <w:r w:rsidRPr="00FA52B0">
        <w:rPr>
          <w:noProof w:val="0"/>
          <w:snapToGrid w:val="0"/>
        </w:rPr>
        <w:tab/>
      </w:r>
      <w:r w:rsidRPr="00FA52B0">
        <w:rPr>
          <w:noProof w:val="0"/>
          <w:snapToGrid w:val="0"/>
        </w:rPr>
        <w:tab/>
        <w:t>ConfidentialityProtectionIndication,</w:t>
      </w:r>
    </w:p>
    <w:p w14:paraId="69C5AA02" w14:textId="77777777" w:rsidR="0026166E" w:rsidRPr="00FA52B0" w:rsidRDefault="0026166E" w:rsidP="0026166E">
      <w:pPr>
        <w:pStyle w:val="PL"/>
        <w:rPr>
          <w:snapToGrid w:val="0"/>
        </w:rPr>
      </w:pPr>
      <w:r w:rsidRPr="00FA52B0">
        <w:rPr>
          <w:snapToGrid w:val="0"/>
        </w:rPr>
        <w:tab/>
      </w:r>
      <w:r w:rsidRPr="00FA52B0">
        <w:t>maximumIPdatarate</w:t>
      </w:r>
      <w:r w:rsidRPr="00FA52B0">
        <w:tab/>
      </w:r>
      <w:r w:rsidRPr="00FA52B0">
        <w:tab/>
      </w:r>
      <w:r w:rsidRPr="00FA52B0">
        <w:tab/>
      </w:r>
      <w:r w:rsidRPr="00FA52B0">
        <w:tab/>
      </w:r>
      <w:r w:rsidRPr="00FA52B0">
        <w:tab/>
      </w:r>
      <w:r w:rsidRPr="00FA52B0">
        <w:tab/>
      </w:r>
      <w:r w:rsidRPr="00FA52B0">
        <w:tab/>
        <w:t>MaximumIPdatarate</w:t>
      </w:r>
      <w:r w:rsidRPr="00FA52B0">
        <w:tab/>
      </w:r>
      <w:r w:rsidRPr="00FA52B0">
        <w:tab/>
      </w:r>
      <w:r w:rsidRPr="00FA52B0">
        <w:tab/>
      </w:r>
      <w:r w:rsidRPr="00FA52B0">
        <w:tab/>
      </w:r>
      <w:r w:rsidRPr="00FA52B0">
        <w:tab/>
      </w:r>
      <w:r w:rsidRPr="00FA52B0">
        <w:tab/>
      </w:r>
      <w:r w:rsidRPr="00FA52B0">
        <w:tab/>
        <w:t>OPTIONAL,</w:t>
      </w:r>
    </w:p>
    <w:p w14:paraId="5F1801AA" w14:textId="77777777" w:rsidR="0026166E" w:rsidRPr="009A2E70" w:rsidRDefault="0026166E" w:rsidP="0026166E">
      <w:pPr>
        <w:pStyle w:val="PL"/>
        <w:spacing w:line="0" w:lineRule="atLeast"/>
        <w:rPr>
          <w:lang w:val="fr-FR"/>
          <w:rPrChange w:id="1058" w:author="Author">
            <w:rPr/>
          </w:rPrChange>
        </w:rPr>
      </w:pPr>
      <w:r w:rsidRPr="00FA52B0">
        <w:rPr>
          <w:noProof w:val="0"/>
          <w:snapToGrid w:val="0"/>
        </w:rPr>
        <w:tab/>
      </w:r>
      <w:r w:rsidRPr="009A2E70">
        <w:rPr>
          <w:lang w:val="fr-FR"/>
          <w:rPrChange w:id="1059" w:author="Author">
            <w:rPr/>
          </w:rPrChange>
        </w:rPr>
        <w:t>iE-Extensions</w:t>
      </w:r>
      <w:r w:rsidRPr="009A2E70">
        <w:rPr>
          <w:lang w:val="fr-FR"/>
          <w:rPrChange w:id="1060" w:author="Author">
            <w:rPr/>
          </w:rPrChange>
        </w:rPr>
        <w:tab/>
      </w:r>
      <w:r w:rsidRPr="009A2E70">
        <w:rPr>
          <w:lang w:val="fr-FR"/>
          <w:rPrChange w:id="1061" w:author="Author">
            <w:rPr/>
          </w:rPrChange>
        </w:rPr>
        <w:tab/>
        <w:t>ProtocolExtensionContainer { {SecurityIndication-ExtIEs} }</w:t>
      </w:r>
      <w:r w:rsidRPr="009A2E70">
        <w:rPr>
          <w:lang w:val="fr-FR"/>
          <w:rPrChange w:id="1062" w:author="Author">
            <w:rPr/>
          </w:rPrChange>
        </w:rPr>
        <w:tab/>
        <w:t>OPTIONAL,</w:t>
      </w:r>
    </w:p>
    <w:p w14:paraId="3704C906" w14:textId="77777777" w:rsidR="0026166E" w:rsidRPr="00FA52B0" w:rsidRDefault="0026166E" w:rsidP="0026166E">
      <w:pPr>
        <w:pStyle w:val="PL"/>
        <w:spacing w:line="0" w:lineRule="atLeast"/>
        <w:rPr>
          <w:noProof w:val="0"/>
          <w:snapToGrid w:val="0"/>
        </w:rPr>
      </w:pPr>
      <w:r w:rsidRPr="009A2E70">
        <w:rPr>
          <w:lang w:val="fr-FR"/>
          <w:rPrChange w:id="1063" w:author="Author">
            <w:rPr/>
          </w:rPrChange>
        </w:rPr>
        <w:tab/>
      </w:r>
      <w:r w:rsidRPr="00FA52B0">
        <w:rPr>
          <w:noProof w:val="0"/>
          <w:snapToGrid w:val="0"/>
        </w:rPr>
        <w:t>...</w:t>
      </w:r>
    </w:p>
    <w:p w14:paraId="4DA0C518" w14:textId="77777777" w:rsidR="0026166E" w:rsidRPr="00FA52B0" w:rsidRDefault="0026166E" w:rsidP="0026166E">
      <w:pPr>
        <w:pStyle w:val="PL"/>
        <w:spacing w:line="0" w:lineRule="atLeast"/>
        <w:rPr>
          <w:noProof w:val="0"/>
          <w:snapToGrid w:val="0"/>
        </w:rPr>
      </w:pPr>
      <w:r w:rsidRPr="00FA52B0">
        <w:rPr>
          <w:noProof w:val="0"/>
          <w:snapToGrid w:val="0"/>
        </w:rPr>
        <w:t>}</w:t>
      </w:r>
    </w:p>
    <w:p w14:paraId="2BB6025C" w14:textId="77777777" w:rsidR="0026166E" w:rsidRPr="00FA52B0" w:rsidRDefault="0026166E" w:rsidP="0026166E">
      <w:pPr>
        <w:pStyle w:val="PL"/>
        <w:spacing w:line="0" w:lineRule="atLeast"/>
        <w:rPr>
          <w:noProof w:val="0"/>
          <w:snapToGrid w:val="0"/>
        </w:rPr>
      </w:pPr>
    </w:p>
    <w:p w14:paraId="008558B2" w14:textId="77777777" w:rsidR="0026166E" w:rsidRPr="00FA52B0" w:rsidRDefault="0026166E" w:rsidP="0026166E">
      <w:pPr>
        <w:pStyle w:val="PL"/>
        <w:spacing w:line="0" w:lineRule="atLeast"/>
        <w:rPr>
          <w:noProof w:val="0"/>
          <w:snapToGrid w:val="0"/>
        </w:rPr>
      </w:pPr>
      <w:r w:rsidRPr="00FA52B0">
        <w:rPr>
          <w:noProof w:val="0"/>
          <w:snapToGrid w:val="0"/>
        </w:rPr>
        <w:t>SecurityIndication-ExtIEs E1AP-PROTOCOL-EXTENSION ::= {</w:t>
      </w:r>
    </w:p>
    <w:p w14:paraId="16A84CE7"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519B0226" w14:textId="77777777" w:rsidR="0026166E" w:rsidRPr="00FA52B0" w:rsidRDefault="0026166E" w:rsidP="0026166E">
      <w:pPr>
        <w:pStyle w:val="PL"/>
        <w:spacing w:line="0" w:lineRule="atLeast"/>
        <w:rPr>
          <w:noProof w:val="0"/>
          <w:snapToGrid w:val="0"/>
        </w:rPr>
      </w:pPr>
      <w:r w:rsidRPr="00FA52B0">
        <w:rPr>
          <w:noProof w:val="0"/>
          <w:snapToGrid w:val="0"/>
        </w:rPr>
        <w:t>}</w:t>
      </w:r>
    </w:p>
    <w:p w14:paraId="42AE550B" w14:textId="77777777" w:rsidR="0026166E" w:rsidRPr="00FA52B0" w:rsidRDefault="0026166E" w:rsidP="0026166E">
      <w:pPr>
        <w:pStyle w:val="PL"/>
        <w:spacing w:line="0" w:lineRule="atLeast"/>
        <w:rPr>
          <w:noProof w:val="0"/>
          <w:snapToGrid w:val="0"/>
        </w:rPr>
      </w:pPr>
      <w:r w:rsidRPr="00FA52B0">
        <w:rPr>
          <w:noProof w:val="0"/>
          <w:snapToGrid w:val="0"/>
        </w:rPr>
        <w:tab/>
      </w:r>
    </w:p>
    <w:p w14:paraId="35015213" w14:textId="77777777" w:rsidR="0026166E" w:rsidRPr="00FA52B0" w:rsidRDefault="0026166E" w:rsidP="0026166E">
      <w:pPr>
        <w:pStyle w:val="PL"/>
        <w:spacing w:line="0" w:lineRule="atLeast"/>
        <w:rPr>
          <w:noProof w:val="0"/>
          <w:snapToGrid w:val="0"/>
        </w:rPr>
      </w:pPr>
      <w:r w:rsidRPr="00FA52B0">
        <w:rPr>
          <w:noProof w:val="0"/>
          <w:snapToGrid w:val="0"/>
        </w:rPr>
        <w:t>SecurityInformation ::= SEQUENCE {</w:t>
      </w:r>
    </w:p>
    <w:p w14:paraId="0EB67CE5" w14:textId="77777777" w:rsidR="0026166E" w:rsidRPr="00FA52B0" w:rsidRDefault="0026166E" w:rsidP="0026166E">
      <w:pPr>
        <w:pStyle w:val="PL"/>
        <w:spacing w:line="0" w:lineRule="atLeast"/>
        <w:rPr>
          <w:noProof w:val="0"/>
          <w:snapToGrid w:val="0"/>
        </w:rPr>
      </w:pPr>
      <w:r w:rsidRPr="00FA52B0">
        <w:rPr>
          <w:noProof w:val="0"/>
          <w:snapToGrid w:val="0"/>
        </w:rPr>
        <w:tab/>
        <w:t>securityAlgorithm</w:t>
      </w:r>
      <w:r w:rsidRPr="00FA52B0">
        <w:rPr>
          <w:noProof w:val="0"/>
          <w:snapToGrid w:val="0"/>
        </w:rPr>
        <w:tab/>
      </w:r>
      <w:r w:rsidRPr="00FA52B0">
        <w:rPr>
          <w:noProof w:val="0"/>
          <w:snapToGrid w:val="0"/>
        </w:rPr>
        <w:tab/>
      </w:r>
      <w:r w:rsidRPr="00FA52B0">
        <w:rPr>
          <w:noProof w:val="0"/>
          <w:snapToGrid w:val="0"/>
        </w:rPr>
        <w:tab/>
        <w:t>SecurityAlgorithm,</w:t>
      </w:r>
    </w:p>
    <w:p w14:paraId="09E21671" w14:textId="77777777" w:rsidR="0026166E" w:rsidRPr="00FA52B0" w:rsidRDefault="0026166E" w:rsidP="0026166E">
      <w:pPr>
        <w:pStyle w:val="PL"/>
        <w:spacing w:line="0" w:lineRule="atLeast"/>
        <w:rPr>
          <w:noProof w:val="0"/>
          <w:snapToGrid w:val="0"/>
        </w:rPr>
      </w:pPr>
      <w:r w:rsidRPr="00FA52B0">
        <w:rPr>
          <w:noProof w:val="0"/>
          <w:snapToGrid w:val="0"/>
        </w:rPr>
        <w:tab/>
        <w:t>uPSecuritykey</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UPSecuritykey,</w:t>
      </w:r>
    </w:p>
    <w:p w14:paraId="418397D6" w14:textId="77777777" w:rsidR="0026166E" w:rsidRPr="00FA52B0" w:rsidRDefault="0026166E" w:rsidP="0026166E">
      <w:pPr>
        <w:pStyle w:val="PL"/>
        <w:spacing w:line="0" w:lineRule="atLeast"/>
        <w:rPr>
          <w:noProof w:val="0"/>
          <w:snapToGrid w:val="0"/>
        </w:rPr>
      </w:pPr>
      <w:r w:rsidRPr="00FA52B0">
        <w:rPr>
          <w:noProof w:val="0"/>
          <w:snapToGrid w:val="0"/>
        </w:rPr>
        <w:tab/>
        <w:t>iE-Extensions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ProtocolExtensionContainer { { SecurityInformation-ExtIEs } }</w:t>
      </w:r>
      <w:r w:rsidRPr="00FA52B0">
        <w:rPr>
          <w:noProof w:val="0"/>
          <w:snapToGrid w:val="0"/>
        </w:rPr>
        <w:tab/>
        <w:t>OPTIONAL,</w:t>
      </w:r>
    </w:p>
    <w:p w14:paraId="7064BBB7"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6382468D" w14:textId="77777777" w:rsidR="0026166E" w:rsidRPr="00FA52B0" w:rsidRDefault="0026166E" w:rsidP="0026166E">
      <w:pPr>
        <w:pStyle w:val="PL"/>
        <w:spacing w:line="0" w:lineRule="atLeast"/>
        <w:rPr>
          <w:noProof w:val="0"/>
          <w:snapToGrid w:val="0"/>
        </w:rPr>
      </w:pPr>
      <w:r w:rsidRPr="00FA52B0">
        <w:rPr>
          <w:noProof w:val="0"/>
          <w:snapToGrid w:val="0"/>
        </w:rPr>
        <w:t>}</w:t>
      </w:r>
    </w:p>
    <w:p w14:paraId="17D97ECB" w14:textId="77777777" w:rsidR="0026166E" w:rsidRPr="00FA52B0" w:rsidRDefault="0026166E" w:rsidP="0026166E">
      <w:pPr>
        <w:pStyle w:val="PL"/>
        <w:spacing w:line="0" w:lineRule="atLeast"/>
        <w:rPr>
          <w:noProof w:val="0"/>
          <w:snapToGrid w:val="0"/>
        </w:rPr>
      </w:pPr>
    </w:p>
    <w:p w14:paraId="0DE1F6FC" w14:textId="77777777" w:rsidR="0026166E" w:rsidRPr="00FA52B0" w:rsidRDefault="0026166E" w:rsidP="0026166E">
      <w:pPr>
        <w:pStyle w:val="PL"/>
        <w:spacing w:line="0" w:lineRule="atLeast"/>
        <w:rPr>
          <w:noProof w:val="0"/>
          <w:snapToGrid w:val="0"/>
        </w:rPr>
      </w:pPr>
      <w:r w:rsidRPr="00FA52B0">
        <w:rPr>
          <w:noProof w:val="0"/>
          <w:snapToGrid w:val="0"/>
        </w:rPr>
        <w:t>SecurityInformation-ExtIEs</w:t>
      </w:r>
      <w:r w:rsidRPr="00FA52B0">
        <w:rPr>
          <w:noProof w:val="0"/>
          <w:snapToGrid w:val="0"/>
        </w:rPr>
        <w:tab/>
        <w:t>E1AP-PROTOCOL-EXTENSION ::= {</w:t>
      </w:r>
    </w:p>
    <w:p w14:paraId="30CCCEBB"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3C23A3B7" w14:textId="77777777" w:rsidR="0026166E" w:rsidRPr="00FA52B0" w:rsidRDefault="0026166E" w:rsidP="0026166E">
      <w:pPr>
        <w:pStyle w:val="PL"/>
        <w:spacing w:line="0" w:lineRule="atLeast"/>
        <w:rPr>
          <w:noProof w:val="0"/>
          <w:snapToGrid w:val="0"/>
        </w:rPr>
      </w:pPr>
      <w:r w:rsidRPr="00FA52B0">
        <w:rPr>
          <w:noProof w:val="0"/>
          <w:snapToGrid w:val="0"/>
        </w:rPr>
        <w:t>}</w:t>
      </w:r>
    </w:p>
    <w:p w14:paraId="3E4C7DC5" w14:textId="77777777" w:rsidR="0026166E" w:rsidRPr="00FA52B0" w:rsidRDefault="0026166E" w:rsidP="0026166E">
      <w:pPr>
        <w:pStyle w:val="PL"/>
        <w:spacing w:line="0" w:lineRule="atLeast"/>
        <w:rPr>
          <w:noProof w:val="0"/>
          <w:snapToGrid w:val="0"/>
        </w:rPr>
      </w:pPr>
    </w:p>
    <w:p w14:paraId="1781C3B0" w14:textId="77777777" w:rsidR="0026166E" w:rsidRPr="00FA52B0" w:rsidRDefault="0026166E" w:rsidP="0026166E">
      <w:pPr>
        <w:pStyle w:val="PL"/>
        <w:spacing w:line="0" w:lineRule="atLeast"/>
        <w:rPr>
          <w:noProof w:val="0"/>
          <w:snapToGrid w:val="0"/>
        </w:rPr>
      </w:pPr>
      <w:r w:rsidRPr="00FA52B0">
        <w:rPr>
          <w:noProof w:val="0"/>
          <w:snapToGrid w:val="0"/>
        </w:rPr>
        <w:t>SecurityResult ::= SEQUENCE {</w:t>
      </w:r>
    </w:p>
    <w:p w14:paraId="683CF799" w14:textId="77777777" w:rsidR="0026166E" w:rsidRPr="00FA52B0" w:rsidRDefault="0026166E" w:rsidP="0026166E">
      <w:pPr>
        <w:pStyle w:val="PL"/>
        <w:spacing w:line="0" w:lineRule="atLeast"/>
        <w:rPr>
          <w:noProof w:val="0"/>
          <w:snapToGrid w:val="0"/>
        </w:rPr>
      </w:pPr>
      <w:r w:rsidRPr="00FA52B0">
        <w:rPr>
          <w:noProof w:val="0"/>
          <w:snapToGrid w:val="0"/>
        </w:rPr>
        <w:tab/>
        <w:t>integrityProtectionResult</w:t>
      </w:r>
      <w:r w:rsidRPr="00FA52B0">
        <w:rPr>
          <w:noProof w:val="0"/>
          <w:snapToGrid w:val="0"/>
        </w:rPr>
        <w:tab/>
      </w:r>
      <w:r w:rsidRPr="00FA52B0">
        <w:rPr>
          <w:noProof w:val="0"/>
          <w:snapToGrid w:val="0"/>
        </w:rPr>
        <w:tab/>
      </w:r>
      <w:r w:rsidRPr="00FA52B0">
        <w:rPr>
          <w:noProof w:val="0"/>
          <w:snapToGrid w:val="0"/>
        </w:rPr>
        <w:tab/>
        <w:t>IntegrityProtectionResult,</w:t>
      </w:r>
    </w:p>
    <w:p w14:paraId="05F39F6C" w14:textId="77777777" w:rsidR="0026166E" w:rsidRPr="00FA52B0" w:rsidRDefault="0026166E" w:rsidP="0026166E">
      <w:pPr>
        <w:pStyle w:val="PL"/>
        <w:spacing w:line="0" w:lineRule="atLeast"/>
        <w:rPr>
          <w:noProof w:val="0"/>
          <w:snapToGrid w:val="0"/>
        </w:rPr>
      </w:pPr>
      <w:r w:rsidRPr="00FA52B0">
        <w:rPr>
          <w:noProof w:val="0"/>
          <w:snapToGrid w:val="0"/>
        </w:rPr>
        <w:tab/>
        <w:t>confidentialityProtectionResult</w:t>
      </w:r>
      <w:r w:rsidRPr="00FA52B0">
        <w:rPr>
          <w:noProof w:val="0"/>
          <w:snapToGrid w:val="0"/>
        </w:rPr>
        <w:tab/>
      </w:r>
      <w:r w:rsidRPr="00FA52B0">
        <w:rPr>
          <w:noProof w:val="0"/>
          <w:snapToGrid w:val="0"/>
        </w:rPr>
        <w:tab/>
        <w:t>ConfidentialityProtectionResult,</w:t>
      </w:r>
    </w:p>
    <w:p w14:paraId="6E37A8DB" w14:textId="77777777" w:rsidR="0026166E" w:rsidRPr="00FA52B0" w:rsidRDefault="0026166E" w:rsidP="0026166E">
      <w:pPr>
        <w:pStyle w:val="PL"/>
        <w:spacing w:line="0" w:lineRule="atLeast"/>
        <w:rPr>
          <w:noProof w:val="0"/>
          <w:snapToGrid w:val="0"/>
        </w:rPr>
      </w:pPr>
      <w:r w:rsidRPr="00FA52B0">
        <w:rPr>
          <w:noProof w:val="0"/>
          <w:snapToGrid w:val="0"/>
        </w:rPr>
        <w:tab/>
        <w:t>iE-Extensions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ProtocolExtensionContainer { {SecurityResult-ExtIEs} }</w:t>
      </w:r>
      <w:r w:rsidRPr="00FA52B0">
        <w:rPr>
          <w:noProof w:val="0"/>
          <w:snapToGrid w:val="0"/>
        </w:rPr>
        <w:tab/>
        <w:t>OPTIONAL,</w:t>
      </w:r>
    </w:p>
    <w:p w14:paraId="6855C35B"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3D34662E" w14:textId="77777777" w:rsidR="0026166E" w:rsidRPr="00FA52B0" w:rsidRDefault="0026166E" w:rsidP="0026166E">
      <w:pPr>
        <w:pStyle w:val="PL"/>
        <w:spacing w:line="0" w:lineRule="atLeast"/>
        <w:rPr>
          <w:noProof w:val="0"/>
          <w:snapToGrid w:val="0"/>
        </w:rPr>
      </w:pPr>
      <w:r w:rsidRPr="00FA52B0">
        <w:rPr>
          <w:noProof w:val="0"/>
          <w:snapToGrid w:val="0"/>
        </w:rPr>
        <w:t>}</w:t>
      </w:r>
    </w:p>
    <w:p w14:paraId="1E40D0AC" w14:textId="77777777" w:rsidR="0026166E" w:rsidRPr="00FA52B0" w:rsidRDefault="0026166E" w:rsidP="0026166E">
      <w:pPr>
        <w:pStyle w:val="PL"/>
        <w:spacing w:line="0" w:lineRule="atLeast"/>
        <w:rPr>
          <w:noProof w:val="0"/>
          <w:snapToGrid w:val="0"/>
        </w:rPr>
      </w:pPr>
    </w:p>
    <w:p w14:paraId="379227C8" w14:textId="77777777" w:rsidR="0026166E" w:rsidRPr="00FA52B0" w:rsidRDefault="0026166E" w:rsidP="0026166E">
      <w:pPr>
        <w:pStyle w:val="PL"/>
        <w:spacing w:line="0" w:lineRule="atLeast"/>
        <w:rPr>
          <w:noProof w:val="0"/>
          <w:snapToGrid w:val="0"/>
        </w:rPr>
      </w:pPr>
      <w:r w:rsidRPr="00FA52B0">
        <w:rPr>
          <w:noProof w:val="0"/>
          <w:snapToGrid w:val="0"/>
        </w:rPr>
        <w:t>SecurityResult-ExtIEs E1AP-PROTOCOL-EXTENSION ::= {</w:t>
      </w:r>
    </w:p>
    <w:p w14:paraId="7D0D0090"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76DB9D81" w14:textId="77777777" w:rsidR="0026166E" w:rsidRPr="00FA52B0" w:rsidRDefault="0026166E" w:rsidP="0026166E">
      <w:pPr>
        <w:pStyle w:val="PL"/>
        <w:spacing w:line="0" w:lineRule="atLeast"/>
        <w:rPr>
          <w:noProof w:val="0"/>
          <w:snapToGrid w:val="0"/>
        </w:rPr>
      </w:pPr>
      <w:r w:rsidRPr="00FA52B0">
        <w:rPr>
          <w:noProof w:val="0"/>
          <w:snapToGrid w:val="0"/>
        </w:rPr>
        <w:t>}</w:t>
      </w:r>
    </w:p>
    <w:p w14:paraId="62364E2E" w14:textId="77777777" w:rsidR="0026166E" w:rsidRPr="00FA52B0" w:rsidRDefault="0026166E" w:rsidP="0026166E">
      <w:pPr>
        <w:pStyle w:val="PL"/>
        <w:spacing w:line="0" w:lineRule="atLeast"/>
        <w:rPr>
          <w:noProof w:val="0"/>
          <w:snapToGrid w:val="0"/>
        </w:rPr>
      </w:pPr>
    </w:p>
    <w:p w14:paraId="58621F57" w14:textId="77777777" w:rsidR="0026166E" w:rsidRPr="00EA5FA7" w:rsidRDefault="0026166E" w:rsidP="0026166E">
      <w:pPr>
        <w:pStyle w:val="PL"/>
        <w:rPr>
          <w:ins w:id="1064" w:author="Author"/>
        </w:rPr>
      </w:pPr>
      <w:ins w:id="1065" w:author="Author">
        <w:r>
          <w:rPr>
            <w:noProof w:val="0"/>
          </w:rPr>
          <w:t xml:space="preserve">SliceMeasurementResultList ::= </w:t>
        </w:r>
        <w:r w:rsidRPr="00EA5FA7">
          <w:t xml:space="preserve">SEQUENCE (SIZE(1.. </w:t>
        </w:r>
        <w:r w:rsidRPr="00981CB3">
          <w:t>maxnoofSPLMNs</w:t>
        </w:r>
        <w:r>
          <w:t xml:space="preserve">)) OF </w:t>
        </w:r>
        <w:r>
          <w:rPr>
            <w:noProof w:val="0"/>
          </w:rPr>
          <w:t>SliceMeasurementResult</w:t>
        </w:r>
        <w:r w:rsidRPr="00EA5FA7">
          <w:t>Item</w:t>
        </w:r>
      </w:ins>
    </w:p>
    <w:p w14:paraId="47592445" w14:textId="77777777" w:rsidR="0026166E" w:rsidRDefault="0026166E" w:rsidP="0026166E">
      <w:pPr>
        <w:pStyle w:val="PL"/>
        <w:rPr>
          <w:ins w:id="1066" w:author="Author"/>
          <w:noProof w:val="0"/>
        </w:rPr>
      </w:pPr>
    </w:p>
    <w:p w14:paraId="41D158D6" w14:textId="77777777" w:rsidR="0026166E" w:rsidRDefault="0026166E" w:rsidP="0026166E">
      <w:pPr>
        <w:pStyle w:val="PL"/>
        <w:rPr>
          <w:ins w:id="1067" w:author="Author"/>
          <w:noProof w:val="0"/>
        </w:rPr>
      </w:pPr>
      <w:ins w:id="1068" w:author="Author">
        <w:r>
          <w:rPr>
            <w:noProof w:val="0"/>
          </w:rPr>
          <w:t>SliceMeasurementResult</w:t>
        </w:r>
        <w:r w:rsidRPr="00EA5FA7">
          <w:t>Item</w:t>
        </w:r>
        <w:r>
          <w:t xml:space="preserve"> </w:t>
        </w:r>
        <w:r w:rsidRPr="00EA5FA7">
          <w:rPr>
            <w:noProof w:val="0"/>
          </w:rPr>
          <w:t>::= SEQUENCE {</w:t>
        </w:r>
      </w:ins>
    </w:p>
    <w:p w14:paraId="1749E78E" w14:textId="77777777" w:rsidR="0026166E" w:rsidRDefault="0026166E" w:rsidP="0026166E">
      <w:pPr>
        <w:pStyle w:val="PL"/>
        <w:spacing w:line="0" w:lineRule="atLeast"/>
        <w:rPr>
          <w:ins w:id="1069" w:author="Author"/>
          <w:noProof w:val="0"/>
          <w:snapToGrid w:val="0"/>
        </w:rPr>
      </w:pPr>
      <w:ins w:id="1070" w:author="Author">
        <w:r w:rsidRPr="00FA52B0">
          <w:rPr>
            <w:noProof w:val="0"/>
            <w:snapToGrid w:val="0"/>
          </w:rPr>
          <w:tab/>
          <w:t>pLMN-Identity</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PLMN-Identity,</w:t>
        </w:r>
      </w:ins>
    </w:p>
    <w:p w14:paraId="0944F5F3" w14:textId="77777777" w:rsidR="0026166E" w:rsidRPr="0009449D" w:rsidRDefault="0026166E" w:rsidP="0026166E">
      <w:pPr>
        <w:pStyle w:val="PL"/>
        <w:spacing w:line="0" w:lineRule="atLeast"/>
        <w:rPr>
          <w:ins w:id="1071" w:author="Author"/>
          <w:noProof w:val="0"/>
          <w:snapToGrid w:val="0"/>
          <w:lang w:val="fr-FR"/>
        </w:rPr>
      </w:pPr>
      <w:ins w:id="1072" w:author="Author">
        <w:r>
          <w:rPr>
            <w:noProof w:val="0"/>
            <w:snapToGrid w:val="0"/>
          </w:rPr>
          <w:tab/>
        </w:r>
        <w:r w:rsidRPr="0009449D">
          <w:rPr>
            <w:noProof w:val="0"/>
            <w:snapToGrid w:val="0"/>
            <w:lang w:val="fr-FR"/>
          </w:rPr>
          <w:t>sNSSAI-List</w:t>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t>SNSSAI-List,</w:t>
        </w:r>
      </w:ins>
    </w:p>
    <w:p w14:paraId="359C2A11" w14:textId="77777777" w:rsidR="0026166E" w:rsidRPr="0009449D" w:rsidRDefault="0026166E" w:rsidP="0026166E">
      <w:pPr>
        <w:pStyle w:val="PL"/>
        <w:rPr>
          <w:ins w:id="1073" w:author="Author"/>
          <w:noProof w:val="0"/>
          <w:lang w:val="fr-FR"/>
        </w:rPr>
      </w:pPr>
      <w:ins w:id="1074" w:author="Author">
        <w:r w:rsidRPr="0009449D">
          <w:rPr>
            <w:noProof w:val="0"/>
            <w:lang w:val="fr-FR"/>
          </w:rPr>
          <w:tab/>
          <w:t>iE-Extensions</w:t>
        </w:r>
        <w:r w:rsidRPr="0009449D">
          <w:rPr>
            <w:noProof w:val="0"/>
            <w:lang w:val="fr-FR"/>
          </w:rPr>
          <w:tab/>
        </w:r>
        <w:r w:rsidRPr="0009449D">
          <w:rPr>
            <w:noProof w:val="0"/>
            <w:lang w:val="fr-FR"/>
          </w:rPr>
          <w:tab/>
        </w:r>
        <w:r w:rsidRPr="0009449D">
          <w:rPr>
            <w:noProof w:val="0"/>
            <w:lang w:val="fr-FR"/>
          </w:rPr>
          <w:tab/>
        </w:r>
        <w:r w:rsidRPr="0009449D">
          <w:rPr>
            <w:noProof w:val="0"/>
            <w:lang w:val="fr-FR"/>
          </w:rPr>
          <w:tab/>
        </w:r>
        <w:r w:rsidRPr="0009449D">
          <w:rPr>
            <w:noProof w:val="0"/>
            <w:lang w:val="fr-FR"/>
          </w:rPr>
          <w:tab/>
          <w:t xml:space="preserve">ProtocolExtensionContainer { { </w:t>
        </w:r>
        <w:r>
          <w:rPr>
            <w:noProof w:val="0"/>
            <w:lang w:val="fr-FR"/>
          </w:rPr>
          <w:t>Slice</w:t>
        </w:r>
        <w:r w:rsidRPr="0009449D">
          <w:rPr>
            <w:noProof w:val="0"/>
            <w:lang w:val="fr-FR"/>
          </w:rPr>
          <w:t>MeasurementResult</w:t>
        </w:r>
        <w:r w:rsidRPr="0009449D">
          <w:rPr>
            <w:lang w:val="fr-FR"/>
          </w:rPr>
          <w:t>Item</w:t>
        </w:r>
        <w:r w:rsidRPr="0009449D">
          <w:rPr>
            <w:noProof w:val="0"/>
            <w:lang w:val="fr-FR"/>
          </w:rPr>
          <w:t>-ExtIEs} } OPTIONAL</w:t>
        </w:r>
      </w:ins>
    </w:p>
    <w:p w14:paraId="4306B042" w14:textId="77777777" w:rsidR="0026166E" w:rsidRPr="00EA5FA7" w:rsidRDefault="0026166E" w:rsidP="0026166E">
      <w:pPr>
        <w:pStyle w:val="PL"/>
        <w:rPr>
          <w:ins w:id="1075" w:author="Author"/>
          <w:noProof w:val="0"/>
        </w:rPr>
      </w:pPr>
      <w:ins w:id="1076" w:author="Author">
        <w:r w:rsidRPr="00EA5FA7">
          <w:rPr>
            <w:noProof w:val="0"/>
          </w:rPr>
          <w:t>}</w:t>
        </w:r>
      </w:ins>
    </w:p>
    <w:p w14:paraId="72A4A4E5" w14:textId="77777777" w:rsidR="0026166E" w:rsidRPr="00EA5FA7" w:rsidRDefault="0026166E" w:rsidP="0026166E">
      <w:pPr>
        <w:pStyle w:val="PL"/>
        <w:rPr>
          <w:ins w:id="1077" w:author="Author"/>
          <w:noProof w:val="0"/>
        </w:rPr>
      </w:pPr>
    </w:p>
    <w:p w14:paraId="3156EBFD" w14:textId="77777777" w:rsidR="0026166E" w:rsidRPr="00EA5FA7" w:rsidRDefault="0026166E" w:rsidP="0026166E">
      <w:pPr>
        <w:pStyle w:val="PL"/>
        <w:rPr>
          <w:ins w:id="1078" w:author="Author"/>
          <w:noProof w:val="0"/>
        </w:rPr>
      </w:pPr>
      <w:ins w:id="1079" w:author="Author">
        <w:r>
          <w:rPr>
            <w:noProof w:val="0"/>
          </w:rPr>
          <w:t>SliceMeasurementResult</w:t>
        </w:r>
        <w:r w:rsidRPr="00EA5FA7">
          <w:t>Item</w:t>
        </w:r>
        <w:r w:rsidRPr="00EA5FA7">
          <w:rPr>
            <w:noProof w:val="0"/>
          </w:rPr>
          <w:t xml:space="preserve">-ExtIEs </w:t>
        </w:r>
        <w:r w:rsidRPr="00EA5FA7">
          <w:rPr>
            <w:noProof w:val="0"/>
          </w:rPr>
          <w:tab/>
        </w:r>
        <w:r>
          <w:rPr>
            <w:noProof w:val="0"/>
          </w:rPr>
          <w:t>E</w:t>
        </w:r>
        <w:r w:rsidRPr="00EA5FA7">
          <w:rPr>
            <w:noProof w:val="0"/>
          </w:rPr>
          <w:t>1AP-PROTOCOL-EXTENSION ::= {</w:t>
        </w:r>
      </w:ins>
    </w:p>
    <w:p w14:paraId="6EA81A0E" w14:textId="77777777" w:rsidR="0026166E" w:rsidRPr="00EA5FA7" w:rsidRDefault="0026166E" w:rsidP="0026166E">
      <w:pPr>
        <w:pStyle w:val="PL"/>
        <w:rPr>
          <w:ins w:id="1080" w:author="Author"/>
          <w:noProof w:val="0"/>
        </w:rPr>
      </w:pPr>
      <w:ins w:id="1081" w:author="Author">
        <w:r w:rsidRPr="00EA5FA7">
          <w:rPr>
            <w:noProof w:val="0"/>
          </w:rPr>
          <w:tab/>
          <w:t>...</w:t>
        </w:r>
      </w:ins>
    </w:p>
    <w:p w14:paraId="41FC806D" w14:textId="77777777" w:rsidR="0026166E" w:rsidRPr="00EA5FA7" w:rsidRDefault="0026166E" w:rsidP="0026166E">
      <w:pPr>
        <w:pStyle w:val="PL"/>
        <w:rPr>
          <w:ins w:id="1082" w:author="Author"/>
          <w:noProof w:val="0"/>
        </w:rPr>
      </w:pPr>
      <w:ins w:id="1083" w:author="Author">
        <w:r w:rsidRPr="00EA5FA7">
          <w:rPr>
            <w:noProof w:val="0"/>
          </w:rPr>
          <w:t>}</w:t>
        </w:r>
      </w:ins>
    </w:p>
    <w:p w14:paraId="0ED79A76" w14:textId="77777777" w:rsidR="0026166E" w:rsidRPr="00EA5FA7" w:rsidRDefault="0026166E" w:rsidP="0026166E">
      <w:pPr>
        <w:pStyle w:val="PL"/>
        <w:rPr>
          <w:ins w:id="1084" w:author="Author"/>
        </w:rPr>
      </w:pPr>
    </w:p>
    <w:p w14:paraId="004D5193" w14:textId="77777777" w:rsidR="0026166E" w:rsidRPr="00FA52B0" w:rsidRDefault="0026166E" w:rsidP="0026166E">
      <w:pPr>
        <w:pStyle w:val="PL"/>
        <w:spacing w:line="0" w:lineRule="atLeast"/>
        <w:rPr>
          <w:noProof w:val="0"/>
          <w:snapToGrid w:val="0"/>
        </w:rPr>
      </w:pPr>
      <w:r w:rsidRPr="00FA52B0">
        <w:rPr>
          <w:noProof w:val="0"/>
          <w:snapToGrid w:val="0"/>
        </w:rPr>
        <w:t>Slice-Support-List ::= SEQUENCE (SIZE(1.. maxnoofSliceItems)) OF Slice-Support-Item</w:t>
      </w:r>
    </w:p>
    <w:p w14:paraId="313F2A6D" w14:textId="77777777" w:rsidR="0026166E" w:rsidRPr="00FA52B0" w:rsidRDefault="0026166E" w:rsidP="0026166E">
      <w:pPr>
        <w:pStyle w:val="PL"/>
        <w:spacing w:line="0" w:lineRule="atLeast"/>
        <w:rPr>
          <w:noProof w:val="0"/>
          <w:snapToGrid w:val="0"/>
        </w:rPr>
      </w:pPr>
    </w:p>
    <w:p w14:paraId="5F4B7003" w14:textId="77777777" w:rsidR="0026166E" w:rsidRPr="00FA52B0" w:rsidRDefault="0026166E" w:rsidP="0026166E">
      <w:pPr>
        <w:pStyle w:val="PL"/>
        <w:spacing w:line="0" w:lineRule="atLeast"/>
        <w:rPr>
          <w:noProof w:val="0"/>
          <w:snapToGrid w:val="0"/>
        </w:rPr>
      </w:pPr>
      <w:r w:rsidRPr="00FA52B0">
        <w:rPr>
          <w:noProof w:val="0"/>
          <w:snapToGrid w:val="0"/>
        </w:rPr>
        <w:t>Slice-Support-Item ::= SEQUENCE {</w:t>
      </w:r>
    </w:p>
    <w:p w14:paraId="6C151833" w14:textId="77777777" w:rsidR="0026166E" w:rsidRPr="009A2E70" w:rsidRDefault="0026166E" w:rsidP="0026166E">
      <w:pPr>
        <w:pStyle w:val="PL"/>
        <w:spacing w:line="0" w:lineRule="atLeast"/>
        <w:rPr>
          <w:lang w:val="en-US"/>
          <w:rPrChange w:id="1085" w:author="Author">
            <w:rPr>
              <w:lang w:val="fr-FR"/>
            </w:rPr>
          </w:rPrChange>
        </w:rPr>
      </w:pPr>
      <w:r w:rsidRPr="00FA52B0">
        <w:rPr>
          <w:noProof w:val="0"/>
          <w:snapToGrid w:val="0"/>
        </w:rPr>
        <w:tab/>
      </w:r>
      <w:r w:rsidRPr="009A2E70">
        <w:rPr>
          <w:lang w:val="en-US"/>
          <w:rPrChange w:id="1086" w:author="Author">
            <w:rPr>
              <w:lang w:val="fr-FR"/>
            </w:rPr>
          </w:rPrChange>
        </w:rPr>
        <w:t>sNSSAI</w:t>
      </w:r>
      <w:r w:rsidRPr="009A2E70">
        <w:rPr>
          <w:lang w:val="en-US"/>
          <w:rPrChange w:id="1087" w:author="Author">
            <w:rPr>
              <w:lang w:val="fr-FR"/>
            </w:rPr>
          </w:rPrChange>
        </w:rPr>
        <w:tab/>
        <w:t>SNSSAI,</w:t>
      </w:r>
    </w:p>
    <w:p w14:paraId="004E5910" w14:textId="77777777" w:rsidR="0026166E" w:rsidRPr="009A2E70" w:rsidRDefault="0026166E" w:rsidP="0026166E">
      <w:pPr>
        <w:pStyle w:val="PL"/>
        <w:spacing w:line="0" w:lineRule="atLeast"/>
        <w:rPr>
          <w:lang w:val="en-US"/>
          <w:rPrChange w:id="1088" w:author="Author">
            <w:rPr>
              <w:lang w:val="fr-FR"/>
            </w:rPr>
          </w:rPrChange>
        </w:rPr>
      </w:pPr>
      <w:r w:rsidRPr="009A2E70">
        <w:rPr>
          <w:lang w:val="en-US"/>
          <w:rPrChange w:id="1089" w:author="Author">
            <w:rPr>
              <w:lang w:val="fr-FR"/>
            </w:rPr>
          </w:rPrChange>
        </w:rPr>
        <w:tab/>
        <w:t>iE-Extensions</w:t>
      </w:r>
      <w:r w:rsidRPr="009A2E70">
        <w:rPr>
          <w:lang w:val="en-US"/>
          <w:rPrChange w:id="1090" w:author="Author">
            <w:rPr>
              <w:lang w:val="fr-FR"/>
            </w:rPr>
          </w:rPrChange>
        </w:rPr>
        <w:tab/>
      </w:r>
      <w:r w:rsidRPr="009A2E70">
        <w:rPr>
          <w:lang w:val="en-US"/>
          <w:rPrChange w:id="1091" w:author="Author">
            <w:rPr>
              <w:lang w:val="fr-FR"/>
            </w:rPr>
          </w:rPrChange>
        </w:rPr>
        <w:tab/>
      </w:r>
      <w:r w:rsidRPr="009A2E70">
        <w:rPr>
          <w:lang w:val="en-US"/>
          <w:rPrChange w:id="1092" w:author="Author">
            <w:rPr>
              <w:lang w:val="fr-FR"/>
            </w:rPr>
          </w:rPrChange>
        </w:rPr>
        <w:tab/>
      </w:r>
      <w:r w:rsidRPr="009A2E70">
        <w:rPr>
          <w:lang w:val="en-US"/>
          <w:rPrChange w:id="1093" w:author="Author">
            <w:rPr>
              <w:lang w:val="fr-FR"/>
            </w:rPr>
          </w:rPrChange>
        </w:rPr>
        <w:tab/>
        <w:t>ProtocolExtensionContainer { { Slice-Support-Item-ExtIEs } }</w:t>
      </w:r>
      <w:r w:rsidRPr="009A2E70">
        <w:rPr>
          <w:lang w:val="en-US"/>
          <w:rPrChange w:id="1094" w:author="Author">
            <w:rPr>
              <w:lang w:val="fr-FR"/>
            </w:rPr>
          </w:rPrChange>
        </w:rPr>
        <w:tab/>
        <w:t>OPTIONAL</w:t>
      </w:r>
    </w:p>
    <w:p w14:paraId="58BB6A17" w14:textId="77777777" w:rsidR="0026166E" w:rsidRPr="00FA52B0" w:rsidRDefault="0026166E" w:rsidP="0026166E">
      <w:pPr>
        <w:pStyle w:val="PL"/>
        <w:spacing w:line="0" w:lineRule="atLeast"/>
        <w:rPr>
          <w:noProof w:val="0"/>
          <w:snapToGrid w:val="0"/>
        </w:rPr>
      </w:pPr>
      <w:r w:rsidRPr="00FA52B0">
        <w:rPr>
          <w:noProof w:val="0"/>
          <w:snapToGrid w:val="0"/>
        </w:rPr>
        <w:t>}</w:t>
      </w:r>
    </w:p>
    <w:p w14:paraId="28E1E5CD" w14:textId="77777777" w:rsidR="0026166E" w:rsidRPr="00FA52B0" w:rsidRDefault="0026166E" w:rsidP="0026166E">
      <w:pPr>
        <w:pStyle w:val="PL"/>
        <w:spacing w:line="0" w:lineRule="atLeast"/>
        <w:rPr>
          <w:noProof w:val="0"/>
          <w:snapToGrid w:val="0"/>
        </w:rPr>
      </w:pPr>
    </w:p>
    <w:p w14:paraId="7D39AB7B" w14:textId="77777777" w:rsidR="0026166E" w:rsidRPr="00FA52B0" w:rsidRDefault="0026166E" w:rsidP="0026166E">
      <w:pPr>
        <w:pStyle w:val="PL"/>
        <w:spacing w:line="0" w:lineRule="atLeast"/>
        <w:rPr>
          <w:noProof w:val="0"/>
          <w:snapToGrid w:val="0"/>
        </w:rPr>
      </w:pPr>
      <w:r w:rsidRPr="00FA52B0">
        <w:rPr>
          <w:noProof w:val="0"/>
          <w:snapToGrid w:val="0"/>
        </w:rPr>
        <w:t>Slice-Support-Item-ExtIEs</w:t>
      </w:r>
      <w:r w:rsidRPr="00FA52B0">
        <w:rPr>
          <w:noProof w:val="0"/>
          <w:snapToGrid w:val="0"/>
        </w:rPr>
        <w:tab/>
        <w:t>E1AP-PROTOCOL-EXTENSION ::= {</w:t>
      </w:r>
    </w:p>
    <w:p w14:paraId="28748EDD"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1A996D75" w14:textId="77777777" w:rsidR="0026166E" w:rsidRPr="00FA52B0" w:rsidRDefault="0026166E" w:rsidP="0026166E">
      <w:pPr>
        <w:pStyle w:val="PL"/>
        <w:spacing w:line="0" w:lineRule="atLeast"/>
        <w:rPr>
          <w:noProof w:val="0"/>
          <w:snapToGrid w:val="0"/>
        </w:rPr>
      </w:pPr>
      <w:r w:rsidRPr="00FA52B0">
        <w:rPr>
          <w:noProof w:val="0"/>
          <w:snapToGrid w:val="0"/>
        </w:rPr>
        <w:t>}</w:t>
      </w:r>
    </w:p>
    <w:p w14:paraId="0B08EBB0" w14:textId="77777777" w:rsidR="0026166E" w:rsidRPr="00FA52B0" w:rsidRDefault="0026166E" w:rsidP="0026166E">
      <w:pPr>
        <w:pStyle w:val="PL"/>
        <w:spacing w:line="0" w:lineRule="atLeast"/>
        <w:rPr>
          <w:noProof w:val="0"/>
          <w:snapToGrid w:val="0"/>
        </w:rPr>
      </w:pPr>
    </w:p>
    <w:p w14:paraId="70466BAB" w14:textId="77777777" w:rsidR="0026166E" w:rsidRPr="00FA52B0" w:rsidRDefault="0026166E" w:rsidP="0026166E">
      <w:pPr>
        <w:pStyle w:val="PL"/>
        <w:spacing w:line="0" w:lineRule="atLeast"/>
        <w:rPr>
          <w:noProof w:val="0"/>
          <w:snapToGrid w:val="0"/>
        </w:rPr>
      </w:pPr>
      <w:r w:rsidRPr="00FA52B0">
        <w:rPr>
          <w:noProof w:val="0"/>
          <w:snapToGrid w:val="0"/>
        </w:rPr>
        <w:t>SNSSAI ::= SEQUENCE {</w:t>
      </w:r>
    </w:p>
    <w:p w14:paraId="589D69D1" w14:textId="77777777" w:rsidR="0026166E" w:rsidRPr="00FA52B0" w:rsidRDefault="0026166E" w:rsidP="0026166E">
      <w:pPr>
        <w:pStyle w:val="PL"/>
        <w:spacing w:line="0" w:lineRule="atLeast"/>
        <w:rPr>
          <w:noProof w:val="0"/>
          <w:snapToGrid w:val="0"/>
        </w:rPr>
      </w:pPr>
      <w:r w:rsidRPr="00FA52B0">
        <w:rPr>
          <w:noProof w:val="0"/>
          <w:snapToGrid w:val="0"/>
        </w:rPr>
        <w:tab/>
        <w:t>sST</w:t>
      </w:r>
      <w:r w:rsidRPr="00FA52B0">
        <w:rPr>
          <w:noProof w:val="0"/>
          <w:snapToGrid w:val="0"/>
        </w:rPr>
        <w:tab/>
      </w:r>
      <w:r w:rsidRPr="00FA52B0">
        <w:rPr>
          <w:noProof w:val="0"/>
          <w:snapToGrid w:val="0"/>
        </w:rPr>
        <w:tab/>
      </w:r>
      <w:r w:rsidRPr="00FA52B0">
        <w:rPr>
          <w:noProof w:val="0"/>
          <w:snapToGrid w:val="0"/>
        </w:rPr>
        <w:tab/>
        <w:t>OCTET STRING (SIZE(1)),</w:t>
      </w:r>
    </w:p>
    <w:p w14:paraId="29F169F1" w14:textId="77777777" w:rsidR="0026166E" w:rsidRPr="00FA52B0" w:rsidRDefault="0026166E" w:rsidP="0026166E">
      <w:pPr>
        <w:pStyle w:val="PL"/>
        <w:spacing w:line="0" w:lineRule="atLeast"/>
        <w:rPr>
          <w:noProof w:val="0"/>
          <w:snapToGrid w:val="0"/>
        </w:rPr>
      </w:pPr>
      <w:r w:rsidRPr="00FA52B0">
        <w:rPr>
          <w:noProof w:val="0"/>
          <w:snapToGrid w:val="0"/>
        </w:rPr>
        <w:tab/>
        <w:t>sD</w:t>
      </w:r>
      <w:r w:rsidRPr="00FA52B0">
        <w:rPr>
          <w:noProof w:val="0"/>
          <w:snapToGrid w:val="0"/>
        </w:rPr>
        <w:tab/>
      </w:r>
      <w:r w:rsidRPr="00FA52B0">
        <w:rPr>
          <w:noProof w:val="0"/>
          <w:snapToGrid w:val="0"/>
        </w:rPr>
        <w:tab/>
      </w:r>
      <w:r w:rsidRPr="00FA52B0">
        <w:rPr>
          <w:noProof w:val="0"/>
          <w:snapToGrid w:val="0"/>
        </w:rPr>
        <w:tab/>
        <w:t xml:space="preserve">OCTET STRING (SIZE(3)) </w:t>
      </w:r>
      <w:r w:rsidRPr="00FA52B0">
        <w:rPr>
          <w:noProof w:val="0"/>
          <w:snapToGrid w:val="0"/>
        </w:rPr>
        <w:tab/>
        <w:t>OPTIONAL,</w:t>
      </w:r>
    </w:p>
    <w:p w14:paraId="2D7A156C" w14:textId="77777777" w:rsidR="0026166E" w:rsidRPr="00246F36" w:rsidRDefault="0026166E" w:rsidP="0026166E">
      <w:pPr>
        <w:pStyle w:val="PL"/>
        <w:spacing w:line="0" w:lineRule="atLeast"/>
        <w:rPr>
          <w:noProof w:val="0"/>
          <w:snapToGrid w:val="0"/>
          <w:lang w:val="fr-FR"/>
        </w:rPr>
      </w:pPr>
      <w:r w:rsidRPr="00FA52B0">
        <w:rPr>
          <w:noProof w:val="0"/>
          <w:snapToGrid w:val="0"/>
        </w:rPr>
        <w:tab/>
      </w:r>
      <w:r w:rsidRPr="00246F36">
        <w:rPr>
          <w:noProof w:val="0"/>
          <w:snapToGrid w:val="0"/>
          <w:lang w:val="fr-FR"/>
        </w:rPr>
        <w:t>iE-Extensions</w:t>
      </w:r>
      <w:r w:rsidRPr="00246F36">
        <w:rPr>
          <w:noProof w:val="0"/>
          <w:snapToGrid w:val="0"/>
          <w:lang w:val="fr-FR"/>
        </w:rPr>
        <w:tab/>
      </w:r>
      <w:r w:rsidRPr="00246F36">
        <w:rPr>
          <w:noProof w:val="0"/>
          <w:snapToGrid w:val="0"/>
          <w:lang w:val="fr-FR"/>
        </w:rPr>
        <w:tab/>
      </w:r>
      <w:r w:rsidRPr="00246F36">
        <w:rPr>
          <w:noProof w:val="0"/>
          <w:snapToGrid w:val="0"/>
          <w:lang w:val="fr-FR"/>
        </w:rPr>
        <w:tab/>
      </w:r>
      <w:r w:rsidRPr="00246F36">
        <w:rPr>
          <w:noProof w:val="0"/>
          <w:snapToGrid w:val="0"/>
          <w:lang w:val="fr-FR"/>
        </w:rPr>
        <w:tab/>
        <w:t>ProtocolExtensionContainer { { SNSSAI-ExtIEs } }</w:t>
      </w:r>
      <w:r w:rsidRPr="00246F36">
        <w:rPr>
          <w:noProof w:val="0"/>
          <w:snapToGrid w:val="0"/>
          <w:lang w:val="fr-FR"/>
        </w:rPr>
        <w:tab/>
        <w:t>OPTIONAL,</w:t>
      </w:r>
    </w:p>
    <w:p w14:paraId="3F94A607" w14:textId="77777777" w:rsidR="0026166E" w:rsidRPr="00246F36" w:rsidRDefault="0026166E" w:rsidP="0026166E">
      <w:pPr>
        <w:pStyle w:val="PL"/>
        <w:spacing w:line="0" w:lineRule="atLeast"/>
        <w:rPr>
          <w:noProof w:val="0"/>
          <w:snapToGrid w:val="0"/>
          <w:lang w:val="fr-FR"/>
        </w:rPr>
      </w:pPr>
      <w:r w:rsidRPr="00246F36">
        <w:rPr>
          <w:noProof w:val="0"/>
          <w:snapToGrid w:val="0"/>
          <w:lang w:val="fr-FR"/>
        </w:rPr>
        <w:lastRenderedPageBreak/>
        <w:tab/>
        <w:t>...</w:t>
      </w:r>
    </w:p>
    <w:p w14:paraId="44B2338F" w14:textId="77777777" w:rsidR="0026166E" w:rsidRPr="00246F36" w:rsidRDefault="0026166E" w:rsidP="0026166E">
      <w:pPr>
        <w:pStyle w:val="PL"/>
        <w:spacing w:line="0" w:lineRule="atLeast"/>
        <w:rPr>
          <w:noProof w:val="0"/>
          <w:snapToGrid w:val="0"/>
          <w:lang w:val="fr-FR"/>
        </w:rPr>
      </w:pPr>
      <w:r w:rsidRPr="00246F36">
        <w:rPr>
          <w:noProof w:val="0"/>
          <w:snapToGrid w:val="0"/>
          <w:lang w:val="fr-FR"/>
        </w:rPr>
        <w:t>}</w:t>
      </w:r>
    </w:p>
    <w:p w14:paraId="0370C6B3" w14:textId="77777777" w:rsidR="0026166E" w:rsidRPr="00246F36" w:rsidRDefault="0026166E" w:rsidP="0026166E">
      <w:pPr>
        <w:pStyle w:val="PL"/>
        <w:spacing w:line="0" w:lineRule="atLeast"/>
        <w:rPr>
          <w:noProof w:val="0"/>
          <w:snapToGrid w:val="0"/>
          <w:lang w:val="fr-FR"/>
        </w:rPr>
      </w:pPr>
    </w:p>
    <w:p w14:paraId="18837B06" w14:textId="77777777" w:rsidR="0026166E" w:rsidRPr="00246F36" w:rsidRDefault="0026166E" w:rsidP="0026166E">
      <w:pPr>
        <w:pStyle w:val="PL"/>
        <w:spacing w:line="0" w:lineRule="atLeast"/>
        <w:rPr>
          <w:noProof w:val="0"/>
          <w:snapToGrid w:val="0"/>
          <w:lang w:val="fr-FR"/>
        </w:rPr>
      </w:pPr>
      <w:r w:rsidRPr="00246F36">
        <w:rPr>
          <w:noProof w:val="0"/>
          <w:snapToGrid w:val="0"/>
          <w:lang w:val="fr-FR"/>
        </w:rPr>
        <w:t>SNSSAI-ExtIEs</w:t>
      </w:r>
      <w:r w:rsidRPr="00246F36">
        <w:rPr>
          <w:noProof w:val="0"/>
          <w:snapToGrid w:val="0"/>
          <w:lang w:val="fr-FR"/>
        </w:rPr>
        <w:tab/>
        <w:t>E1AP-PROTOCOL-EXTENSION ::= {</w:t>
      </w:r>
    </w:p>
    <w:p w14:paraId="07135F4A" w14:textId="77777777" w:rsidR="0026166E" w:rsidRPr="00FA52B0" w:rsidRDefault="0026166E" w:rsidP="0026166E">
      <w:pPr>
        <w:pStyle w:val="PL"/>
        <w:spacing w:line="0" w:lineRule="atLeast"/>
        <w:rPr>
          <w:noProof w:val="0"/>
          <w:snapToGrid w:val="0"/>
        </w:rPr>
      </w:pPr>
      <w:r w:rsidRPr="00246F36">
        <w:rPr>
          <w:noProof w:val="0"/>
          <w:snapToGrid w:val="0"/>
          <w:lang w:val="fr-FR"/>
        </w:rPr>
        <w:tab/>
      </w:r>
      <w:r w:rsidRPr="00FA52B0">
        <w:rPr>
          <w:noProof w:val="0"/>
          <w:snapToGrid w:val="0"/>
        </w:rPr>
        <w:t>...</w:t>
      </w:r>
    </w:p>
    <w:p w14:paraId="0D3B3FA6" w14:textId="77777777" w:rsidR="0026166E" w:rsidRPr="00FA52B0" w:rsidRDefault="0026166E" w:rsidP="0026166E">
      <w:pPr>
        <w:pStyle w:val="PL"/>
        <w:spacing w:line="0" w:lineRule="atLeast"/>
        <w:rPr>
          <w:noProof w:val="0"/>
          <w:snapToGrid w:val="0"/>
        </w:rPr>
      </w:pPr>
      <w:r w:rsidRPr="00FA52B0">
        <w:rPr>
          <w:noProof w:val="0"/>
          <w:snapToGrid w:val="0"/>
        </w:rPr>
        <w:t>}</w:t>
      </w:r>
    </w:p>
    <w:p w14:paraId="35058BC3" w14:textId="77777777" w:rsidR="0026166E" w:rsidRPr="00FA52B0" w:rsidRDefault="0026166E" w:rsidP="0026166E">
      <w:pPr>
        <w:pStyle w:val="PL"/>
        <w:spacing w:line="0" w:lineRule="atLeast"/>
        <w:rPr>
          <w:noProof w:val="0"/>
          <w:snapToGrid w:val="0"/>
        </w:rPr>
      </w:pPr>
    </w:p>
    <w:p w14:paraId="30CF841E" w14:textId="77777777" w:rsidR="0026166E" w:rsidRDefault="0026166E" w:rsidP="0026166E">
      <w:pPr>
        <w:pStyle w:val="PL"/>
        <w:rPr>
          <w:ins w:id="1095" w:author="Author"/>
          <w:noProof w:val="0"/>
          <w:snapToGrid w:val="0"/>
        </w:rPr>
      </w:pPr>
      <w:ins w:id="1096" w:author="Author">
        <w:r>
          <w:rPr>
            <w:noProof w:val="0"/>
            <w:snapToGrid w:val="0"/>
          </w:rPr>
          <w:t>SNSSAI-List</w:t>
        </w:r>
        <w:r>
          <w:rPr>
            <w:noProof w:val="0"/>
          </w:rPr>
          <w:t xml:space="preserve"> ::= </w:t>
        </w:r>
        <w:r w:rsidRPr="00EA5FA7">
          <w:t xml:space="preserve">SEQUENCE (SIZE(1.. </w:t>
        </w:r>
        <w:r w:rsidRPr="007021AB">
          <w:t>maxnoofSliceItems</w:t>
        </w:r>
        <w:r>
          <w:t xml:space="preserve">)) OF </w:t>
        </w:r>
        <w:r>
          <w:rPr>
            <w:noProof w:val="0"/>
            <w:snapToGrid w:val="0"/>
          </w:rPr>
          <w:t>SNSSAI-Item</w:t>
        </w:r>
      </w:ins>
    </w:p>
    <w:p w14:paraId="240C494B" w14:textId="77777777" w:rsidR="0026166E" w:rsidRDefault="0026166E" w:rsidP="0026166E">
      <w:pPr>
        <w:pStyle w:val="PL"/>
        <w:rPr>
          <w:ins w:id="1097" w:author="Author"/>
          <w:noProof w:val="0"/>
          <w:snapToGrid w:val="0"/>
        </w:rPr>
      </w:pPr>
    </w:p>
    <w:p w14:paraId="06648649" w14:textId="77777777" w:rsidR="0026166E" w:rsidRPr="0009449D" w:rsidRDefault="0026166E" w:rsidP="0026166E">
      <w:pPr>
        <w:pStyle w:val="PL"/>
        <w:spacing w:line="0" w:lineRule="atLeast"/>
        <w:rPr>
          <w:ins w:id="1098" w:author="Author"/>
          <w:noProof w:val="0"/>
          <w:snapToGrid w:val="0"/>
          <w:lang w:val="it-IT"/>
        </w:rPr>
      </w:pPr>
      <w:ins w:id="1099" w:author="Author">
        <w:r w:rsidRPr="0009449D">
          <w:rPr>
            <w:noProof w:val="0"/>
            <w:snapToGrid w:val="0"/>
            <w:lang w:val="it-IT"/>
          </w:rPr>
          <w:t>SNSSAI-Item ::= SEQUENCE {</w:t>
        </w:r>
      </w:ins>
    </w:p>
    <w:p w14:paraId="59804F4C" w14:textId="77777777" w:rsidR="0026166E" w:rsidRPr="0009449D" w:rsidRDefault="0026166E" w:rsidP="0026166E">
      <w:pPr>
        <w:pStyle w:val="PL"/>
        <w:spacing w:line="0" w:lineRule="atLeast"/>
        <w:rPr>
          <w:ins w:id="1100" w:author="Author"/>
          <w:noProof w:val="0"/>
          <w:snapToGrid w:val="0"/>
          <w:lang w:val="it-IT"/>
        </w:rPr>
      </w:pPr>
      <w:ins w:id="1101" w:author="Author">
        <w:r w:rsidRPr="0009449D">
          <w:rPr>
            <w:noProof w:val="0"/>
            <w:snapToGrid w:val="0"/>
            <w:lang w:val="it-IT"/>
          </w:rPr>
          <w:tab/>
          <w:t>sNSSAI</w:t>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t>SNSSAI,</w:t>
        </w:r>
      </w:ins>
    </w:p>
    <w:p w14:paraId="2A6EF9F7" w14:textId="73F94FA1" w:rsidR="0026166E" w:rsidRDefault="0026166E" w:rsidP="0026166E">
      <w:pPr>
        <w:pStyle w:val="PL"/>
        <w:spacing w:line="0" w:lineRule="atLeast"/>
        <w:rPr>
          <w:ins w:id="1102" w:author="Author"/>
        </w:rPr>
      </w:pPr>
      <w:ins w:id="1103" w:author="Author">
        <w:r w:rsidRPr="0009449D">
          <w:rPr>
            <w:noProof w:val="0"/>
            <w:snapToGrid w:val="0"/>
            <w:lang w:val="it-IT"/>
          </w:rPr>
          <w:tab/>
        </w:r>
        <w:r>
          <w:t>tNL-AvailableCapacityIndicator</w:t>
        </w:r>
        <w:r>
          <w:tab/>
        </w:r>
        <w:r>
          <w:tab/>
        </w:r>
        <w:r w:rsidRPr="00FA52B0">
          <w:t>T</w:t>
        </w:r>
        <w:r>
          <w:t>NL-AvailableCapacityIndicator,</w:t>
        </w:r>
        <w:del w:id="1104" w:author="Nokia" w:date="2020-04-09T22:00:00Z">
          <w:r w:rsidDel="0024530F">
            <w:tab/>
          </w:r>
          <w:r w:rsidDel="0024530F">
            <w:tab/>
          </w:r>
          <w:r w:rsidDel="0024530F">
            <w:tab/>
            <w:delText>-- [FFS]</w:delText>
          </w:r>
        </w:del>
      </w:ins>
    </w:p>
    <w:p w14:paraId="7E784D05" w14:textId="3E70BD70" w:rsidR="0026166E" w:rsidRPr="00FA52B0" w:rsidRDefault="0026166E" w:rsidP="0026166E">
      <w:pPr>
        <w:pStyle w:val="PL"/>
        <w:spacing w:line="0" w:lineRule="atLeast"/>
        <w:rPr>
          <w:ins w:id="1105" w:author="Author"/>
          <w:noProof w:val="0"/>
          <w:snapToGrid w:val="0"/>
        </w:rPr>
      </w:pPr>
      <w:ins w:id="1106" w:author="Author">
        <w:r>
          <w:tab/>
          <w:t>hW-CapacityIndicator</w:t>
        </w:r>
        <w:r>
          <w:tab/>
        </w:r>
        <w:r>
          <w:tab/>
        </w:r>
        <w:r>
          <w:tab/>
        </w:r>
        <w:r>
          <w:tab/>
          <w:t>HW-CapacityIndicator,</w:t>
        </w:r>
        <w:r>
          <w:tab/>
        </w:r>
        <w:del w:id="1107" w:author="Nokia" w:date="2020-04-09T22:00:00Z">
          <w:r w:rsidDel="0024530F">
            <w:tab/>
          </w:r>
          <w:r w:rsidDel="0024530F">
            <w:tab/>
          </w:r>
          <w:r w:rsidDel="0024530F">
            <w:tab/>
          </w:r>
          <w:r w:rsidDel="0024530F">
            <w:tab/>
            <w:delText>-- [FFS]</w:delText>
          </w:r>
        </w:del>
      </w:ins>
    </w:p>
    <w:p w14:paraId="682FC647" w14:textId="77777777" w:rsidR="0026166E" w:rsidRPr="00246F36" w:rsidRDefault="0026166E" w:rsidP="0026166E">
      <w:pPr>
        <w:pStyle w:val="PL"/>
        <w:spacing w:line="0" w:lineRule="atLeast"/>
        <w:rPr>
          <w:ins w:id="1108" w:author="Author"/>
          <w:noProof w:val="0"/>
          <w:snapToGrid w:val="0"/>
          <w:lang w:val="fr-FR"/>
        </w:rPr>
      </w:pPr>
      <w:ins w:id="1109" w:author="Author">
        <w:r w:rsidRPr="00FA52B0">
          <w:rPr>
            <w:noProof w:val="0"/>
            <w:snapToGrid w:val="0"/>
          </w:rPr>
          <w:tab/>
        </w:r>
        <w:r w:rsidRPr="00246F36">
          <w:rPr>
            <w:noProof w:val="0"/>
            <w:snapToGrid w:val="0"/>
            <w:lang w:val="fr-FR"/>
          </w:rPr>
          <w:t>iE-Extensions</w:t>
        </w:r>
        <w:r w:rsidRPr="00246F36">
          <w:rPr>
            <w:noProof w:val="0"/>
            <w:snapToGrid w:val="0"/>
            <w:lang w:val="fr-FR"/>
          </w:rPr>
          <w:tab/>
        </w:r>
        <w:r w:rsidRPr="00246F36">
          <w:rPr>
            <w:noProof w:val="0"/>
            <w:snapToGrid w:val="0"/>
            <w:lang w:val="fr-FR"/>
          </w:rPr>
          <w:tab/>
        </w:r>
        <w:r w:rsidRPr="00246F36">
          <w:rPr>
            <w:noProof w:val="0"/>
            <w:snapToGrid w:val="0"/>
            <w:lang w:val="fr-FR"/>
          </w:rPr>
          <w:tab/>
        </w:r>
        <w:r w:rsidRPr="00246F36">
          <w:rPr>
            <w:noProof w:val="0"/>
            <w:snapToGrid w:val="0"/>
            <w:lang w:val="fr-FR"/>
          </w:rPr>
          <w:tab/>
        </w:r>
        <w:r>
          <w:rPr>
            <w:noProof w:val="0"/>
            <w:snapToGrid w:val="0"/>
            <w:lang w:val="fr-FR"/>
          </w:rPr>
          <w:tab/>
        </w:r>
        <w:r>
          <w:rPr>
            <w:noProof w:val="0"/>
            <w:snapToGrid w:val="0"/>
            <w:lang w:val="fr-FR"/>
          </w:rPr>
          <w:tab/>
        </w:r>
        <w:r w:rsidRPr="00246F36">
          <w:rPr>
            <w:noProof w:val="0"/>
            <w:snapToGrid w:val="0"/>
            <w:lang w:val="fr-FR"/>
          </w:rPr>
          <w:t>ProtocolExtensionContainer { { SNSSAI</w:t>
        </w:r>
        <w:r>
          <w:rPr>
            <w:noProof w:val="0"/>
            <w:snapToGrid w:val="0"/>
            <w:lang w:val="fr-FR"/>
          </w:rPr>
          <w:t>-Item</w:t>
        </w:r>
        <w:r w:rsidRPr="00246F36">
          <w:rPr>
            <w:noProof w:val="0"/>
            <w:snapToGrid w:val="0"/>
            <w:lang w:val="fr-FR"/>
          </w:rPr>
          <w:t>-ExtIEs } }</w:t>
        </w:r>
        <w:r w:rsidRPr="00246F36">
          <w:rPr>
            <w:noProof w:val="0"/>
            <w:snapToGrid w:val="0"/>
            <w:lang w:val="fr-FR"/>
          </w:rPr>
          <w:tab/>
          <w:t>OPTIONAL,</w:t>
        </w:r>
      </w:ins>
    </w:p>
    <w:p w14:paraId="0BD68F9A" w14:textId="77777777" w:rsidR="0026166E" w:rsidRPr="00B96749" w:rsidRDefault="0026166E" w:rsidP="0026166E">
      <w:pPr>
        <w:pStyle w:val="PL"/>
        <w:spacing w:line="0" w:lineRule="atLeast"/>
        <w:rPr>
          <w:ins w:id="1110" w:author="Author"/>
          <w:noProof w:val="0"/>
          <w:snapToGrid w:val="0"/>
          <w:lang w:val="fr-FR"/>
        </w:rPr>
      </w:pPr>
      <w:ins w:id="1111" w:author="Author">
        <w:r w:rsidRPr="00246F36">
          <w:rPr>
            <w:noProof w:val="0"/>
            <w:snapToGrid w:val="0"/>
            <w:lang w:val="fr-FR"/>
          </w:rPr>
          <w:tab/>
        </w:r>
        <w:r w:rsidRPr="00B96749">
          <w:rPr>
            <w:noProof w:val="0"/>
            <w:snapToGrid w:val="0"/>
            <w:lang w:val="fr-FR"/>
          </w:rPr>
          <w:t>...</w:t>
        </w:r>
      </w:ins>
    </w:p>
    <w:p w14:paraId="414FB972" w14:textId="77777777" w:rsidR="0026166E" w:rsidRPr="00B96749" w:rsidRDefault="0026166E" w:rsidP="0026166E">
      <w:pPr>
        <w:pStyle w:val="PL"/>
        <w:spacing w:line="0" w:lineRule="atLeast"/>
        <w:rPr>
          <w:ins w:id="1112" w:author="Author"/>
          <w:noProof w:val="0"/>
          <w:snapToGrid w:val="0"/>
          <w:lang w:val="fr-FR"/>
        </w:rPr>
      </w:pPr>
      <w:ins w:id="1113" w:author="Author">
        <w:r w:rsidRPr="00B96749">
          <w:rPr>
            <w:noProof w:val="0"/>
            <w:snapToGrid w:val="0"/>
            <w:lang w:val="fr-FR"/>
          </w:rPr>
          <w:t>}</w:t>
        </w:r>
      </w:ins>
    </w:p>
    <w:p w14:paraId="2A8A3497" w14:textId="77777777" w:rsidR="0026166E" w:rsidRPr="0009449D" w:rsidRDefault="0026166E" w:rsidP="0026166E">
      <w:pPr>
        <w:pStyle w:val="PL"/>
        <w:spacing w:line="0" w:lineRule="atLeast"/>
        <w:rPr>
          <w:ins w:id="1114" w:author="Author"/>
          <w:noProof w:val="0"/>
          <w:snapToGrid w:val="0"/>
          <w:lang w:val="fr-FR"/>
        </w:rPr>
      </w:pPr>
    </w:p>
    <w:p w14:paraId="13104718" w14:textId="77777777" w:rsidR="0026166E" w:rsidRPr="00B96749" w:rsidRDefault="0026166E" w:rsidP="0026166E">
      <w:pPr>
        <w:pStyle w:val="PL"/>
        <w:spacing w:line="0" w:lineRule="atLeast"/>
        <w:rPr>
          <w:ins w:id="1115" w:author="Author"/>
          <w:noProof w:val="0"/>
          <w:snapToGrid w:val="0"/>
          <w:lang w:val="fr-FR"/>
        </w:rPr>
      </w:pPr>
      <w:ins w:id="1116" w:author="Author">
        <w:r w:rsidRPr="00B96749">
          <w:rPr>
            <w:noProof w:val="0"/>
            <w:snapToGrid w:val="0"/>
            <w:lang w:val="fr-FR"/>
          </w:rPr>
          <w:t>SNSSAI-Item-ExtIEs</w:t>
        </w:r>
        <w:r w:rsidRPr="00B96749">
          <w:rPr>
            <w:noProof w:val="0"/>
            <w:snapToGrid w:val="0"/>
            <w:lang w:val="fr-FR"/>
          </w:rPr>
          <w:tab/>
          <w:t>E1AP-PROTOCOL-EXTENSION ::= {</w:t>
        </w:r>
      </w:ins>
    </w:p>
    <w:p w14:paraId="72842D12" w14:textId="77777777" w:rsidR="0026166E" w:rsidRPr="0009449D" w:rsidRDefault="0026166E" w:rsidP="0026166E">
      <w:pPr>
        <w:pStyle w:val="PL"/>
        <w:spacing w:line="0" w:lineRule="atLeast"/>
        <w:rPr>
          <w:ins w:id="1117" w:author="Author"/>
          <w:noProof w:val="0"/>
          <w:snapToGrid w:val="0"/>
          <w:lang w:val="fr-FR"/>
        </w:rPr>
      </w:pPr>
      <w:ins w:id="1118" w:author="Author">
        <w:r w:rsidRPr="00B96749">
          <w:rPr>
            <w:noProof w:val="0"/>
            <w:snapToGrid w:val="0"/>
            <w:lang w:val="fr-FR"/>
          </w:rPr>
          <w:tab/>
        </w:r>
        <w:r w:rsidRPr="0009449D">
          <w:rPr>
            <w:noProof w:val="0"/>
            <w:snapToGrid w:val="0"/>
            <w:lang w:val="fr-FR"/>
          </w:rPr>
          <w:t>...</w:t>
        </w:r>
      </w:ins>
    </w:p>
    <w:p w14:paraId="53C20512" w14:textId="77777777" w:rsidR="0026166E" w:rsidRPr="0009449D" w:rsidRDefault="0026166E" w:rsidP="0026166E">
      <w:pPr>
        <w:pStyle w:val="PL"/>
        <w:spacing w:line="0" w:lineRule="atLeast"/>
        <w:rPr>
          <w:ins w:id="1119" w:author="Author"/>
          <w:noProof w:val="0"/>
          <w:snapToGrid w:val="0"/>
          <w:lang w:val="fr-FR"/>
        </w:rPr>
      </w:pPr>
      <w:ins w:id="1120" w:author="Author">
        <w:r w:rsidRPr="0009449D">
          <w:rPr>
            <w:noProof w:val="0"/>
            <w:snapToGrid w:val="0"/>
            <w:lang w:val="fr-FR"/>
          </w:rPr>
          <w:t>}</w:t>
        </w:r>
      </w:ins>
    </w:p>
    <w:p w14:paraId="5549755B" w14:textId="77777777" w:rsidR="0026166E" w:rsidRPr="0009449D" w:rsidRDefault="0026166E" w:rsidP="0026166E">
      <w:pPr>
        <w:pStyle w:val="PL"/>
        <w:spacing w:line="0" w:lineRule="atLeast"/>
        <w:rPr>
          <w:ins w:id="1121" w:author="Author"/>
          <w:noProof w:val="0"/>
          <w:snapToGrid w:val="0"/>
          <w:lang w:val="fr-FR"/>
        </w:rPr>
      </w:pPr>
    </w:p>
    <w:p w14:paraId="7E27FA86" w14:textId="77777777" w:rsidR="0026166E" w:rsidRPr="009A2E70" w:rsidRDefault="0026166E" w:rsidP="0026166E">
      <w:pPr>
        <w:pStyle w:val="PL"/>
        <w:spacing w:line="0" w:lineRule="atLeast"/>
        <w:rPr>
          <w:lang w:val="fr-FR"/>
          <w:rPrChange w:id="1122" w:author="Author">
            <w:rPr/>
          </w:rPrChange>
        </w:rPr>
      </w:pPr>
      <w:r w:rsidRPr="009A2E70">
        <w:rPr>
          <w:lang w:val="fr-FR"/>
          <w:rPrChange w:id="1123" w:author="Author">
            <w:rPr/>
          </w:rPrChange>
        </w:rPr>
        <w:t>SDAP-Configuration ::= SEQUENCE {</w:t>
      </w:r>
    </w:p>
    <w:p w14:paraId="5EC2D80B" w14:textId="77777777" w:rsidR="0026166E" w:rsidRPr="009A2E70" w:rsidRDefault="0026166E" w:rsidP="0026166E">
      <w:pPr>
        <w:pStyle w:val="PL"/>
        <w:spacing w:line="0" w:lineRule="atLeast"/>
        <w:rPr>
          <w:lang w:val="fr-FR"/>
          <w:rPrChange w:id="1124" w:author="Author">
            <w:rPr/>
          </w:rPrChange>
        </w:rPr>
      </w:pPr>
      <w:r w:rsidRPr="009A2E70">
        <w:rPr>
          <w:lang w:val="fr-FR"/>
          <w:rPrChange w:id="1125" w:author="Author">
            <w:rPr/>
          </w:rPrChange>
        </w:rPr>
        <w:tab/>
        <w:t>defaultDRB</w:t>
      </w:r>
      <w:r w:rsidRPr="009A2E70">
        <w:rPr>
          <w:lang w:val="fr-FR"/>
          <w:rPrChange w:id="1126" w:author="Author">
            <w:rPr/>
          </w:rPrChange>
        </w:rPr>
        <w:tab/>
      </w:r>
      <w:r w:rsidRPr="009A2E70">
        <w:rPr>
          <w:lang w:val="fr-FR"/>
          <w:rPrChange w:id="1127" w:author="Author">
            <w:rPr/>
          </w:rPrChange>
        </w:rPr>
        <w:tab/>
      </w:r>
      <w:r w:rsidRPr="009A2E70">
        <w:rPr>
          <w:lang w:val="fr-FR"/>
          <w:rPrChange w:id="1128" w:author="Author">
            <w:rPr/>
          </w:rPrChange>
        </w:rPr>
        <w:tab/>
      </w:r>
      <w:r w:rsidRPr="009A2E70">
        <w:rPr>
          <w:lang w:val="fr-FR"/>
          <w:rPrChange w:id="1129" w:author="Author">
            <w:rPr/>
          </w:rPrChange>
        </w:rPr>
        <w:tab/>
        <w:t>DefaultDRB,</w:t>
      </w:r>
    </w:p>
    <w:p w14:paraId="73E71774" w14:textId="77777777" w:rsidR="0026166E" w:rsidRPr="00FA52B0" w:rsidRDefault="0026166E" w:rsidP="0026166E">
      <w:pPr>
        <w:pStyle w:val="PL"/>
        <w:spacing w:line="0" w:lineRule="atLeast"/>
        <w:rPr>
          <w:noProof w:val="0"/>
          <w:snapToGrid w:val="0"/>
        </w:rPr>
      </w:pPr>
      <w:r w:rsidRPr="009A2E70">
        <w:rPr>
          <w:lang w:val="fr-FR"/>
          <w:rPrChange w:id="1130" w:author="Author">
            <w:rPr/>
          </w:rPrChange>
        </w:rPr>
        <w:tab/>
      </w:r>
      <w:r w:rsidRPr="00FA52B0">
        <w:rPr>
          <w:noProof w:val="0"/>
          <w:snapToGrid w:val="0"/>
        </w:rPr>
        <w:t>sDAP-Header-UL</w:t>
      </w:r>
      <w:r w:rsidRPr="00FA52B0">
        <w:rPr>
          <w:noProof w:val="0"/>
          <w:snapToGrid w:val="0"/>
        </w:rPr>
        <w:tab/>
      </w:r>
      <w:r w:rsidRPr="00FA52B0">
        <w:rPr>
          <w:noProof w:val="0"/>
          <w:snapToGrid w:val="0"/>
        </w:rPr>
        <w:tab/>
      </w:r>
      <w:r w:rsidRPr="00FA52B0">
        <w:rPr>
          <w:noProof w:val="0"/>
          <w:snapToGrid w:val="0"/>
        </w:rPr>
        <w:tab/>
        <w:t>SDAP-Header-UL,</w:t>
      </w:r>
    </w:p>
    <w:p w14:paraId="037BA7D8" w14:textId="77777777" w:rsidR="0026166E" w:rsidRPr="00FA52B0" w:rsidRDefault="0026166E" w:rsidP="0026166E">
      <w:pPr>
        <w:pStyle w:val="PL"/>
        <w:spacing w:line="0" w:lineRule="atLeast"/>
        <w:rPr>
          <w:noProof w:val="0"/>
          <w:snapToGrid w:val="0"/>
        </w:rPr>
      </w:pPr>
      <w:r w:rsidRPr="00FA52B0">
        <w:rPr>
          <w:noProof w:val="0"/>
          <w:snapToGrid w:val="0"/>
        </w:rPr>
        <w:tab/>
        <w:t>sDAP-Header-DL</w:t>
      </w:r>
      <w:r w:rsidRPr="00FA52B0">
        <w:rPr>
          <w:noProof w:val="0"/>
          <w:snapToGrid w:val="0"/>
        </w:rPr>
        <w:tab/>
      </w:r>
      <w:r w:rsidRPr="00FA52B0">
        <w:rPr>
          <w:noProof w:val="0"/>
          <w:snapToGrid w:val="0"/>
        </w:rPr>
        <w:tab/>
      </w:r>
      <w:r w:rsidRPr="00FA52B0">
        <w:rPr>
          <w:noProof w:val="0"/>
          <w:snapToGrid w:val="0"/>
        </w:rPr>
        <w:tab/>
        <w:t>SDAP-Header-DL,</w:t>
      </w:r>
    </w:p>
    <w:p w14:paraId="39E2AFC2" w14:textId="77777777" w:rsidR="0026166E" w:rsidRPr="00246F36" w:rsidRDefault="0026166E" w:rsidP="0026166E">
      <w:pPr>
        <w:pStyle w:val="PL"/>
        <w:spacing w:line="0" w:lineRule="atLeast"/>
        <w:rPr>
          <w:noProof w:val="0"/>
          <w:snapToGrid w:val="0"/>
          <w:lang w:val="fr-FR"/>
        </w:rPr>
      </w:pPr>
      <w:r w:rsidRPr="00FA52B0">
        <w:rPr>
          <w:noProof w:val="0"/>
          <w:snapToGrid w:val="0"/>
        </w:rPr>
        <w:tab/>
      </w:r>
      <w:r w:rsidRPr="00246F36">
        <w:rPr>
          <w:noProof w:val="0"/>
          <w:snapToGrid w:val="0"/>
          <w:lang w:val="fr-FR"/>
        </w:rPr>
        <w:t>iE-Extensions</w:t>
      </w:r>
      <w:r w:rsidRPr="00246F36">
        <w:rPr>
          <w:noProof w:val="0"/>
          <w:snapToGrid w:val="0"/>
          <w:lang w:val="fr-FR"/>
        </w:rPr>
        <w:tab/>
      </w:r>
      <w:r w:rsidRPr="00246F36">
        <w:rPr>
          <w:noProof w:val="0"/>
          <w:snapToGrid w:val="0"/>
          <w:lang w:val="fr-FR"/>
        </w:rPr>
        <w:tab/>
      </w:r>
      <w:r w:rsidRPr="00246F36">
        <w:rPr>
          <w:noProof w:val="0"/>
          <w:snapToGrid w:val="0"/>
          <w:lang w:val="fr-FR"/>
        </w:rPr>
        <w:tab/>
        <w:t>ProtocolExtensionContainer { { SDAP-Configuration-ExtIEs } }</w:t>
      </w:r>
      <w:r w:rsidRPr="00246F36">
        <w:rPr>
          <w:noProof w:val="0"/>
          <w:snapToGrid w:val="0"/>
          <w:lang w:val="fr-FR"/>
        </w:rPr>
        <w:tab/>
        <w:t>OPTIONAL,</w:t>
      </w:r>
    </w:p>
    <w:p w14:paraId="487D7859" w14:textId="77777777" w:rsidR="0026166E" w:rsidRPr="00FA52B0" w:rsidRDefault="0026166E" w:rsidP="0026166E">
      <w:pPr>
        <w:pStyle w:val="PL"/>
        <w:spacing w:line="0" w:lineRule="atLeast"/>
        <w:rPr>
          <w:noProof w:val="0"/>
          <w:snapToGrid w:val="0"/>
        </w:rPr>
      </w:pPr>
      <w:r w:rsidRPr="00246F36">
        <w:rPr>
          <w:noProof w:val="0"/>
          <w:snapToGrid w:val="0"/>
          <w:lang w:val="fr-FR"/>
        </w:rPr>
        <w:tab/>
      </w:r>
      <w:r w:rsidRPr="00FA52B0">
        <w:rPr>
          <w:noProof w:val="0"/>
          <w:snapToGrid w:val="0"/>
        </w:rPr>
        <w:t>...</w:t>
      </w:r>
    </w:p>
    <w:p w14:paraId="107EC421" w14:textId="77777777" w:rsidR="0026166E" w:rsidRPr="00FA52B0" w:rsidRDefault="0026166E" w:rsidP="0026166E">
      <w:pPr>
        <w:pStyle w:val="PL"/>
        <w:spacing w:line="0" w:lineRule="atLeast"/>
        <w:rPr>
          <w:noProof w:val="0"/>
          <w:snapToGrid w:val="0"/>
        </w:rPr>
      </w:pPr>
      <w:r w:rsidRPr="00FA52B0">
        <w:rPr>
          <w:noProof w:val="0"/>
          <w:snapToGrid w:val="0"/>
        </w:rPr>
        <w:t>}</w:t>
      </w:r>
    </w:p>
    <w:p w14:paraId="6A36D8A3" w14:textId="77777777" w:rsidR="0026166E" w:rsidRPr="00FA52B0" w:rsidRDefault="0026166E" w:rsidP="0026166E">
      <w:pPr>
        <w:pStyle w:val="PL"/>
        <w:spacing w:line="0" w:lineRule="atLeast"/>
        <w:rPr>
          <w:noProof w:val="0"/>
          <w:snapToGrid w:val="0"/>
        </w:rPr>
      </w:pPr>
    </w:p>
    <w:p w14:paraId="5521DD53" w14:textId="77777777" w:rsidR="0026166E" w:rsidRPr="00FA52B0" w:rsidRDefault="0026166E" w:rsidP="0026166E">
      <w:pPr>
        <w:pStyle w:val="PL"/>
        <w:spacing w:line="0" w:lineRule="atLeast"/>
        <w:rPr>
          <w:noProof w:val="0"/>
          <w:snapToGrid w:val="0"/>
        </w:rPr>
      </w:pPr>
      <w:r w:rsidRPr="00FA52B0">
        <w:rPr>
          <w:noProof w:val="0"/>
          <w:snapToGrid w:val="0"/>
        </w:rPr>
        <w:t>SDAP-Configuration-ExtIEs</w:t>
      </w:r>
      <w:r w:rsidRPr="00FA52B0">
        <w:rPr>
          <w:noProof w:val="0"/>
          <w:snapToGrid w:val="0"/>
        </w:rPr>
        <w:tab/>
        <w:t>E1AP-PROTOCOL-EXTENSION ::= {</w:t>
      </w:r>
    </w:p>
    <w:p w14:paraId="0F349983"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6FF200B1" w14:textId="77777777" w:rsidR="0026166E" w:rsidRPr="00FA52B0" w:rsidRDefault="0026166E" w:rsidP="0026166E">
      <w:pPr>
        <w:pStyle w:val="PL"/>
        <w:spacing w:line="0" w:lineRule="atLeast"/>
        <w:rPr>
          <w:noProof w:val="0"/>
          <w:snapToGrid w:val="0"/>
        </w:rPr>
      </w:pPr>
      <w:r w:rsidRPr="00FA52B0">
        <w:rPr>
          <w:noProof w:val="0"/>
          <w:snapToGrid w:val="0"/>
        </w:rPr>
        <w:t>}</w:t>
      </w:r>
    </w:p>
    <w:p w14:paraId="321178CB" w14:textId="77777777" w:rsidR="0026166E" w:rsidRPr="00FA52B0" w:rsidRDefault="0026166E" w:rsidP="0026166E">
      <w:pPr>
        <w:pStyle w:val="PL"/>
        <w:spacing w:line="0" w:lineRule="atLeast"/>
        <w:rPr>
          <w:noProof w:val="0"/>
          <w:snapToGrid w:val="0"/>
        </w:rPr>
      </w:pPr>
    </w:p>
    <w:p w14:paraId="6353CC33" w14:textId="77777777" w:rsidR="0026166E" w:rsidRPr="00FA52B0" w:rsidRDefault="0026166E" w:rsidP="0026166E">
      <w:pPr>
        <w:pStyle w:val="PL"/>
        <w:spacing w:line="0" w:lineRule="atLeast"/>
        <w:rPr>
          <w:noProof w:val="0"/>
          <w:snapToGrid w:val="0"/>
        </w:rPr>
      </w:pPr>
      <w:r w:rsidRPr="00FA52B0">
        <w:rPr>
          <w:noProof w:val="0"/>
          <w:snapToGrid w:val="0"/>
        </w:rPr>
        <w:t>SDAP-Header-DL</w:t>
      </w:r>
      <w:r w:rsidRPr="00FA52B0">
        <w:rPr>
          <w:noProof w:val="0"/>
          <w:snapToGrid w:val="0"/>
        </w:rPr>
        <w:tab/>
        <w:t>::=</w:t>
      </w:r>
      <w:r w:rsidRPr="00FA52B0">
        <w:rPr>
          <w:noProof w:val="0"/>
          <w:snapToGrid w:val="0"/>
        </w:rPr>
        <w:tab/>
        <w:t>ENUMERATED</w:t>
      </w:r>
      <w:r w:rsidRPr="00FA52B0">
        <w:rPr>
          <w:noProof w:val="0"/>
          <w:snapToGrid w:val="0"/>
        </w:rPr>
        <w:tab/>
        <w:t>{</w:t>
      </w:r>
    </w:p>
    <w:p w14:paraId="20CDB32B" w14:textId="77777777" w:rsidR="0026166E" w:rsidRPr="00FA52B0" w:rsidRDefault="0026166E" w:rsidP="0026166E">
      <w:pPr>
        <w:pStyle w:val="PL"/>
        <w:spacing w:line="0" w:lineRule="atLeast"/>
        <w:rPr>
          <w:noProof w:val="0"/>
          <w:snapToGrid w:val="0"/>
        </w:rPr>
      </w:pPr>
      <w:r w:rsidRPr="00FA52B0">
        <w:rPr>
          <w:noProof w:val="0"/>
          <w:snapToGrid w:val="0"/>
        </w:rPr>
        <w:tab/>
        <w:t>present,</w:t>
      </w:r>
    </w:p>
    <w:p w14:paraId="0E5F4F04" w14:textId="77777777" w:rsidR="0026166E" w:rsidRPr="00FA52B0" w:rsidRDefault="0026166E" w:rsidP="0026166E">
      <w:pPr>
        <w:pStyle w:val="PL"/>
        <w:spacing w:line="0" w:lineRule="atLeast"/>
        <w:rPr>
          <w:noProof w:val="0"/>
          <w:snapToGrid w:val="0"/>
        </w:rPr>
      </w:pPr>
      <w:r w:rsidRPr="00FA52B0">
        <w:rPr>
          <w:noProof w:val="0"/>
          <w:snapToGrid w:val="0"/>
        </w:rPr>
        <w:tab/>
        <w:t>absent,</w:t>
      </w:r>
    </w:p>
    <w:p w14:paraId="7967107C"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01F0628E" w14:textId="77777777" w:rsidR="0026166E" w:rsidRPr="00FA52B0" w:rsidRDefault="0026166E" w:rsidP="0026166E">
      <w:pPr>
        <w:pStyle w:val="PL"/>
        <w:spacing w:line="0" w:lineRule="atLeast"/>
        <w:rPr>
          <w:noProof w:val="0"/>
          <w:snapToGrid w:val="0"/>
        </w:rPr>
      </w:pPr>
      <w:r w:rsidRPr="00FA52B0">
        <w:rPr>
          <w:noProof w:val="0"/>
          <w:snapToGrid w:val="0"/>
        </w:rPr>
        <w:t>}</w:t>
      </w:r>
    </w:p>
    <w:p w14:paraId="7E019EA6" w14:textId="77777777" w:rsidR="0026166E" w:rsidRPr="00FA52B0" w:rsidRDefault="0026166E" w:rsidP="0026166E">
      <w:pPr>
        <w:pStyle w:val="PL"/>
        <w:spacing w:line="0" w:lineRule="atLeast"/>
        <w:rPr>
          <w:noProof w:val="0"/>
          <w:snapToGrid w:val="0"/>
        </w:rPr>
      </w:pPr>
    </w:p>
    <w:p w14:paraId="1F3047EF" w14:textId="77777777" w:rsidR="0026166E" w:rsidRPr="00FA52B0" w:rsidRDefault="0026166E" w:rsidP="0026166E">
      <w:pPr>
        <w:pStyle w:val="PL"/>
        <w:spacing w:line="0" w:lineRule="atLeast"/>
        <w:rPr>
          <w:noProof w:val="0"/>
          <w:snapToGrid w:val="0"/>
        </w:rPr>
      </w:pPr>
      <w:r w:rsidRPr="00FA52B0">
        <w:rPr>
          <w:noProof w:val="0"/>
          <w:snapToGrid w:val="0"/>
        </w:rPr>
        <w:t>SDAP-Header-UL</w:t>
      </w:r>
      <w:r w:rsidRPr="00FA52B0">
        <w:rPr>
          <w:noProof w:val="0"/>
          <w:snapToGrid w:val="0"/>
        </w:rPr>
        <w:tab/>
        <w:t>::=</w:t>
      </w:r>
      <w:r w:rsidRPr="00FA52B0">
        <w:rPr>
          <w:noProof w:val="0"/>
          <w:snapToGrid w:val="0"/>
        </w:rPr>
        <w:tab/>
        <w:t>ENUMERATED</w:t>
      </w:r>
      <w:r w:rsidRPr="00FA52B0">
        <w:rPr>
          <w:noProof w:val="0"/>
          <w:snapToGrid w:val="0"/>
        </w:rPr>
        <w:tab/>
        <w:t>{</w:t>
      </w:r>
    </w:p>
    <w:p w14:paraId="1A446F86" w14:textId="77777777" w:rsidR="0026166E" w:rsidRPr="00FA52B0" w:rsidRDefault="0026166E" w:rsidP="0026166E">
      <w:pPr>
        <w:pStyle w:val="PL"/>
        <w:spacing w:line="0" w:lineRule="atLeast"/>
        <w:rPr>
          <w:noProof w:val="0"/>
          <w:snapToGrid w:val="0"/>
        </w:rPr>
      </w:pPr>
      <w:r w:rsidRPr="00FA52B0">
        <w:rPr>
          <w:noProof w:val="0"/>
          <w:snapToGrid w:val="0"/>
        </w:rPr>
        <w:tab/>
        <w:t>present,</w:t>
      </w:r>
    </w:p>
    <w:p w14:paraId="4E771709" w14:textId="77777777" w:rsidR="0026166E" w:rsidRPr="00FA52B0" w:rsidRDefault="0026166E" w:rsidP="0026166E">
      <w:pPr>
        <w:pStyle w:val="PL"/>
        <w:spacing w:line="0" w:lineRule="atLeast"/>
        <w:rPr>
          <w:noProof w:val="0"/>
          <w:snapToGrid w:val="0"/>
        </w:rPr>
      </w:pPr>
      <w:r w:rsidRPr="00FA52B0">
        <w:rPr>
          <w:noProof w:val="0"/>
          <w:snapToGrid w:val="0"/>
        </w:rPr>
        <w:tab/>
        <w:t>absent,</w:t>
      </w:r>
    </w:p>
    <w:p w14:paraId="49BB8651" w14:textId="77777777" w:rsidR="0026166E" w:rsidRPr="00FA52B0" w:rsidRDefault="0026166E" w:rsidP="0026166E">
      <w:pPr>
        <w:pStyle w:val="PL"/>
        <w:spacing w:line="0" w:lineRule="atLeast"/>
        <w:rPr>
          <w:noProof w:val="0"/>
          <w:snapToGrid w:val="0"/>
        </w:rPr>
      </w:pPr>
      <w:r w:rsidRPr="00FA52B0">
        <w:rPr>
          <w:noProof w:val="0"/>
          <w:snapToGrid w:val="0"/>
        </w:rPr>
        <w:tab/>
        <w:t>...</w:t>
      </w:r>
    </w:p>
    <w:p w14:paraId="3A1CA74B" w14:textId="77777777" w:rsidR="0026166E" w:rsidRPr="00FA52B0" w:rsidRDefault="0026166E" w:rsidP="0026166E">
      <w:pPr>
        <w:pStyle w:val="PL"/>
        <w:spacing w:line="0" w:lineRule="atLeast"/>
        <w:rPr>
          <w:noProof w:val="0"/>
          <w:snapToGrid w:val="0"/>
        </w:rPr>
      </w:pPr>
      <w:r w:rsidRPr="00FA52B0">
        <w:rPr>
          <w:noProof w:val="0"/>
          <w:snapToGrid w:val="0"/>
        </w:rPr>
        <w:t>}</w:t>
      </w:r>
    </w:p>
    <w:p w14:paraId="784AC83A" w14:textId="77777777" w:rsidR="0026166E" w:rsidRDefault="0026166E" w:rsidP="0026166E">
      <w:pPr>
        <w:pStyle w:val="PL"/>
        <w:spacing w:line="0" w:lineRule="atLeast"/>
        <w:outlineLvl w:val="3"/>
        <w:rPr>
          <w:noProof w:val="0"/>
          <w:snapToGrid w:val="0"/>
        </w:rPr>
      </w:pPr>
    </w:p>
    <w:p w14:paraId="67F04D0F" w14:textId="77777777" w:rsidR="0026166E" w:rsidRDefault="0026166E" w:rsidP="0026166E">
      <w:pPr>
        <w:pStyle w:val="PL"/>
        <w:spacing w:line="0" w:lineRule="atLeast"/>
        <w:outlineLvl w:val="3"/>
        <w:rPr>
          <w:noProof w:val="0"/>
          <w:snapToGrid w:val="0"/>
        </w:rPr>
      </w:pPr>
      <w:r w:rsidRPr="00FA52B0">
        <w:rPr>
          <w:noProof w:val="0"/>
          <w:snapToGrid w:val="0"/>
        </w:rPr>
        <w:t xml:space="preserve">-- </w:t>
      </w:r>
      <w:r>
        <w:rPr>
          <w:noProof w:val="0"/>
          <w:snapToGrid w:val="0"/>
        </w:rPr>
        <w:t>T</w:t>
      </w:r>
    </w:p>
    <w:p w14:paraId="08C9192F" w14:textId="77777777" w:rsidR="0026166E" w:rsidRDefault="0026166E" w:rsidP="0026166E"/>
    <w:p w14:paraId="25D7E6A9" w14:textId="77777777" w:rsidR="0026166E" w:rsidRPr="00E92344" w:rsidRDefault="0026166E" w:rsidP="0026166E">
      <w:pPr>
        <w:pStyle w:val="PL"/>
        <w:spacing w:line="0" w:lineRule="atLeast"/>
        <w:rPr>
          <w:noProof w:val="0"/>
          <w:snapToGrid w:val="0"/>
        </w:rPr>
      </w:pPr>
      <w:r w:rsidRPr="00E92344">
        <w:rPr>
          <w:noProof w:val="0"/>
          <w:snapToGrid w:val="0"/>
        </w:rPr>
        <w:t xml:space="preserve">TimeToWait ::= ENUMERATED {v1s, v2s, v5s, v10s, v20s, v60s, ...} </w:t>
      </w:r>
    </w:p>
    <w:p w14:paraId="66B898EA" w14:textId="77777777" w:rsidR="0026166E" w:rsidRPr="00E92344" w:rsidRDefault="0026166E" w:rsidP="0026166E">
      <w:pPr>
        <w:pStyle w:val="PL"/>
        <w:spacing w:line="0" w:lineRule="atLeast"/>
        <w:rPr>
          <w:noProof w:val="0"/>
          <w:snapToGrid w:val="0"/>
        </w:rPr>
      </w:pPr>
    </w:p>
    <w:p w14:paraId="52CF39B3" w14:textId="77777777" w:rsidR="0026166E" w:rsidRPr="00E92344" w:rsidRDefault="0026166E" w:rsidP="0026166E">
      <w:pPr>
        <w:pStyle w:val="PL"/>
        <w:spacing w:line="0" w:lineRule="atLeast"/>
        <w:rPr>
          <w:noProof w:val="0"/>
          <w:snapToGrid w:val="0"/>
        </w:rPr>
      </w:pPr>
      <w:r w:rsidRPr="00E92344">
        <w:rPr>
          <w:noProof w:val="0"/>
          <w:snapToGrid w:val="0"/>
        </w:rPr>
        <w:t>TNLAssociationUsage ::= ENUMERATED {</w:t>
      </w:r>
    </w:p>
    <w:p w14:paraId="72E5690F" w14:textId="77777777" w:rsidR="0026166E" w:rsidRPr="00E92344" w:rsidRDefault="0026166E" w:rsidP="0026166E">
      <w:pPr>
        <w:pStyle w:val="PL"/>
        <w:spacing w:line="0" w:lineRule="atLeast"/>
        <w:rPr>
          <w:noProof w:val="0"/>
          <w:snapToGrid w:val="0"/>
        </w:rPr>
      </w:pPr>
      <w:r w:rsidRPr="00E92344">
        <w:rPr>
          <w:noProof w:val="0"/>
          <w:snapToGrid w:val="0"/>
        </w:rPr>
        <w:tab/>
        <w:t>ue,</w:t>
      </w:r>
    </w:p>
    <w:p w14:paraId="65FC46E7" w14:textId="77777777" w:rsidR="0026166E" w:rsidRPr="00E92344" w:rsidRDefault="0026166E" w:rsidP="0026166E">
      <w:pPr>
        <w:pStyle w:val="PL"/>
        <w:spacing w:line="0" w:lineRule="atLeast"/>
        <w:rPr>
          <w:noProof w:val="0"/>
          <w:snapToGrid w:val="0"/>
        </w:rPr>
      </w:pPr>
      <w:r w:rsidRPr="00E92344">
        <w:rPr>
          <w:noProof w:val="0"/>
          <w:snapToGrid w:val="0"/>
        </w:rPr>
        <w:tab/>
        <w:t>non-ue,</w:t>
      </w:r>
    </w:p>
    <w:p w14:paraId="1A38FFD6" w14:textId="77777777" w:rsidR="0026166E" w:rsidRPr="00E92344" w:rsidRDefault="0026166E" w:rsidP="0026166E">
      <w:pPr>
        <w:pStyle w:val="PL"/>
        <w:spacing w:line="0" w:lineRule="atLeast"/>
        <w:rPr>
          <w:noProof w:val="0"/>
          <w:snapToGrid w:val="0"/>
        </w:rPr>
      </w:pPr>
      <w:r w:rsidRPr="00E92344">
        <w:rPr>
          <w:noProof w:val="0"/>
          <w:snapToGrid w:val="0"/>
        </w:rPr>
        <w:tab/>
        <w:t xml:space="preserve">both, </w:t>
      </w:r>
    </w:p>
    <w:p w14:paraId="17BB6825" w14:textId="77777777" w:rsidR="0026166E" w:rsidRPr="00E92344" w:rsidRDefault="0026166E" w:rsidP="0026166E">
      <w:pPr>
        <w:pStyle w:val="PL"/>
        <w:spacing w:line="0" w:lineRule="atLeast"/>
        <w:rPr>
          <w:noProof w:val="0"/>
          <w:snapToGrid w:val="0"/>
        </w:rPr>
      </w:pPr>
      <w:r w:rsidRPr="00E92344">
        <w:rPr>
          <w:noProof w:val="0"/>
          <w:snapToGrid w:val="0"/>
        </w:rPr>
        <w:t>...</w:t>
      </w:r>
    </w:p>
    <w:p w14:paraId="0B971E26" w14:textId="77777777" w:rsidR="0026166E" w:rsidRDefault="0026166E" w:rsidP="0026166E">
      <w:pPr>
        <w:pStyle w:val="PL"/>
        <w:spacing w:line="0" w:lineRule="atLeast"/>
        <w:rPr>
          <w:noProof w:val="0"/>
          <w:snapToGrid w:val="0"/>
        </w:rPr>
      </w:pPr>
      <w:r w:rsidRPr="00E92344">
        <w:rPr>
          <w:noProof w:val="0"/>
          <w:snapToGrid w:val="0"/>
        </w:rPr>
        <w:t>}</w:t>
      </w:r>
    </w:p>
    <w:p w14:paraId="3F6C4EF4" w14:textId="77777777" w:rsidR="0026166E" w:rsidRDefault="0026166E" w:rsidP="0026166E">
      <w:pPr>
        <w:pStyle w:val="PL"/>
        <w:spacing w:line="0" w:lineRule="atLeast"/>
        <w:rPr>
          <w:noProof w:val="0"/>
          <w:snapToGrid w:val="0"/>
        </w:rPr>
      </w:pPr>
    </w:p>
    <w:p w14:paraId="391DB47E" w14:textId="77777777" w:rsidR="0026166E" w:rsidRPr="00E92344" w:rsidRDefault="0026166E" w:rsidP="0026166E">
      <w:pPr>
        <w:pStyle w:val="PL"/>
        <w:spacing w:line="0" w:lineRule="atLeast"/>
        <w:rPr>
          <w:noProof w:val="0"/>
          <w:snapToGrid w:val="0"/>
        </w:rPr>
      </w:pPr>
    </w:p>
    <w:p w14:paraId="43A2150C" w14:textId="77777777" w:rsidR="0026166E" w:rsidRPr="00FA52B0" w:rsidRDefault="0026166E" w:rsidP="0026166E">
      <w:pPr>
        <w:pStyle w:val="PL"/>
        <w:rPr>
          <w:ins w:id="1131" w:author="Author"/>
        </w:rPr>
      </w:pPr>
      <w:ins w:id="1132" w:author="Author">
        <w:r w:rsidRPr="00FA52B0">
          <w:t>T</w:t>
        </w:r>
        <w:r>
          <w:t>NL-AvailableCapacityIndicator</w:t>
        </w:r>
        <w:r w:rsidRPr="00FA52B0">
          <w:t xml:space="preserve"> ::= SEQUENCE {</w:t>
        </w:r>
      </w:ins>
    </w:p>
    <w:p w14:paraId="3C0E4DF1" w14:textId="77777777" w:rsidR="0026166E" w:rsidRDefault="0026166E" w:rsidP="0026166E">
      <w:pPr>
        <w:pStyle w:val="PL"/>
        <w:rPr>
          <w:ins w:id="1133" w:author="Author"/>
        </w:rPr>
      </w:pPr>
      <w:ins w:id="1134" w:author="Author">
        <w:r w:rsidRPr="00FA52B0">
          <w:tab/>
        </w:r>
        <w:r>
          <w:t>dL-TNL-OfferedCapacity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0BD0F590" w14:textId="77777777" w:rsidR="0026166E" w:rsidRDefault="0026166E" w:rsidP="0026166E">
      <w:pPr>
        <w:pStyle w:val="PL"/>
        <w:rPr>
          <w:ins w:id="1135" w:author="Author"/>
        </w:rPr>
      </w:pPr>
      <w:ins w:id="1136" w:author="Author">
        <w:r>
          <w:tab/>
          <w:t>dL-TNL-AvailableCapacity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6A695513" w14:textId="77777777" w:rsidR="0026166E" w:rsidRDefault="0026166E" w:rsidP="0026166E">
      <w:pPr>
        <w:pStyle w:val="PL"/>
        <w:rPr>
          <w:ins w:id="1137" w:author="Author"/>
        </w:rPr>
      </w:pPr>
      <w:ins w:id="1138" w:author="Author">
        <w:r w:rsidRPr="00FA52B0">
          <w:tab/>
        </w:r>
        <w:r>
          <w:t>uL-TNL-OfferedCapacity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65F1A9D8" w14:textId="77777777" w:rsidR="0026166E" w:rsidRPr="00FA52B0" w:rsidRDefault="0026166E" w:rsidP="0026166E">
      <w:pPr>
        <w:pStyle w:val="PL"/>
        <w:rPr>
          <w:ins w:id="1139" w:author="Author"/>
        </w:rPr>
      </w:pPr>
      <w:ins w:id="1140" w:author="Author">
        <w:r>
          <w:tab/>
          <w:t>uL-TNL-AvailableCapacity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030DAB8C" w14:textId="77777777" w:rsidR="0026166E" w:rsidRPr="00FA52B0" w:rsidRDefault="0026166E" w:rsidP="0026166E">
      <w:pPr>
        <w:pStyle w:val="PL"/>
        <w:rPr>
          <w:ins w:id="1141" w:author="Author"/>
        </w:rPr>
      </w:pPr>
      <w:ins w:id="1142" w:author="Author">
        <w:r w:rsidRPr="00FA52B0">
          <w:tab/>
          <w:t>iE-Extensions</w:t>
        </w:r>
        <w:r w:rsidRPr="00FA52B0">
          <w:tab/>
        </w:r>
        <w:r w:rsidRPr="00FA52B0">
          <w:tab/>
          <w:t>ProtocolExtensionContainer { { T</w:t>
        </w:r>
        <w:r>
          <w:t>NL-AvailableCapacityIndicator</w:t>
        </w:r>
        <w:r w:rsidRPr="00FA52B0">
          <w:t>-ExtIEs } },</w:t>
        </w:r>
      </w:ins>
    </w:p>
    <w:p w14:paraId="3E7AD8CD" w14:textId="77777777" w:rsidR="0026166E" w:rsidRPr="00FA52B0" w:rsidRDefault="0026166E" w:rsidP="0026166E">
      <w:pPr>
        <w:pStyle w:val="PL"/>
        <w:rPr>
          <w:ins w:id="1143" w:author="Author"/>
        </w:rPr>
      </w:pPr>
      <w:ins w:id="1144" w:author="Author">
        <w:r w:rsidRPr="00FA52B0">
          <w:tab/>
          <w:t>...</w:t>
        </w:r>
      </w:ins>
    </w:p>
    <w:p w14:paraId="09DBFA22" w14:textId="77777777" w:rsidR="0026166E" w:rsidRPr="00FA52B0" w:rsidRDefault="0026166E" w:rsidP="0026166E">
      <w:pPr>
        <w:pStyle w:val="PL"/>
        <w:spacing w:line="0" w:lineRule="atLeast"/>
        <w:rPr>
          <w:ins w:id="1145" w:author="Author"/>
          <w:noProof w:val="0"/>
        </w:rPr>
      </w:pPr>
      <w:ins w:id="1146" w:author="Author">
        <w:r w:rsidRPr="00FA52B0">
          <w:rPr>
            <w:noProof w:val="0"/>
          </w:rPr>
          <w:t>}</w:t>
        </w:r>
      </w:ins>
    </w:p>
    <w:p w14:paraId="5717A3AC" w14:textId="77777777" w:rsidR="0026166E" w:rsidRDefault="0026166E" w:rsidP="0026166E">
      <w:pPr>
        <w:rPr>
          <w:ins w:id="1147" w:author="Author"/>
        </w:rPr>
      </w:pPr>
    </w:p>
    <w:p w14:paraId="40EED59A" w14:textId="77777777" w:rsidR="0026166E" w:rsidRPr="00FA52B0" w:rsidRDefault="0026166E" w:rsidP="0026166E">
      <w:pPr>
        <w:pStyle w:val="PL"/>
        <w:rPr>
          <w:ins w:id="1148" w:author="Author"/>
        </w:rPr>
      </w:pPr>
      <w:ins w:id="1149" w:author="Author">
        <w:r w:rsidRPr="00FA52B0">
          <w:t>T</w:t>
        </w:r>
        <w:r>
          <w:t>NL-AvailableCapacityIndicator</w:t>
        </w:r>
        <w:r w:rsidRPr="00FA52B0">
          <w:t>-ExtIEs</w:t>
        </w:r>
        <w:r w:rsidRPr="00FA52B0">
          <w:tab/>
          <w:t>E1AP-PROTOCOL-EXTENSION ::= {</w:t>
        </w:r>
      </w:ins>
    </w:p>
    <w:p w14:paraId="25853FCD" w14:textId="77777777" w:rsidR="0026166E" w:rsidRPr="00FA52B0" w:rsidRDefault="0026166E" w:rsidP="0026166E">
      <w:pPr>
        <w:pStyle w:val="PL"/>
        <w:rPr>
          <w:ins w:id="1150" w:author="Author"/>
        </w:rPr>
      </w:pPr>
      <w:ins w:id="1151" w:author="Author">
        <w:r w:rsidRPr="00FA52B0">
          <w:tab/>
          <w:t>...</w:t>
        </w:r>
      </w:ins>
    </w:p>
    <w:p w14:paraId="03ED608F" w14:textId="77777777" w:rsidR="0026166E" w:rsidRPr="00FA52B0" w:rsidRDefault="0026166E" w:rsidP="0026166E">
      <w:pPr>
        <w:pStyle w:val="PL"/>
        <w:rPr>
          <w:ins w:id="1152" w:author="Author"/>
        </w:rPr>
      </w:pPr>
      <w:ins w:id="1153" w:author="Author">
        <w:r w:rsidRPr="00FA52B0">
          <w:t>}</w:t>
        </w:r>
      </w:ins>
    </w:p>
    <w:p w14:paraId="449E138F" w14:textId="77777777" w:rsidR="0026166E" w:rsidRDefault="0026166E" w:rsidP="0026166E"/>
    <w:p w14:paraId="7F6124F8" w14:textId="77777777" w:rsidR="0026166E" w:rsidRPr="005C05F1" w:rsidRDefault="0026166E" w:rsidP="0026166E">
      <w:pPr>
        <w:pStyle w:val="PL"/>
        <w:spacing w:line="0" w:lineRule="atLeast"/>
        <w:rPr>
          <w:noProof w:val="0"/>
          <w:snapToGrid w:val="0"/>
        </w:rPr>
      </w:pPr>
      <w:r w:rsidRPr="005C05F1">
        <w:rPr>
          <w:noProof w:val="0"/>
          <w:snapToGrid w:val="0"/>
        </w:rPr>
        <w:t>TraceActivation ::= SEQUENCE {</w:t>
      </w:r>
    </w:p>
    <w:p w14:paraId="4CD43DFF" w14:textId="77777777" w:rsidR="0026166E" w:rsidRPr="005C05F1" w:rsidRDefault="0026166E" w:rsidP="0026166E">
      <w:pPr>
        <w:pStyle w:val="PL"/>
        <w:spacing w:line="0" w:lineRule="atLeast"/>
        <w:rPr>
          <w:noProof w:val="0"/>
          <w:snapToGrid w:val="0"/>
        </w:rPr>
      </w:pPr>
      <w:r w:rsidRPr="005C05F1">
        <w:rPr>
          <w:noProof w:val="0"/>
          <w:snapToGrid w:val="0"/>
        </w:rPr>
        <w:tab/>
        <w:t>traceID</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TraceID,</w:t>
      </w:r>
    </w:p>
    <w:p w14:paraId="055B3BE1" w14:textId="77777777" w:rsidR="0026166E" w:rsidRPr="005C05F1" w:rsidRDefault="0026166E" w:rsidP="0026166E">
      <w:pPr>
        <w:pStyle w:val="PL"/>
        <w:spacing w:line="0" w:lineRule="atLeast"/>
        <w:rPr>
          <w:noProof w:val="0"/>
          <w:snapToGrid w:val="0"/>
        </w:rPr>
      </w:pPr>
      <w:r w:rsidRPr="005C05F1">
        <w:rPr>
          <w:noProof w:val="0"/>
          <w:snapToGrid w:val="0"/>
        </w:rPr>
        <w:tab/>
        <w:t>interfacesToTrace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InterfacesToTrace,</w:t>
      </w:r>
    </w:p>
    <w:p w14:paraId="1814CADB" w14:textId="77777777" w:rsidR="0026166E" w:rsidRPr="005C05F1" w:rsidRDefault="0026166E" w:rsidP="0026166E">
      <w:pPr>
        <w:pStyle w:val="PL"/>
        <w:spacing w:line="0" w:lineRule="atLeast"/>
        <w:rPr>
          <w:noProof w:val="0"/>
          <w:snapToGrid w:val="0"/>
        </w:rPr>
      </w:pPr>
      <w:r w:rsidRPr="005C05F1">
        <w:rPr>
          <w:noProof w:val="0"/>
          <w:snapToGrid w:val="0"/>
        </w:rPr>
        <w:lastRenderedPageBreak/>
        <w:tab/>
        <w:t>traceDepth</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TraceDepth,</w:t>
      </w:r>
    </w:p>
    <w:p w14:paraId="70B6FC29" w14:textId="77777777" w:rsidR="0026166E" w:rsidRPr="005C05F1" w:rsidRDefault="0026166E" w:rsidP="0026166E">
      <w:pPr>
        <w:pStyle w:val="PL"/>
        <w:spacing w:line="0" w:lineRule="atLeast"/>
        <w:rPr>
          <w:noProof w:val="0"/>
          <w:snapToGrid w:val="0"/>
        </w:rPr>
      </w:pPr>
      <w:r w:rsidRPr="005C05F1">
        <w:rPr>
          <w:noProof w:val="0"/>
          <w:snapToGrid w:val="0"/>
        </w:rPr>
        <w:tab/>
        <w:t>traceCollectionEntityIPAddress</w:t>
      </w:r>
      <w:r w:rsidRPr="005C05F1">
        <w:rPr>
          <w:noProof w:val="0"/>
          <w:snapToGrid w:val="0"/>
        </w:rPr>
        <w:tab/>
      </w:r>
      <w:r w:rsidRPr="005C05F1">
        <w:rPr>
          <w:noProof w:val="0"/>
          <w:snapToGrid w:val="0"/>
        </w:rPr>
        <w:tab/>
        <w:t>TransportLayerAddress,</w:t>
      </w:r>
    </w:p>
    <w:p w14:paraId="36F4B179" w14:textId="77777777" w:rsidR="0026166E" w:rsidRPr="003E5EB1" w:rsidRDefault="0026166E" w:rsidP="0026166E">
      <w:pPr>
        <w:pStyle w:val="PL"/>
        <w:spacing w:line="0" w:lineRule="atLeast"/>
        <w:rPr>
          <w:noProof w:val="0"/>
          <w:snapToGrid w:val="0"/>
        </w:rPr>
      </w:pPr>
      <w:r w:rsidRPr="005C05F1">
        <w:rPr>
          <w:noProof w:val="0"/>
          <w:snapToGrid w:val="0"/>
        </w:rPr>
        <w:tab/>
      </w:r>
      <w:r w:rsidRPr="003E5EB1">
        <w:rPr>
          <w:noProof w:val="0"/>
          <w:snapToGrid w:val="0"/>
        </w:rPr>
        <w:t>iE-Extensions</w:t>
      </w:r>
      <w:r w:rsidRPr="003E5EB1">
        <w:rPr>
          <w:noProof w:val="0"/>
          <w:snapToGrid w:val="0"/>
        </w:rPr>
        <w:tab/>
      </w:r>
      <w:r w:rsidRPr="003E5EB1">
        <w:rPr>
          <w:noProof w:val="0"/>
          <w:snapToGrid w:val="0"/>
        </w:rPr>
        <w:tab/>
        <w:t>ProtocolExtensionContainer { {TraceActivation-ExtIEs} }</w:t>
      </w:r>
      <w:r w:rsidRPr="003E5EB1">
        <w:rPr>
          <w:noProof w:val="0"/>
          <w:snapToGrid w:val="0"/>
        </w:rPr>
        <w:tab/>
        <w:t>OPTIONAL,</w:t>
      </w:r>
    </w:p>
    <w:p w14:paraId="64493D1B" w14:textId="77777777" w:rsidR="0026166E" w:rsidRPr="005C05F1" w:rsidRDefault="0026166E" w:rsidP="0026166E">
      <w:pPr>
        <w:pStyle w:val="PL"/>
        <w:spacing w:line="0" w:lineRule="atLeast"/>
        <w:rPr>
          <w:noProof w:val="0"/>
          <w:snapToGrid w:val="0"/>
        </w:rPr>
      </w:pPr>
      <w:r w:rsidRPr="003E5EB1">
        <w:rPr>
          <w:noProof w:val="0"/>
          <w:snapToGrid w:val="0"/>
        </w:rPr>
        <w:tab/>
      </w:r>
      <w:r w:rsidRPr="005C05F1">
        <w:rPr>
          <w:noProof w:val="0"/>
          <w:snapToGrid w:val="0"/>
        </w:rPr>
        <w:t>...</w:t>
      </w:r>
    </w:p>
    <w:p w14:paraId="68BA1FF4" w14:textId="77777777" w:rsidR="0026166E" w:rsidRPr="005C05F1" w:rsidRDefault="0026166E" w:rsidP="0026166E">
      <w:pPr>
        <w:pStyle w:val="PL"/>
        <w:spacing w:line="0" w:lineRule="atLeast"/>
        <w:rPr>
          <w:noProof w:val="0"/>
          <w:snapToGrid w:val="0"/>
        </w:rPr>
      </w:pPr>
      <w:r w:rsidRPr="005C05F1">
        <w:rPr>
          <w:noProof w:val="0"/>
          <w:snapToGrid w:val="0"/>
        </w:rPr>
        <w:t>}</w:t>
      </w:r>
    </w:p>
    <w:p w14:paraId="4768CA1A" w14:textId="77777777" w:rsidR="0026166E" w:rsidRPr="005C05F1" w:rsidRDefault="0026166E" w:rsidP="0026166E">
      <w:pPr>
        <w:pStyle w:val="PL"/>
        <w:spacing w:line="0" w:lineRule="atLeast"/>
        <w:rPr>
          <w:noProof w:val="0"/>
          <w:snapToGrid w:val="0"/>
        </w:rPr>
      </w:pPr>
    </w:p>
    <w:p w14:paraId="1A1E27F5" w14:textId="77777777" w:rsidR="0026166E" w:rsidRPr="005C05F1" w:rsidRDefault="0026166E" w:rsidP="0026166E">
      <w:pPr>
        <w:pStyle w:val="PL"/>
        <w:spacing w:line="0" w:lineRule="atLeast"/>
        <w:rPr>
          <w:noProof w:val="0"/>
          <w:snapToGrid w:val="0"/>
        </w:rPr>
      </w:pPr>
      <w:r w:rsidRPr="005C05F1">
        <w:rPr>
          <w:noProof w:val="0"/>
          <w:snapToGrid w:val="0"/>
        </w:rPr>
        <w:t>TraceActivation-ExtIEs E1AP-PROTOCOL-EXTENSION ::= {</w:t>
      </w:r>
    </w:p>
    <w:p w14:paraId="11EF93AF" w14:textId="77777777" w:rsidR="0026166E" w:rsidRPr="005C05F1" w:rsidRDefault="0026166E" w:rsidP="0026166E">
      <w:pPr>
        <w:pStyle w:val="PL"/>
        <w:spacing w:line="0" w:lineRule="atLeast"/>
        <w:rPr>
          <w:noProof w:val="0"/>
          <w:snapToGrid w:val="0"/>
        </w:rPr>
      </w:pPr>
      <w:r w:rsidRPr="005C05F1">
        <w:rPr>
          <w:noProof w:val="0"/>
          <w:snapToGrid w:val="0"/>
        </w:rPr>
        <w:tab/>
        <w:t>...</w:t>
      </w:r>
    </w:p>
    <w:p w14:paraId="2F016476" w14:textId="77777777" w:rsidR="0026166E" w:rsidRPr="005C05F1" w:rsidRDefault="0026166E" w:rsidP="0026166E">
      <w:pPr>
        <w:pStyle w:val="PL"/>
        <w:spacing w:line="0" w:lineRule="atLeast"/>
        <w:rPr>
          <w:noProof w:val="0"/>
          <w:snapToGrid w:val="0"/>
        </w:rPr>
      </w:pPr>
      <w:r w:rsidRPr="005C05F1">
        <w:rPr>
          <w:noProof w:val="0"/>
          <w:snapToGrid w:val="0"/>
        </w:rPr>
        <w:t>}</w:t>
      </w:r>
    </w:p>
    <w:p w14:paraId="6377CC12" w14:textId="77777777" w:rsidR="0026166E" w:rsidRDefault="0026166E" w:rsidP="0026166E">
      <w:pPr>
        <w:pStyle w:val="PL"/>
        <w:spacing w:line="0" w:lineRule="atLeast"/>
        <w:outlineLvl w:val="3"/>
        <w:rPr>
          <w:noProof w:val="0"/>
          <w:snapToGrid w:val="0"/>
        </w:rPr>
      </w:pPr>
    </w:p>
    <w:p w14:paraId="05DCBA24" w14:textId="77777777" w:rsidR="0026166E" w:rsidRDefault="0026166E" w:rsidP="0026166E">
      <w:pPr>
        <w:pStyle w:val="PL"/>
        <w:spacing w:line="0" w:lineRule="atLeast"/>
        <w:outlineLvl w:val="3"/>
        <w:rPr>
          <w:noProof w:val="0"/>
          <w:snapToGrid w:val="0"/>
        </w:rPr>
      </w:pPr>
    </w:p>
    <w:p w14:paraId="7FDDA442"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74F3661E" w14:textId="77777777" w:rsidR="0026166E" w:rsidRDefault="0026166E" w:rsidP="0026166E">
      <w:pPr>
        <w:rPr>
          <w:lang w:val="en-US"/>
        </w:rPr>
      </w:pPr>
    </w:p>
    <w:p w14:paraId="38A18DB3" w14:textId="77777777" w:rsidR="0026166E" w:rsidRDefault="0026166E" w:rsidP="0026166E">
      <w:pPr>
        <w:rPr>
          <w:lang w:val="en-US"/>
        </w:rPr>
      </w:pPr>
    </w:p>
    <w:p w14:paraId="28C5EF29" w14:textId="77777777" w:rsidR="0026166E" w:rsidRPr="00FA52B0" w:rsidRDefault="0026166E" w:rsidP="0026166E">
      <w:pPr>
        <w:pStyle w:val="Heading3"/>
      </w:pPr>
      <w:bookmarkStart w:id="1154" w:name="_Toc20955686"/>
      <w:bookmarkStart w:id="1155" w:name="_Toc29461018"/>
      <w:r w:rsidRPr="00FA52B0">
        <w:t>9.4.7</w:t>
      </w:r>
      <w:r w:rsidRPr="00FA52B0">
        <w:tab/>
        <w:t>Constant Definitions</w:t>
      </w:r>
      <w:bookmarkEnd w:id="1154"/>
      <w:bookmarkEnd w:id="1155"/>
    </w:p>
    <w:p w14:paraId="4C74B749" w14:textId="77777777" w:rsidR="0026166E" w:rsidRDefault="0026166E" w:rsidP="0026166E"/>
    <w:p w14:paraId="34A8389F" w14:textId="77777777" w:rsidR="0026166E" w:rsidRPr="00FA52B0" w:rsidRDefault="0026166E" w:rsidP="0026166E">
      <w:pPr>
        <w:pStyle w:val="PL"/>
        <w:spacing w:line="0" w:lineRule="atLeast"/>
        <w:rPr>
          <w:noProof w:val="0"/>
          <w:snapToGrid w:val="0"/>
        </w:rPr>
      </w:pPr>
      <w:r w:rsidRPr="00FA52B0">
        <w:rPr>
          <w:noProof w:val="0"/>
          <w:snapToGrid w:val="0"/>
        </w:rPr>
        <w:t>-- **************************************************************</w:t>
      </w:r>
    </w:p>
    <w:p w14:paraId="34910215" w14:textId="77777777" w:rsidR="0026166E" w:rsidRPr="00FA52B0" w:rsidRDefault="0026166E" w:rsidP="0026166E">
      <w:pPr>
        <w:pStyle w:val="PL"/>
        <w:spacing w:line="0" w:lineRule="atLeast"/>
        <w:rPr>
          <w:noProof w:val="0"/>
          <w:snapToGrid w:val="0"/>
        </w:rPr>
      </w:pPr>
      <w:r w:rsidRPr="00FA52B0">
        <w:rPr>
          <w:noProof w:val="0"/>
          <w:snapToGrid w:val="0"/>
        </w:rPr>
        <w:t>--</w:t>
      </w:r>
    </w:p>
    <w:p w14:paraId="3A099CB2" w14:textId="77777777" w:rsidR="0026166E" w:rsidRPr="00FA52B0" w:rsidRDefault="0026166E" w:rsidP="0026166E">
      <w:pPr>
        <w:pStyle w:val="PL"/>
        <w:spacing w:line="0" w:lineRule="atLeast"/>
        <w:outlineLvl w:val="3"/>
        <w:rPr>
          <w:noProof w:val="0"/>
          <w:snapToGrid w:val="0"/>
        </w:rPr>
      </w:pPr>
      <w:r w:rsidRPr="00FA52B0">
        <w:rPr>
          <w:noProof w:val="0"/>
          <w:snapToGrid w:val="0"/>
        </w:rPr>
        <w:t>-- Elementary Procedures</w:t>
      </w:r>
    </w:p>
    <w:p w14:paraId="1DCD33EE" w14:textId="77777777" w:rsidR="0026166E" w:rsidRPr="00FA52B0" w:rsidRDefault="0026166E" w:rsidP="0026166E">
      <w:pPr>
        <w:pStyle w:val="PL"/>
        <w:spacing w:line="0" w:lineRule="atLeast"/>
        <w:rPr>
          <w:noProof w:val="0"/>
          <w:snapToGrid w:val="0"/>
        </w:rPr>
      </w:pPr>
      <w:r w:rsidRPr="00FA52B0">
        <w:rPr>
          <w:noProof w:val="0"/>
          <w:snapToGrid w:val="0"/>
        </w:rPr>
        <w:t>--</w:t>
      </w:r>
    </w:p>
    <w:p w14:paraId="644DEE13" w14:textId="77777777" w:rsidR="0026166E" w:rsidRPr="00FA52B0" w:rsidRDefault="0026166E" w:rsidP="0026166E">
      <w:pPr>
        <w:pStyle w:val="PL"/>
        <w:spacing w:line="0" w:lineRule="atLeast"/>
        <w:rPr>
          <w:noProof w:val="0"/>
          <w:snapToGrid w:val="0"/>
        </w:rPr>
      </w:pPr>
      <w:r w:rsidRPr="00FA52B0">
        <w:rPr>
          <w:noProof w:val="0"/>
          <w:snapToGrid w:val="0"/>
        </w:rPr>
        <w:t>-- **************************************************************</w:t>
      </w:r>
    </w:p>
    <w:p w14:paraId="1CB34D16" w14:textId="77777777" w:rsidR="0026166E" w:rsidRPr="009040C2" w:rsidRDefault="0026166E" w:rsidP="0026166E">
      <w:pPr>
        <w:pStyle w:val="PL"/>
        <w:spacing w:line="0" w:lineRule="atLeast"/>
        <w:rPr>
          <w:noProof w:val="0"/>
          <w:snapToGrid w:val="0"/>
        </w:rPr>
      </w:pPr>
    </w:p>
    <w:p w14:paraId="25A0F3F9" w14:textId="77777777" w:rsidR="0026166E" w:rsidRDefault="0026166E" w:rsidP="0026166E">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2ABC6D07" w14:textId="77777777" w:rsidR="0026166E" w:rsidRPr="00FA52B0" w:rsidRDefault="0026166E" w:rsidP="0026166E">
      <w:pPr>
        <w:pStyle w:val="PL"/>
        <w:spacing w:line="0" w:lineRule="atLeast"/>
        <w:rPr>
          <w:noProof w:val="0"/>
          <w:snapToGrid w:val="0"/>
        </w:rPr>
      </w:pPr>
      <w:r w:rsidRPr="00FA52B0">
        <w:rPr>
          <w:noProof w:val="0"/>
          <w:snapToGrid w:val="0"/>
        </w:rPr>
        <w:t>id-gNB-CU-UP-</w:t>
      </w:r>
      <w:r w:rsidRPr="00FA52B0">
        <w:rPr>
          <w:rFonts w:eastAsia="SimSun"/>
          <w:snapToGrid w:val="0"/>
        </w:rPr>
        <w:t>StatusIndication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17</w:t>
      </w:r>
    </w:p>
    <w:p w14:paraId="19AF69A8" w14:textId="77777777" w:rsidR="0026166E" w:rsidRPr="00FA52B0" w:rsidRDefault="0026166E" w:rsidP="0026166E">
      <w:pPr>
        <w:pStyle w:val="PL"/>
        <w:spacing w:line="0" w:lineRule="atLeast"/>
        <w:rPr>
          <w:noProof w:val="0"/>
          <w:snapToGrid w:val="0"/>
        </w:rPr>
      </w:pPr>
      <w:r w:rsidRPr="00FA52B0">
        <w:rPr>
          <w:noProof w:val="0"/>
          <w:snapToGrid w:val="0"/>
        </w:rPr>
        <w:t>id-uLDataNotification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18</w:t>
      </w:r>
    </w:p>
    <w:p w14:paraId="797509C6" w14:textId="77777777" w:rsidR="0026166E" w:rsidRDefault="0026166E" w:rsidP="0026166E">
      <w:pPr>
        <w:pStyle w:val="PL"/>
        <w:spacing w:line="0" w:lineRule="atLeast"/>
        <w:rPr>
          <w:noProof w:val="0"/>
          <w:snapToGrid w:val="0"/>
        </w:rPr>
      </w:pPr>
      <w:r w:rsidRPr="00FA52B0">
        <w:rPr>
          <w:noProof w:val="0"/>
          <w:snapToGrid w:val="0"/>
        </w:rPr>
        <w:t>id-mRDC-DataUsageReport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19</w:t>
      </w:r>
    </w:p>
    <w:p w14:paraId="1A04F688" w14:textId="77777777" w:rsidR="0026166E" w:rsidRPr="005C05F1" w:rsidRDefault="0026166E" w:rsidP="0026166E">
      <w:pPr>
        <w:pStyle w:val="PL"/>
        <w:spacing w:line="0" w:lineRule="atLeast"/>
        <w:rPr>
          <w:noProof w:val="0"/>
          <w:snapToGrid w:val="0"/>
        </w:rPr>
      </w:pPr>
      <w:r w:rsidRPr="005C05F1">
        <w:rPr>
          <w:noProof w:val="0"/>
          <w:snapToGrid w:val="0"/>
        </w:rPr>
        <w:t>id-TraceStart</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ProcedureCode ::= 20</w:t>
      </w:r>
    </w:p>
    <w:p w14:paraId="4B726DC9" w14:textId="77777777" w:rsidR="0026166E" w:rsidRDefault="0026166E" w:rsidP="0026166E">
      <w:pPr>
        <w:pStyle w:val="PL"/>
        <w:spacing w:line="0" w:lineRule="atLeast"/>
        <w:rPr>
          <w:noProof w:val="0"/>
          <w:snapToGrid w:val="0"/>
        </w:rPr>
      </w:pPr>
      <w:r w:rsidRPr="005C05F1">
        <w:rPr>
          <w:noProof w:val="0"/>
          <w:snapToGrid w:val="0"/>
        </w:rPr>
        <w:t>id-DeactivateTrace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ProcedureCode ::= 21</w:t>
      </w:r>
    </w:p>
    <w:p w14:paraId="7FEAA290" w14:textId="77777777" w:rsidR="0026166E" w:rsidRDefault="0026166E" w:rsidP="0026166E">
      <w:pPr>
        <w:pStyle w:val="PL"/>
        <w:spacing w:line="0" w:lineRule="atLeast"/>
        <w:rPr>
          <w:ins w:id="1156" w:author="Author"/>
          <w:noProof w:val="0"/>
          <w:snapToGrid w:val="0"/>
        </w:rPr>
      </w:pPr>
      <w:ins w:id="1157" w:author="Author">
        <w:r w:rsidRPr="00FA52B0">
          <w:rPr>
            <w:noProof w:val="0"/>
          </w:rPr>
          <w:t>id-</w:t>
        </w:r>
        <w:r>
          <w:rPr>
            <w:noProof w:val="0"/>
          </w:rPr>
          <w:t>resourceStatusReportingInitiation</w:t>
        </w:r>
        <w:r>
          <w:rPr>
            <w:noProof w:val="0"/>
          </w:rPr>
          <w:tab/>
        </w:r>
        <w:r>
          <w:rPr>
            <w:noProof w:val="0"/>
          </w:rPr>
          <w:tab/>
        </w:r>
        <w:r>
          <w:rPr>
            <w:noProof w:val="0"/>
          </w:rPr>
          <w:tab/>
        </w:r>
        <w:r>
          <w:rPr>
            <w:noProof w:val="0"/>
          </w:rPr>
          <w:tab/>
        </w:r>
        <w:r>
          <w:rPr>
            <w:noProof w:val="0"/>
          </w:rPr>
          <w:tab/>
        </w:r>
        <w:r>
          <w:rPr>
            <w:noProof w:val="0"/>
          </w:rPr>
          <w:tab/>
        </w:r>
        <w:r>
          <w:rPr>
            <w:noProof w:val="0"/>
          </w:rPr>
          <w:tab/>
        </w:r>
        <w:r w:rsidRPr="00FA52B0">
          <w:rPr>
            <w:noProof w:val="0"/>
            <w:snapToGrid w:val="0"/>
          </w:rPr>
          <w:t xml:space="preserve">ProcedureCode ::= </w:t>
        </w:r>
        <w:r>
          <w:rPr>
            <w:noProof w:val="0"/>
            <w:snapToGrid w:val="0"/>
          </w:rPr>
          <w:t>xx</w:t>
        </w:r>
      </w:ins>
    </w:p>
    <w:p w14:paraId="676B79C1" w14:textId="77777777" w:rsidR="0026166E" w:rsidRPr="00FA52B0" w:rsidRDefault="0026166E" w:rsidP="0026166E">
      <w:pPr>
        <w:pStyle w:val="PL"/>
        <w:spacing w:line="0" w:lineRule="atLeast"/>
        <w:rPr>
          <w:ins w:id="1158" w:author="Author"/>
          <w:noProof w:val="0"/>
          <w:snapToGrid w:val="0"/>
        </w:rPr>
      </w:pPr>
      <w:ins w:id="1159" w:author="Author">
        <w:r w:rsidRPr="00FA52B0">
          <w:rPr>
            <w:noProof w:val="0"/>
          </w:rPr>
          <w:t>id-</w:t>
        </w:r>
        <w:r>
          <w:rPr>
            <w:noProof w:val="0"/>
          </w:rPr>
          <w:t>resourceStatusReporting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ProcedureCode ::= xx</w:t>
        </w:r>
      </w:ins>
    </w:p>
    <w:p w14:paraId="212ABC4E" w14:textId="77777777" w:rsidR="0026166E" w:rsidRPr="00C23AB1" w:rsidRDefault="0026166E" w:rsidP="0026166E"/>
    <w:p w14:paraId="7F86B1FB" w14:textId="77777777" w:rsidR="0026166E" w:rsidRDefault="0026166E" w:rsidP="002616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D66EC7B" w14:textId="77777777" w:rsidR="0026166E" w:rsidRDefault="0026166E" w:rsidP="0026166E">
      <w:pPr>
        <w:pStyle w:val="PL"/>
        <w:spacing w:line="0" w:lineRule="atLeast"/>
        <w:rPr>
          <w:noProof w:val="0"/>
          <w:snapToGrid w:val="0"/>
        </w:rPr>
      </w:pPr>
    </w:p>
    <w:p w14:paraId="208B2618" w14:textId="77777777" w:rsidR="0026166E" w:rsidRPr="00FA52B0" w:rsidRDefault="0026166E" w:rsidP="0026166E">
      <w:pPr>
        <w:pStyle w:val="PL"/>
        <w:spacing w:line="0" w:lineRule="atLeast"/>
        <w:rPr>
          <w:noProof w:val="0"/>
          <w:snapToGrid w:val="0"/>
        </w:rPr>
      </w:pPr>
      <w:r w:rsidRPr="00FA52B0">
        <w:rPr>
          <w:noProof w:val="0"/>
          <w:snapToGrid w:val="0"/>
        </w:rPr>
        <w:t>-- **************************************************************</w:t>
      </w:r>
    </w:p>
    <w:p w14:paraId="1541207E" w14:textId="77777777" w:rsidR="0026166E" w:rsidRPr="00FA52B0" w:rsidRDefault="0026166E" w:rsidP="0026166E">
      <w:pPr>
        <w:pStyle w:val="PL"/>
        <w:spacing w:line="0" w:lineRule="atLeast"/>
        <w:rPr>
          <w:noProof w:val="0"/>
          <w:snapToGrid w:val="0"/>
        </w:rPr>
      </w:pPr>
      <w:r w:rsidRPr="00FA52B0">
        <w:rPr>
          <w:noProof w:val="0"/>
          <w:snapToGrid w:val="0"/>
        </w:rPr>
        <w:t>--</w:t>
      </w:r>
    </w:p>
    <w:p w14:paraId="7E8836F8" w14:textId="77777777" w:rsidR="0026166E" w:rsidRPr="00FA52B0" w:rsidRDefault="0026166E" w:rsidP="0026166E">
      <w:pPr>
        <w:pStyle w:val="PL"/>
        <w:spacing w:line="0" w:lineRule="atLeast"/>
        <w:outlineLvl w:val="3"/>
        <w:rPr>
          <w:noProof w:val="0"/>
          <w:snapToGrid w:val="0"/>
        </w:rPr>
      </w:pPr>
      <w:r w:rsidRPr="00FA52B0">
        <w:rPr>
          <w:noProof w:val="0"/>
          <w:snapToGrid w:val="0"/>
        </w:rPr>
        <w:t>-- IEs</w:t>
      </w:r>
    </w:p>
    <w:p w14:paraId="4AB1C6F2" w14:textId="77777777" w:rsidR="0026166E" w:rsidRPr="00FA52B0" w:rsidRDefault="0026166E" w:rsidP="0026166E">
      <w:pPr>
        <w:pStyle w:val="PL"/>
        <w:spacing w:line="0" w:lineRule="atLeast"/>
        <w:rPr>
          <w:noProof w:val="0"/>
          <w:snapToGrid w:val="0"/>
        </w:rPr>
      </w:pPr>
      <w:r w:rsidRPr="00FA52B0">
        <w:rPr>
          <w:noProof w:val="0"/>
          <w:snapToGrid w:val="0"/>
        </w:rPr>
        <w:t>--</w:t>
      </w:r>
    </w:p>
    <w:p w14:paraId="212A1FB0" w14:textId="77777777" w:rsidR="0026166E" w:rsidRPr="00FA52B0" w:rsidRDefault="0026166E" w:rsidP="0026166E">
      <w:pPr>
        <w:pStyle w:val="PL"/>
        <w:spacing w:line="0" w:lineRule="atLeast"/>
        <w:rPr>
          <w:noProof w:val="0"/>
          <w:snapToGrid w:val="0"/>
        </w:rPr>
      </w:pPr>
      <w:r w:rsidRPr="00FA52B0">
        <w:rPr>
          <w:noProof w:val="0"/>
          <w:snapToGrid w:val="0"/>
        </w:rPr>
        <w:t>-- **************************************************************</w:t>
      </w:r>
    </w:p>
    <w:p w14:paraId="680E5A62" w14:textId="77777777" w:rsidR="0026166E" w:rsidRPr="00FA52B0" w:rsidRDefault="0026166E" w:rsidP="0026166E">
      <w:pPr>
        <w:pStyle w:val="PL"/>
        <w:spacing w:line="0" w:lineRule="atLeast"/>
        <w:rPr>
          <w:noProof w:val="0"/>
          <w:snapToGrid w:val="0"/>
        </w:rPr>
      </w:pPr>
    </w:p>
    <w:p w14:paraId="09AE4B54" w14:textId="77777777" w:rsidR="0026166E" w:rsidRPr="009040C2" w:rsidRDefault="0026166E" w:rsidP="0026166E">
      <w:pPr>
        <w:pStyle w:val="PL"/>
        <w:spacing w:line="0" w:lineRule="atLeast"/>
        <w:rPr>
          <w:noProof w:val="0"/>
          <w:snapToGrid w:val="0"/>
        </w:rPr>
      </w:pPr>
    </w:p>
    <w:p w14:paraId="7E8C944D" w14:textId="77777777" w:rsidR="0026166E" w:rsidRDefault="0026166E" w:rsidP="0026166E">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222566A" w14:textId="77777777" w:rsidR="0026166E" w:rsidRPr="005C05F1" w:rsidRDefault="0026166E" w:rsidP="0026166E">
      <w:pPr>
        <w:pStyle w:val="PL"/>
        <w:spacing w:line="0" w:lineRule="atLeast"/>
        <w:rPr>
          <w:noProof w:val="0"/>
          <w:snapToGrid w:val="0"/>
        </w:rPr>
      </w:pPr>
      <w:r w:rsidRPr="005C05F1">
        <w:rPr>
          <w:noProof w:val="0"/>
          <w:snapToGrid w:val="0"/>
        </w:rPr>
        <w:t>id-NetworkInstance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79</w:t>
      </w:r>
    </w:p>
    <w:p w14:paraId="2A5A17DF" w14:textId="77777777" w:rsidR="0026166E" w:rsidRPr="005C05F1" w:rsidRDefault="0026166E" w:rsidP="0026166E">
      <w:pPr>
        <w:pStyle w:val="PL"/>
        <w:spacing w:line="0" w:lineRule="atLeast"/>
        <w:rPr>
          <w:noProof w:val="0"/>
          <w:snapToGrid w:val="0"/>
        </w:rPr>
      </w:pPr>
      <w:r w:rsidRPr="005C05F1">
        <w:rPr>
          <w:noProof w:val="0"/>
          <w:snapToGrid w:val="0"/>
        </w:rPr>
        <w:t>id-QoSFlowMappingIndication</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80</w:t>
      </w:r>
    </w:p>
    <w:p w14:paraId="5D52871F" w14:textId="77777777" w:rsidR="0026166E" w:rsidRPr="005C05F1" w:rsidRDefault="0026166E" w:rsidP="0026166E">
      <w:pPr>
        <w:pStyle w:val="PL"/>
        <w:spacing w:line="0" w:lineRule="atLeast"/>
        <w:rPr>
          <w:noProof w:val="0"/>
          <w:snapToGrid w:val="0"/>
        </w:rPr>
      </w:pPr>
      <w:r w:rsidRPr="005C05F1">
        <w:rPr>
          <w:noProof w:val="0"/>
          <w:snapToGrid w:val="0"/>
        </w:rPr>
        <w:t>id-TraceActivation</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81</w:t>
      </w:r>
    </w:p>
    <w:p w14:paraId="4216AA8B" w14:textId="77777777" w:rsidR="0026166E" w:rsidRPr="005C05F1" w:rsidRDefault="0026166E" w:rsidP="0026166E">
      <w:pPr>
        <w:pStyle w:val="PL"/>
        <w:spacing w:line="0" w:lineRule="atLeast"/>
        <w:rPr>
          <w:noProof w:val="0"/>
          <w:snapToGrid w:val="0"/>
        </w:rPr>
      </w:pPr>
      <w:r w:rsidRPr="005C05F1">
        <w:rPr>
          <w:noProof w:val="0"/>
          <w:snapToGrid w:val="0"/>
        </w:rPr>
        <w:t>id-TraceID</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82</w:t>
      </w:r>
    </w:p>
    <w:p w14:paraId="7A99811E" w14:textId="77777777" w:rsidR="0026166E" w:rsidRPr="004938BB" w:rsidRDefault="0026166E" w:rsidP="0026166E">
      <w:pPr>
        <w:pStyle w:val="PL"/>
        <w:spacing w:line="0" w:lineRule="atLeast"/>
        <w:rPr>
          <w:noProof w:val="0"/>
          <w:snapToGrid w:val="0"/>
          <w:lang w:val="it-IT"/>
        </w:rPr>
      </w:pPr>
      <w:r w:rsidRPr="004938BB">
        <w:rPr>
          <w:noProof w:val="0"/>
          <w:snapToGrid w:val="0"/>
          <w:lang w:val="it-IT"/>
        </w:rPr>
        <w:t>id-SubscriberProfileIDforRFP</w:t>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t>ProtocolIE-ID ::= 83</w:t>
      </w:r>
    </w:p>
    <w:p w14:paraId="6DFB47F1" w14:textId="77777777" w:rsidR="0026166E" w:rsidRPr="004938BB" w:rsidRDefault="0026166E" w:rsidP="0026166E">
      <w:pPr>
        <w:pStyle w:val="PL"/>
        <w:spacing w:line="0" w:lineRule="atLeast"/>
        <w:rPr>
          <w:noProof w:val="0"/>
          <w:snapToGrid w:val="0"/>
          <w:lang w:val="it-IT"/>
        </w:rPr>
      </w:pPr>
      <w:r w:rsidRPr="004938BB">
        <w:rPr>
          <w:noProof w:val="0"/>
          <w:snapToGrid w:val="0"/>
          <w:lang w:val="it-IT"/>
        </w:rPr>
        <w:t>id-AdditionalRRMPriorityIndex</w:t>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t>ProtocolIE-ID ::= 84</w:t>
      </w:r>
    </w:p>
    <w:p w14:paraId="5C03E60E" w14:textId="77777777" w:rsidR="0026166E" w:rsidRPr="005C05F1" w:rsidRDefault="0026166E" w:rsidP="0026166E">
      <w:pPr>
        <w:pStyle w:val="PL"/>
        <w:spacing w:line="0" w:lineRule="atLeast"/>
        <w:rPr>
          <w:noProof w:val="0"/>
          <w:snapToGrid w:val="0"/>
        </w:rPr>
      </w:pPr>
      <w:r w:rsidRPr="005C05F1">
        <w:rPr>
          <w:noProof w:val="0"/>
          <w:snapToGrid w:val="0"/>
        </w:rPr>
        <w:t>id-RetainabilityMeasurementsInfo</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85</w:t>
      </w:r>
    </w:p>
    <w:p w14:paraId="1C9D8A85" w14:textId="77777777" w:rsidR="0026166E" w:rsidRDefault="0026166E" w:rsidP="0026166E">
      <w:pPr>
        <w:pStyle w:val="PL"/>
        <w:spacing w:line="0" w:lineRule="atLeast"/>
        <w:rPr>
          <w:noProof w:val="0"/>
          <w:snapToGrid w:val="0"/>
        </w:rPr>
      </w:pPr>
      <w:r w:rsidRPr="005C05F1">
        <w:rPr>
          <w:noProof w:val="0"/>
          <w:snapToGrid w:val="0"/>
        </w:rPr>
        <w:t>id-Transport-Layer-Address-Info</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Pr>
          <w:noProof w:val="0"/>
          <w:snapToGrid w:val="0"/>
        </w:rPr>
        <w:tab/>
      </w:r>
      <w:r w:rsidRPr="005C05F1">
        <w:rPr>
          <w:noProof w:val="0"/>
          <w:snapToGrid w:val="0"/>
        </w:rPr>
        <w:t>ProtocolIE-ID ::= 86</w:t>
      </w:r>
    </w:p>
    <w:p w14:paraId="62D7C537" w14:textId="77777777" w:rsidR="0026166E" w:rsidRDefault="0026166E" w:rsidP="0026166E">
      <w:pPr>
        <w:pStyle w:val="PL"/>
        <w:spacing w:line="0" w:lineRule="atLeast"/>
        <w:rPr>
          <w:noProof w:val="0"/>
          <w:snapToGrid w:val="0"/>
        </w:rPr>
      </w:pPr>
      <w:r w:rsidRPr="00E92344">
        <w:rPr>
          <w:noProof w:val="0"/>
          <w:snapToGrid w:val="0"/>
        </w:rPr>
        <w:t>id-QoSMonitoringRequest</w:t>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Pr>
          <w:noProof w:val="0"/>
          <w:snapToGrid w:val="0"/>
        </w:rPr>
        <w:tab/>
      </w:r>
      <w:r w:rsidRPr="00E92344">
        <w:rPr>
          <w:noProof w:val="0"/>
          <w:snapToGrid w:val="0"/>
        </w:rPr>
        <w:t>ProtocolIE-ID ::= 87</w:t>
      </w:r>
    </w:p>
    <w:p w14:paraId="0AB5B1F7" w14:textId="77777777" w:rsidR="0026166E" w:rsidRDefault="0026166E" w:rsidP="0026166E">
      <w:pPr>
        <w:pStyle w:val="PL"/>
        <w:spacing w:line="0" w:lineRule="atLeast"/>
        <w:rPr>
          <w:del w:id="1160" w:author="Author"/>
          <w:noProof w:val="0"/>
          <w:snapToGrid w:val="0"/>
        </w:rPr>
      </w:pPr>
    </w:p>
    <w:p w14:paraId="7779022E" w14:textId="77777777" w:rsidR="0026166E" w:rsidRDefault="0026166E" w:rsidP="0026166E">
      <w:pPr>
        <w:pStyle w:val="PL"/>
        <w:spacing w:line="0" w:lineRule="atLeast"/>
        <w:rPr>
          <w:ins w:id="1161" w:author="Author"/>
          <w:noProof w:val="0"/>
          <w:snapToGrid w:val="0"/>
        </w:rPr>
      </w:pPr>
      <w:ins w:id="1162" w:author="Author">
        <w:r w:rsidRPr="00FA52B0">
          <w:rPr>
            <w:snapToGrid w:val="0"/>
          </w:rPr>
          <w:t>id-</w:t>
        </w:r>
        <w:r>
          <w:rPr>
            <w:snapToGrid w:val="0"/>
          </w:rPr>
          <w:t>gNB-CU-CP-Measurement-ID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noProof w:val="0"/>
            <w:snapToGrid w:val="0"/>
          </w:rPr>
          <w:t xml:space="preserve">ProtocolIE-ID ::= </w:t>
        </w:r>
        <w:r>
          <w:rPr>
            <w:noProof w:val="0"/>
            <w:snapToGrid w:val="0"/>
          </w:rPr>
          <w:t>xxx</w:t>
        </w:r>
      </w:ins>
    </w:p>
    <w:p w14:paraId="78559A6A" w14:textId="77777777" w:rsidR="0026166E" w:rsidRDefault="0026166E" w:rsidP="0026166E">
      <w:pPr>
        <w:pStyle w:val="PL"/>
        <w:spacing w:line="0" w:lineRule="atLeast"/>
        <w:rPr>
          <w:ins w:id="1163" w:author="Author"/>
          <w:noProof w:val="0"/>
          <w:snapToGrid w:val="0"/>
        </w:rPr>
      </w:pPr>
      <w:ins w:id="1164" w:author="Author">
        <w:r w:rsidRPr="00FA52B0">
          <w:rPr>
            <w:snapToGrid w:val="0"/>
          </w:rPr>
          <w:t>id-</w:t>
        </w:r>
        <w:r>
          <w:rPr>
            <w:snapToGrid w:val="0"/>
          </w:rPr>
          <w:t>gNB-CU-UP-Measurement-ID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noProof w:val="0"/>
            <w:snapToGrid w:val="0"/>
          </w:rPr>
          <w:t xml:space="preserve">ProtocolIE-ID ::= </w:t>
        </w:r>
        <w:r>
          <w:rPr>
            <w:noProof w:val="0"/>
            <w:snapToGrid w:val="0"/>
          </w:rPr>
          <w:t>xxx</w:t>
        </w:r>
      </w:ins>
    </w:p>
    <w:p w14:paraId="0711D085" w14:textId="77777777" w:rsidR="0026166E" w:rsidRDefault="0026166E" w:rsidP="0026166E">
      <w:pPr>
        <w:pStyle w:val="PL"/>
        <w:spacing w:line="0" w:lineRule="atLeast"/>
        <w:rPr>
          <w:ins w:id="1165" w:author="Author"/>
          <w:noProof w:val="0"/>
          <w:snapToGrid w:val="0"/>
        </w:rPr>
      </w:pPr>
      <w:ins w:id="1166" w:author="Author">
        <w:r w:rsidRPr="00FA52B0">
          <w:rPr>
            <w:snapToGrid w:val="0"/>
          </w:rPr>
          <w:t>id-</w:t>
        </w:r>
        <w:r>
          <w:rPr>
            <w:snapToGrid w:val="0"/>
          </w:rPr>
          <w:t>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noProof w:val="0"/>
            <w:snapToGrid w:val="0"/>
          </w:rPr>
          <w:t xml:space="preserve">ProtocolIE-ID ::= </w:t>
        </w:r>
        <w:r>
          <w:rPr>
            <w:noProof w:val="0"/>
            <w:snapToGrid w:val="0"/>
          </w:rPr>
          <w:t>xxx</w:t>
        </w:r>
      </w:ins>
    </w:p>
    <w:p w14:paraId="5179231B" w14:textId="77777777" w:rsidR="0026166E" w:rsidRDefault="0026166E" w:rsidP="0026166E">
      <w:pPr>
        <w:pStyle w:val="PL"/>
        <w:spacing w:line="0" w:lineRule="atLeast"/>
        <w:rPr>
          <w:ins w:id="1167" w:author="Author"/>
          <w:noProof w:val="0"/>
          <w:snapToGrid w:val="0"/>
        </w:rPr>
      </w:pPr>
      <w:ins w:id="1168" w:author="Author">
        <w:r w:rsidRPr="00FA52B0">
          <w:rPr>
            <w:snapToGrid w:val="0"/>
          </w:rPr>
          <w:t>id-</w:t>
        </w:r>
        <w:r>
          <w:rPr>
            <w:snapToGrid w:val="0"/>
          </w:rPr>
          <w:t>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noProof w:val="0"/>
            <w:snapToGrid w:val="0"/>
          </w:rPr>
          <w:t xml:space="preserve">ProtocolIE-ID ::= </w:t>
        </w:r>
        <w:r>
          <w:rPr>
            <w:noProof w:val="0"/>
            <w:snapToGrid w:val="0"/>
          </w:rPr>
          <w:t>xxx</w:t>
        </w:r>
      </w:ins>
    </w:p>
    <w:p w14:paraId="2F44A3C4" w14:textId="77777777" w:rsidR="0026166E" w:rsidRDefault="0026166E" w:rsidP="0026166E">
      <w:pPr>
        <w:pStyle w:val="PL"/>
        <w:spacing w:line="0" w:lineRule="atLeast"/>
        <w:rPr>
          <w:ins w:id="1169" w:author="Author"/>
          <w:noProof w:val="0"/>
          <w:snapToGrid w:val="0"/>
        </w:rPr>
      </w:pPr>
      <w:ins w:id="1170" w:author="Author">
        <w:r w:rsidRPr="00FA52B0">
          <w:rPr>
            <w:snapToGrid w:val="0"/>
          </w:rPr>
          <w:t>id-</w:t>
        </w:r>
        <w:r>
          <w:rPr>
            <w:snapToGrid w:val="0"/>
          </w:rPr>
          <w:t>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noProof w:val="0"/>
            <w:snapToGrid w:val="0"/>
          </w:rPr>
          <w:t xml:space="preserve">ProtocolIE-ID ::= </w:t>
        </w:r>
        <w:r>
          <w:rPr>
            <w:noProof w:val="0"/>
            <w:snapToGrid w:val="0"/>
          </w:rPr>
          <w:t>xxx</w:t>
        </w:r>
      </w:ins>
    </w:p>
    <w:p w14:paraId="774B71B0" w14:textId="77777777" w:rsidR="0026166E" w:rsidRDefault="0026166E" w:rsidP="0026166E">
      <w:pPr>
        <w:pStyle w:val="PL"/>
        <w:spacing w:line="0" w:lineRule="atLeast"/>
        <w:rPr>
          <w:ins w:id="1171" w:author="Author"/>
          <w:noProof w:val="0"/>
          <w:snapToGrid w:val="0"/>
        </w:rPr>
      </w:pPr>
      <w:ins w:id="1172" w:author="Author">
        <w:r>
          <w:rPr>
            <w:noProof w:val="0"/>
            <w:snapToGrid w:val="0"/>
          </w:rPr>
          <w:t>id-</w:t>
        </w:r>
        <w:r w:rsidRPr="00FA52B0">
          <w:t>T</w:t>
        </w:r>
        <w:r>
          <w:t>NL-AvailableCapacityIndicator</w:t>
        </w:r>
        <w:r>
          <w:tab/>
        </w:r>
        <w:r>
          <w:tab/>
        </w:r>
        <w:r>
          <w:tab/>
        </w:r>
        <w:r>
          <w:tab/>
        </w:r>
        <w:r>
          <w:tab/>
        </w:r>
        <w:r>
          <w:tab/>
        </w:r>
        <w:r>
          <w:tab/>
        </w:r>
        <w:r>
          <w:tab/>
        </w:r>
        <w:r w:rsidRPr="00FA52B0">
          <w:rPr>
            <w:noProof w:val="0"/>
            <w:snapToGrid w:val="0"/>
          </w:rPr>
          <w:t xml:space="preserve">ProtocolIE-ID ::= </w:t>
        </w:r>
        <w:r>
          <w:rPr>
            <w:noProof w:val="0"/>
            <w:snapToGrid w:val="0"/>
          </w:rPr>
          <w:t>xxx</w:t>
        </w:r>
      </w:ins>
    </w:p>
    <w:p w14:paraId="245564D3" w14:textId="77777777" w:rsidR="0026166E" w:rsidRDefault="0026166E" w:rsidP="0026166E">
      <w:pPr>
        <w:pStyle w:val="PL"/>
        <w:spacing w:line="0" w:lineRule="atLeast"/>
        <w:rPr>
          <w:ins w:id="1173" w:author="Author"/>
          <w:noProof w:val="0"/>
          <w:snapToGrid w:val="0"/>
          <w:lang w:val="it-IT"/>
        </w:rPr>
      </w:pPr>
      <w:ins w:id="1174" w:author="Author">
        <w:r w:rsidRPr="009040C2">
          <w:rPr>
            <w:noProof w:val="0"/>
            <w:snapToGrid w:val="0"/>
            <w:lang w:val="it-IT"/>
          </w:rPr>
          <w:t>id-</w:t>
        </w:r>
        <w:r w:rsidRPr="009040C2">
          <w:rPr>
            <w:lang w:val="it-IT"/>
          </w:rPr>
          <w:t>HW-CapacityIndicator</w:t>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Pr>
            <w:lang w:val="it-IT"/>
          </w:rPr>
          <w:tab/>
        </w:r>
        <w:r>
          <w:rPr>
            <w:lang w:val="it-IT"/>
          </w:rPr>
          <w:tab/>
        </w:r>
        <w:r w:rsidRPr="009040C2">
          <w:rPr>
            <w:noProof w:val="0"/>
            <w:snapToGrid w:val="0"/>
            <w:lang w:val="it-IT"/>
          </w:rPr>
          <w:t>ProtocolIE-ID ::= xxx</w:t>
        </w:r>
        <w:r w:rsidRPr="00C82A89">
          <w:rPr>
            <w:noProof w:val="0"/>
            <w:snapToGrid w:val="0"/>
            <w:lang w:val="it-IT"/>
          </w:rPr>
          <w:t xml:space="preserve"> </w:t>
        </w:r>
      </w:ins>
    </w:p>
    <w:p w14:paraId="7B09BE1A" w14:textId="77777777" w:rsidR="0026166E" w:rsidRPr="0009449D" w:rsidRDefault="0026166E" w:rsidP="0026166E">
      <w:pPr>
        <w:pStyle w:val="PL"/>
        <w:spacing w:line="0" w:lineRule="atLeast"/>
        <w:rPr>
          <w:ins w:id="1175" w:author="Author"/>
          <w:noProof w:val="0"/>
          <w:snapToGrid w:val="0"/>
        </w:rPr>
      </w:pPr>
      <w:ins w:id="1176" w:author="Author">
        <w:r w:rsidRPr="00EA5FA7">
          <w:lastRenderedPageBreak/>
          <w:t>id-</w:t>
        </w:r>
        <w:r>
          <w:rPr>
            <w:lang w:eastAsia="zh-CN"/>
          </w:rPr>
          <w:t>SliceMeasurementResultList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09449D">
          <w:rPr>
            <w:noProof w:val="0"/>
            <w:snapToGrid w:val="0"/>
          </w:rPr>
          <w:t>ProtocolIE-ID ::= xxx</w:t>
        </w:r>
      </w:ins>
    </w:p>
    <w:p w14:paraId="3FCEE847" w14:textId="77777777" w:rsidR="0026166E" w:rsidRPr="009A2E70" w:rsidRDefault="0026166E" w:rsidP="0026166E">
      <w:pPr>
        <w:pStyle w:val="PL"/>
        <w:spacing w:line="0" w:lineRule="atLeast"/>
        <w:rPr>
          <w:rPrChange w:id="1177" w:author="Author">
            <w:rPr>
              <w:lang w:val="it-IT"/>
            </w:rPr>
          </w:rPrChange>
        </w:rPr>
      </w:pPr>
    </w:p>
    <w:p w14:paraId="7FB1B6F1" w14:textId="77777777" w:rsidR="0026166E" w:rsidRPr="009A2E70" w:rsidRDefault="0026166E" w:rsidP="0026166E">
      <w:pPr>
        <w:pStyle w:val="PL"/>
        <w:spacing w:line="0" w:lineRule="atLeast"/>
        <w:rPr>
          <w:rPrChange w:id="1178" w:author="Author">
            <w:rPr>
              <w:lang w:val="it-IT"/>
            </w:rPr>
          </w:rPrChange>
        </w:rPr>
      </w:pPr>
    </w:p>
    <w:p w14:paraId="5FC442DF" w14:textId="77777777" w:rsidR="0026166E" w:rsidRPr="0026166E" w:rsidRDefault="0026166E" w:rsidP="0026166E">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lang w:eastAsia="ja-JP"/>
        </w:rPr>
      </w:pPr>
      <w:r w:rsidRPr="0026166E">
        <w:rPr>
          <w:i/>
          <w:color w:val="FFFFFF"/>
          <w:lang w:eastAsia="ja-JP"/>
        </w:rPr>
        <w:t>End of ASN.1 changes</w:t>
      </w:r>
    </w:p>
    <w:p w14:paraId="074640A7" w14:textId="77777777" w:rsidR="0026166E" w:rsidRDefault="0026166E" w:rsidP="0026166E">
      <w:pPr>
        <w:rPr>
          <w:lang w:val="en-US"/>
        </w:rPr>
      </w:pPr>
    </w:p>
    <w:p w14:paraId="0164C352" w14:textId="11A5C44F" w:rsidR="00C204F1" w:rsidRDefault="00C204F1" w:rsidP="00C204F1"/>
    <w:p w14:paraId="670342D5" w14:textId="6642EA5F" w:rsidR="00C204F1" w:rsidRPr="006E13D1" w:rsidRDefault="00C204F1" w:rsidP="00C204F1">
      <w:pPr>
        <w:jc w:val="center"/>
      </w:pPr>
      <w:r w:rsidRPr="00D70737">
        <w:rPr>
          <w:highlight w:val="yellow"/>
        </w:rPr>
        <w:t xml:space="preserve">&lt;&lt;&lt; </w:t>
      </w:r>
      <w:r>
        <w:rPr>
          <w:highlight w:val="yellow"/>
        </w:rPr>
        <w:t>end</w:t>
      </w:r>
      <w:r w:rsidRPr="00D70737">
        <w:rPr>
          <w:highlight w:val="yellow"/>
        </w:rPr>
        <w:t xml:space="preserve"> of changes &gt;&gt;&gt;</w:t>
      </w:r>
    </w:p>
    <w:p w14:paraId="238601E4" w14:textId="77777777" w:rsidR="00C204F1" w:rsidRPr="006E13D1" w:rsidRDefault="00C204F1" w:rsidP="00D70737">
      <w:pPr>
        <w:jc w:val="center"/>
      </w:pPr>
    </w:p>
    <w:sectPr w:rsidR="00C204F1" w:rsidRPr="006E13D1" w:rsidSect="001E7E8F">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50AED" w14:textId="77777777" w:rsidR="00920529" w:rsidRDefault="00920529">
      <w:r>
        <w:separator/>
      </w:r>
    </w:p>
  </w:endnote>
  <w:endnote w:type="continuationSeparator" w:id="0">
    <w:p w14:paraId="225AB168" w14:textId="77777777" w:rsidR="00920529" w:rsidRDefault="00920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06ACD" w14:textId="77777777" w:rsidR="00952F18" w:rsidRDefault="00952F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A4AAA" w14:textId="77777777" w:rsidR="00952F18" w:rsidRDefault="00952F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92961" w14:textId="77777777" w:rsidR="00952F18" w:rsidRDefault="00952F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27FF5" w14:textId="77777777" w:rsidR="00920529" w:rsidRDefault="00920529">
      <w:r>
        <w:separator/>
      </w:r>
    </w:p>
  </w:footnote>
  <w:footnote w:type="continuationSeparator" w:id="0">
    <w:p w14:paraId="2C7A6E08" w14:textId="77777777" w:rsidR="00920529" w:rsidRDefault="00920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7A18" w14:textId="77777777" w:rsidR="00952F18" w:rsidRDefault="00952F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FDC3A" w14:textId="77777777" w:rsidR="00952F18" w:rsidRDefault="00952F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C2BA7" w14:textId="77777777" w:rsidR="00952F18" w:rsidRDefault="00952F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E25B8C"/>
    <w:multiLevelType w:val="hybridMultilevel"/>
    <w:tmpl w:val="E97A6EB6"/>
    <w:lvl w:ilvl="0" w:tplc="60DC670E">
      <w:start w:val="55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1"/>
  </w:num>
  <w:num w:numId="6">
    <w:abstractNumId w:val="16"/>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
  </w:num>
  <w:num w:numId="18">
    <w:abstractNumId w:val="1"/>
  </w:num>
  <w:num w:numId="19">
    <w:abstractNumId w:val="0"/>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80512"/>
    <w:rsid w:val="0009239C"/>
    <w:rsid w:val="000B7BCF"/>
    <w:rsid w:val="000C556D"/>
    <w:rsid w:val="000D58AB"/>
    <w:rsid w:val="001549DD"/>
    <w:rsid w:val="00194CD0"/>
    <w:rsid w:val="001B5A2A"/>
    <w:rsid w:val="001C4281"/>
    <w:rsid w:val="001E7E8F"/>
    <w:rsid w:val="001F168B"/>
    <w:rsid w:val="00200905"/>
    <w:rsid w:val="00207067"/>
    <w:rsid w:val="0022606D"/>
    <w:rsid w:val="00231672"/>
    <w:rsid w:val="002424FE"/>
    <w:rsid w:val="00243BC7"/>
    <w:rsid w:val="0024530F"/>
    <w:rsid w:val="0026166E"/>
    <w:rsid w:val="002747EC"/>
    <w:rsid w:val="002855BF"/>
    <w:rsid w:val="002E1692"/>
    <w:rsid w:val="002F0D22"/>
    <w:rsid w:val="00316C0B"/>
    <w:rsid w:val="003172DC"/>
    <w:rsid w:val="00326069"/>
    <w:rsid w:val="003454FC"/>
    <w:rsid w:val="0035462D"/>
    <w:rsid w:val="00385395"/>
    <w:rsid w:val="003B3FB3"/>
    <w:rsid w:val="003C4E37"/>
    <w:rsid w:val="003E16BE"/>
    <w:rsid w:val="00401855"/>
    <w:rsid w:val="00444930"/>
    <w:rsid w:val="00455850"/>
    <w:rsid w:val="00464695"/>
    <w:rsid w:val="00473B42"/>
    <w:rsid w:val="004B3944"/>
    <w:rsid w:val="004D3578"/>
    <w:rsid w:val="004D380D"/>
    <w:rsid w:val="004D3F58"/>
    <w:rsid w:val="004D5E47"/>
    <w:rsid w:val="004E213A"/>
    <w:rsid w:val="00503171"/>
    <w:rsid w:val="005114F4"/>
    <w:rsid w:val="005153FE"/>
    <w:rsid w:val="005240A4"/>
    <w:rsid w:val="0052656C"/>
    <w:rsid w:val="00534DA0"/>
    <w:rsid w:val="00543E6C"/>
    <w:rsid w:val="00544635"/>
    <w:rsid w:val="00565087"/>
    <w:rsid w:val="0056573F"/>
    <w:rsid w:val="00571CE2"/>
    <w:rsid w:val="005B1232"/>
    <w:rsid w:val="005D4274"/>
    <w:rsid w:val="00606DA9"/>
    <w:rsid w:val="00611566"/>
    <w:rsid w:val="0064056C"/>
    <w:rsid w:val="00656043"/>
    <w:rsid w:val="00656E1E"/>
    <w:rsid w:val="006653AF"/>
    <w:rsid w:val="006C54B5"/>
    <w:rsid w:val="006D1E24"/>
    <w:rsid w:val="00734A5B"/>
    <w:rsid w:val="00744E76"/>
    <w:rsid w:val="007476DB"/>
    <w:rsid w:val="00757D40"/>
    <w:rsid w:val="00781F0F"/>
    <w:rsid w:val="007846A0"/>
    <w:rsid w:val="00784E85"/>
    <w:rsid w:val="0078727C"/>
    <w:rsid w:val="007923B6"/>
    <w:rsid w:val="007950BC"/>
    <w:rsid w:val="007C095F"/>
    <w:rsid w:val="008003B1"/>
    <w:rsid w:val="008028A4"/>
    <w:rsid w:val="00806520"/>
    <w:rsid w:val="00840916"/>
    <w:rsid w:val="008604EE"/>
    <w:rsid w:val="008768CA"/>
    <w:rsid w:val="00880559"/>
    <w:rsid w:val="0090271F"/>
    <w:rsid w:val="00903D8C"/>
    <w:rsid w:val="009113D5"/>
    <w:rsid w:val="00920529"/>
    <w:rsid w:val="00920BF9"/>
    <w:rsid w:val="00942EC2"/>
    <w:rsid w:val="009435F2"/>
    <w:rsid w:val="00952F18"/>
    <w:rsid w:val="0095633A"/>
    <w:rsid w:val="00961B32"/>
    <w:rsid w:val="00971683"/>
    <w:rsid w:val="00972FD7"/>
    <w:rsid w:val="00974BB0"/>
    <w:rsid w:val="009857AD"/>
    <w:rsid w:val="009C4D5C"/>
    <w:rsid w:val="009D0A28"/>
    <w:rsid w:val="009E4950"/>
    <w:rsid w:val="009F3B54"/>
    <w:rsid w:val="00A10F02"/>
    <w:rsid w:val="00A30194"/>
    <w:rsid w:val="00A53724"/>
    <w:rsid w:val="00A82346"/>
    <w:rsid w:val="00A8361A"/>
    <w:rsid w:val="00A9671C"/>
    <w:rsid w:val="00AA30A4"/>
    <w:rsid w:val="00AF39A0"/>
    <w:rsid w:val="00AF78D5"/>
    <w:rsid w:val="00B15449"/>
    <w:rsid w:val="00B36234"/>
    <w:rsid w:val="00B46658"/>
    <w:rsid w:val="00B9781E"/>
    <w:rsid w:val="00BC44CD"/>
    <w:rsid w:val="00BF0636"/>
    <w:rsid w:val="00BF79F1"/>
    <w:rsid w:val="00C03035"/>
    <w:rsid w:val="00C139ED"/>
    <w:rsid w:val="00C204F1"/>
    <w:rsid w:val="00C33079"/>
    <w:rsid w:val="00C66142"/>
    <w:rsid w:val="00C66B56"/>
    <w:rsid w:val="00C67E53"/>
    <w:rsid w:val="00CA3D0C"/>
    <w:rsid w:val="00CB5D24"/>
    <w:rsid w:val="00CB6887"/>
    <w:rsid w:val="00CC09E2"/>
    <w:rsid w:val="00CC373D"/>
    <w:rsid w:val="00CD4C7B"/>
    <w:rsid w:val="00D37BB8"/>
    <w:rsid w:val="00D6137C"/>
    <w:rsid w:val="00D70737"/>
    <w:rsid w:val="00D738D6"/>
    <w:rsid w:val="00D80795"/>
    <w:rsid w:val="00D87E00"/>
    <w:rsid w:val="00D9134D"/>
    <w:rsid w:val="00D9267F"/>
    <w:rsid w:val="00DA7A03"/>
    <w:rsid w:val="00DB1818"/>
    <w:rsid w:val="00DC309B"/>
    <w:rsid w:val="00DC4DA2"/>
    <w:rsid w:val="00DE0C24"/>
    <w:rsid w:val="00DF26DC"/>
    <w:rsid w:val="00E07838"/>
    <w:rsid w:val="00E62835"/>
    <w:rsid w:val="00E77645"/>
    <w:rsid w:val="00E852FF"/>
    <w:rsid w:val="00EA22F8"/>
    <w:rsid w:val="00EC4A25"/>
    <w:rsid w:val="00F025A2"/>
    <w:rsid w:val="00F2026E"/>
    <w:rsid w:val="00F2210A"/>
    <w:rsid w:val="00F37743"/>
    <w:rsid w:val="00F423EA"/>
    <w:rsid w:val="00F54A3D"/>
    <w:rsid w:val="00F653B8"/>
    <w:rsid w:val="00F76F8F"/>
    <w:rsid w:val="00F771B1"/>
    <w:rsid w:val="00FA1266"/>
    <w:rsid w:val="00FA512C"/>
    <w:rsid w:val="00FB2BEA"/>
    <w:rsid w:val="00FB2F48"/>
    <w:rsid w:val="00FC1192"/>
    <w:rsid w:val="00FC1FE7"/>
    <w:rsid w:val="00FE3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unhideWhenUsed/>
    <w:rsid w:val="004B3944"/>
    <w:pPr>
      <w:spacing w:after="0"/>
    </w:pPr>
    <w:rPr>
      <w:rFonts w:ascii="Segoe UI" w:hAnsi="Segoe UI" w:cs="Segoe UI"/>
      <w:sz w:val="18"/>
      <w:szCs w:val="18"/>
    </w:rPr>
  </w:style>
  <w:style w:type="character" w:customStyle="1" w:styleId="BalloonTextChar">
    <w:name w:val="Balloon Text Char"/>
    <w:link w:val="BalloonText"/>
    <w:rsid w:val="004B3944"/>
    <w:rPr>
      <w:rFonts w:ascii="Segoe UI" w:hAnsi="Segoe UI" w:cs="Segoe UI"/>
      <w:sz w:val="18"/>
      <w:szCs w:val="18"/>
      <w:lang w:val="en-GB" w:eastAsia="en-US"/>
    </w:rPr>
  </w:style>
  <w:style w:type="character" w:customStyle="1" w:styleId="Heading1Char">
    <w:name w:val="Heading 1 Char"/>
    <w:aliases w:val="H1 Char"/>
    <w:link w:val="Heading1"/>
    <w:rsid w:val="001E7E8F"/>
    <w:rPr>
      <w:rFonts w:ascii="Arial" w:hAnsi="Arial"/>
      <w:sz w:val="36"/>
      <w:lang w:val="en-GB" w:eastAsia="en-US"/>
    </w:rPr>
  </w:style>
  <w:style w:type="character" w:customStyle="1" w:styleId="Heading2Char">
    <w:name w:val="Heading 2 Char"/>
    <w:link w:val="Heading2"/>
    <w:rsid w:val="001E7E8F"/>
    <w:rPr>
      <w:rFonts w:ascii="Arial" w:hAnsi="Arial"/>
      <w:sz w:val="32"/>
      <w:lang w:val="en-GB" w:eastAsia="en-US"/>
    </w:rPr>
  </w:style>
  <w:style w:type="character" w:customStyle="1" w:styleId="Heading3Char">
    <w:name w:val="Heading 3 Char"/>
    <w:aliases w:val="Underrubrik2 Char,H3 Char"/>
    <w:link w:val="Heading3"/>
    <w:rsid w:val="001E7E8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7E8F"/>
    <w:rPr>
      <w:rFonts w:ascii="Arial" w:hAnsi="Arial"/>
      <w:sz w:val="24"/>
      <w:lang w:val="en-GB" w:eastAsia="en-US"/>
    </w:rPr>
  </w:style>
  <w:style w:type="character" w:customStyle="1" w:styleId="Heading5Char">
    <w:name w:val="Heading 5 Char"/>
    <w:link w:val="Heading5"/>
    <w:rsid w:val="001E7E8F"/>
    <w:rPr>
      <w:rFonts w:ascii="Arial" w:hAnsi="Arial"/>
      <w:sz w:val="22"/>
      <w:lang w:val="en-GB" w:eastAsia="en-US"/>
    </w:rPr>
  </w:style>
  <w:style w:type="character" w:customStyle="1" w:styleId="Heading6Char">
    <w:name w:val="Heading 6 Char"/>
    <w:link w:val="Heading6"/>
    <w:rsid w:val="001E7E8F"/>
    <w:rPr>
      <w:rFonts w:ascii="Arial" w:hAnsi="Arial"/>
      <w:lang w:val="en-GB" w:eastAsia="en-US"/>
    </w:rPr>
  </w:style>
  <w:style w:type="character" w:customStyle="1" w:styleId="Heading7Char">
    <w:name w:val="Heading 7 Char"/>
    <w:link w:val="Heading7"/>
    <w:rsid w:val="001E7E8F"/>
    <w:rPr>
      <w:rFonts w:ascii="Arial" w:hAnsi="Arial"/>
      <w:lang w:val="en-GB" w:eastAsia="en-US"/>
    </w:rPr>
  </w:style>
  <w:style w:type="character" w:customStyle="1" w:styleId="Heading8Char">
    <w:name w:val="Heading 8 Char"/>
    <w:link w:val="Heading8"/>
    <w:rsid w:val="001E7E8F"/>
    <w:rPr>
      <w:rFonts w:ascii="Arial" w:hAnsi="Arial"/>
      <w:sz w:val="36"/>
      <w:lang w:val="en-GB" w:eastAsia="en-US"/>
    </w:rPr>
  </w:style>
  <w:style w:type="character" w:customStyle="1" w:styleId="Heading9Char">
    <w:name w:val="Heading 9 Char"/>
    <w:link w:val="Heading9"/>
    <w:rsid w:val="001E7E8F"/>
    <w:rPr>
      <w:rFonts w:ascii="Arial" w:hAnsi="Arial"/>
      <w:sz w:val="36"/>
      <w:lang w:val="en-GB" w:eastAsia="en-US"/>
    </w:rPr>
  </w:style>
  <w:style w:type="paragraph" w:styleId="Index2">
    <w:name w:val="index 2"/>
    <w:basedOn w:val="Index1"/>
    <w:rsid w:val="001E7E8F"/>
    <w:pPr>
      <w:ind w:left="284"/>
    </w:pPr>
  </w:style>
  <w:style w:type="paragraph" w:styleId="Index1">
    <w:name w:val="index 1"/>
    <w:basedOn w:val="Normal"/>
    <w:rsid w:val="001E7E8F"/>
    <w:pPr>
      <w:keepLines/>
      <w:spacing w:after="0"/>
    </w:pPr>
    <w:rPr>
      <w:rFonts w:eastAsia="SimSun"/>
    </w:rPr>
  </w:style>
  <w:style w:type="paragraph" w:styleId="ListNumber2">
    <w:name w:val="List Number 2"/>
    <w:basedOn w:val="ListNumber"/>
    <w:rsid w:val="001E7E8F"/>
    <w:pPr>
      <w:ind w:left="851"/>
    </w:pPr>
  </w:style>
  <w:style w:type="character" w:styleId="FootnoteReference">
    <w:name w:val="footnote reference"/>
    <w:rsid w:val="001E7E8F"/>
    <w:rPr>
      <w:b/>
      <w:position w:val="6"/>
      <w:sz w:val="16"/>
    </w:rPr>
  </w:style>
  <w:style w:type="paragraph" w:styleId="FootnoteText">
    <w:name w:val="footnote text"/>
    <w:basedOn w:val="Normal"/>
    <w:link w:val="FootnoteTextChar"/>
    <w:rsid w:val="001E7E8F"/>
    <w:pPr>
      <w:keepLines/>
      <w:spacing w:after="0"/>
      <w:ind w:left="454" w:hanging="454"/>
    </w:pPr>
    <w:rPr>
      <w:rFonts w:eastAsia="SimSun"/>
      <w:sz w:val="16"/>
    </w:rPr>
  </w:style>
  <w:style w:type="character" w:customStyle="1" w:styleId="FootnoteTextChar">
    <w:name w:val="Footnote Text Char"/>
    <w:link w:val="FootnoteText"/>
    <w:rsid w:val="001E7E8F"/>
    <w:rPr>
      <w:rFonts w:eastAsia="SimSun"/>
      <w:sz w:val="16"/>
      <w:lang w:val="en-GB" w:eastAsia="en-US"/>
    </w:rPr>
  </w:style>
  <w:style w:type="paragraph" w:styleId="ListBullet2">
    <w:name w:val="List Bullet 2"/>
    <w:basedOn w:val="ListBullet"/>
    <w:rsid w:val="001E7E8F"/>
    <w:pPr>
      <w:ind w:left="851"/>
    </w:pPr>
  </w:style>
  <w:style w:type="paragraph" w:styleId="ListBullet3">
    <w:name w:val="List Bullet 3"/>
    <w:basedOn w:val="ListBullet2"/>
    <w:rsid w:val="001E7E8F"/>
    <w:pPr>
      <w:ind w:left="1135"/>
    </w:pPr>
  </w:style>
  <w:style w:type="paragraph" w:styleId="ListNumber">
    <w:name w:val="List Number"/>
    <w:basedOn w:val="List"/>
    <w:rsid w:val="001E7E8F"/>
  </w:style>
  <w:style w:type="paragraph" w:styleId="List2">
    <w:name w:val="List 2"/>
    <w:basedOn w:val="List"/>
    <w:rsid w:val="001E7E8F"/>
    <w:pPr>
      <w:ind w:left="851"/>
    </w:pPr>
  </w:style>
  <w:style w:type="paragraph" w:styleId="List3">
    <w:name w:val="List 3"/>
    <w:basedOn w:val="List2"/>
    <w:rsid w:val="001E7E8F"/>
    <w:pPr>
      <w:ind w:left="1135"/>
    </w:pPr>
  </w:style>
  <w:style w:type="paragraph" w:styleId="List4">
    <w:name w:val="List 4"/>
    <w:basedOn w:val="List3"/>
    <w:rsid w:val="001E7E8F"/>
    <w:pPr>
      <w:ind w:left="1418"/>
    </w:pPr>
  </w:style>
  <w:style w:type="paragraph" w:styleId="List5">
    <w:name w:val="List 5"/>
    <w:basedOn w:val="List4"/>
    <w:rsid w:val="001E7E8F"/>
    <w:pPr>
      <w:ind w:left="1702"/>
    </w:pPr>
  </w:style>
  <w:style w:type="paragraph" w:styleId="List">
    <w:name w:val="List"/>
    <w:basedOn w:val="Normal"/>
    <w:rsid w:val="001E7E8F"/>
    <w:pPr>
      <w:ind w:left="568" w:hanging="284"/>
    </w:pPr>
    <w:rPr>
      <w:rFonts w:eastAsia="SimSun"/>
    </w:rPr>
  </w:style>
  <w:style w:type="paragraph" w:styleId="ListBullet">
    <w:name w:val="List Bullet"/>
    <w:basedOn w:val="List"/>
    <w:rsid w:val="001E7E8F"/>
  </w:style>
  <w:style w:type="paragraph" w:styleId="ListBullet4">
    <w:name w:val="List Bullet 4"/>
    <w:basedOn w:val="ListBullet3"/>
    <w:rsid w:val="001E7E8F"/>
    <w:pPr>
      <w:ind w:left="1418"/>
    </w:pPr>
  </w:style>
  <w:style w:type="paragraph" w:styleId="ListBullet5">
    <w:name w:val="List Bullet 5"/>
    <w:basedOn w:val="ListBullet4"/>
    <w:rsid w:val="001E7E8F"/>
    <w:pPr>
      <w:ind w:left="1702"/>
    </w:pPr>
  </w:style>
  <w:style w:type="character" w:customStyle="1" w:styleId="FooterChar">
    <w:name w:val="Footer Char"/>
    <w:link w:val="Footer"/>
    <w:rsid w:val="001E7E8F"/>
    <w:rPr>
      <w:rFonts w:ascii="Arial" w:hAnsi="Arial"/>
      <w:b/>
      <w:i/>
      <w:noProof/>
      <w:sz w:val="18"/>
      <w:lang w:val="en-GB" w:eastAsia="ja-JP"/>
    </w:rPr>
  </w:style>
  <w:style w:type="paragraph" w:customStyle="1" w:styleId="tdoc-header">
    <w:name w:val="tdoc-header"/>
    <w:rsid w:val="001E7E8F"/>
    <w:rPr>
      <w:rFonts w:ascii="Arial" w:eastAsia="SimSun" w:hAnsi="Arial"/>
      <w:noProof/>
      <w:sz w:val="24"/>
      <w:lang w:val="en-GB" w:eastAsia="en-US"/>
    </w:rPr>
  </w:style>
  <w:style w:type="character" w:styleId="CommentReference">
    <w:name w:val="annotation reference"/>
    <w:rsid w:val="001E7E8F"/>
    <w:rPr>
      <w:sz w:val="16"/>
    </w:rPr>
  </w:style>
  <w:style w:type="paragraph" w:styleId="CommentText">
    <w:name w:val="annotation text"/>
    <w:basedOn w:val="Normal"/>
    <w:link w:val="CommentTextChar"/>
    <w:rsid w:val="001E7E8F"/>
    <w:rPr>
      <w:rFonts w:eastAsia="SimSun"/>
    </w:rPr>
  </w:style>
  <w:style w:type="character" w:customStyle="1" w:styleId="CommentTextChar">
    <w:name w:val="Comment Text Char"/>
    <w:link w:val="CommentText"/>
    <w:rsid w:val="001E7E8F"/>
    <w:rPr>
      <w:rFonts w:eastAsia="SimSun"/>
      <w:lang w:val="en-GB" w:eastAsia="en-US"/>
    </w:rPr>
  </w:style>
  <w:style w:type="character" w:styleId="FollowedHyperlink">
    <w:name w:val="FollowedHyperlink"/>
    <w:rsid w:val="001E7E8F"/>
    <w:rPr>
      <w:color w:val="800080"/>
      <w:u w:val="single"/>
    </w:rPr>
  </w:style>
  <w:style w:type="paragraph" w:styleId="CommentSubject">
    <w:name w:val="annotation subject"/>
    <w:basedOn w:val="CommentText"/>
    <w:next w:val="CommentText"/>
    <w:link w:val="CommentSubjectChar"/>
    <w:rsid w:val="001E7E8F"/>
    <w:rPr>
      <w:b/>
      <w:bCs/>
    </w:rPr>
  </w:style>
  <w:style w:type="character" w:customStyle="1" w:styleId="CommentSubjectChar">
    <w:name w:val="Comment Subject Char"/>
    <w:link w:val="CommentSubject"/>
    <w:rsid w:val="001E7E8F"/>
    <w:rPr>
      <w:rFonts w:eastAsia="SimSun"/>
      <w:b/>
      <w:bCs/>
      <w:lang w:val="en-GB" w:eastAsia="en-US"/>
    </w:rPr>
  </w:style>
  <w:style w:type="character" w:customStyle="1" w:styleId="THChar">
    <w:name w:val="TH Char"/>
    <w:link w:val="TH"/>
    <w:qFormat/>
    <w:rsid w:val="001E7E8F"/>
    <w:rPr>
      <w:rFonts w:ascii="Arial" w:hAnsi="Arial"/>
      <w:b/>
      <w:lang w:val="en-GB" w:eastAsia="en-US"/>
    </w:rPr>
  </w:style>
  <w:style w:type="character" w:customStyle="1" w:styleId="TFZchn">
    <w:name w:val="TF Zchn"/>
    <w:link w:val="TF"/>
    <w:rsid w:val="001E7E8F"/>
    <w:rPr>
      <w:rFonts w:ascii="Arial" w:hAnsi="Arial"/>
      <w:b/>
      <w:lang w:val="en-GB" w:eastAsia="en-US"/>
    </w:rPr>
  </w:style>
  <w:style w:type="character" w:customStyle="1" w:styleId="TALChar">
    <w:name w:val="TAL Char"/>
    <w:link w:val="TAL"/>
    <w:rsid w:val="001E7E8F"/>
    <w:rPr>
      <w:rFonts w:ascii="Arial" w:hAnsi="Arial"/>
      <w:sz w:val="18"/>
      <w:lang w:val="en-GB" w:eastAsia="en-US"/>
    </w:rPr>
  </w:style>
  <w:style w:type="character" w:customStyle="1" w:styleId="TAHChar">
    <w:name w:val="TAH Char"/>
    <w:link w:val="TAH"/>
    <w:rsid w:val="001E7E8F"/>
    <w:rPr>
      <w:rFonts w:ascii="Arial" w:hAnsi="Arial"/>
      <w:b/>
      <w:sz w:val="18"/>
      <w:lang w:val="en-GB" w:eastAsia="en-US"/>
    </w:rPr>
  </w:style>
  <w:style w:type="character" w:customStyle="1" w:styleId="B1Char">
    <w:name w:val="B1 Char"/>
    <w:link w:val="B10"/>
    <w:rsid w:val="001E7E8F"/>
    <w:rPr>
      <w:lang w:val="en-GB" w:eastAsia="en-US"/>
    </w:rPr>
  </w:style>
  <w:style w:type="character" w:customStyle="1" w:styleId="TACChar">
    <w:name w:val="TAC Char"/>
    <w:link w:val="TAC"/>
    <w:rsid w:val="001E7E8F"/>
    <w:rPr>
      <w:rFonts w:ascii="Arial" w:hAnsi="Arial"/>
      <w:sz w:val="18"/>
      <w:lang w:val="en-GB" w:eastAsia="en-US"/>
    </w:rPr>
  </w:style>
  <w:style w:type="paragraph" w:customStyle="1" w:styleId="TALLeft1cm">
    <w:name w:val="TAL + Left:  1 cm"/>
    <w:basedOn w:val="TAL"/>
    <w:rsid w:val="001E7E8F"/>
    <w:pPr>
      <w:overflowPunct w:val="0"/>
      <w:autoSpaceDE w:val="0"/>
      <w:autoSpaceDN w:val="0"/>
      <w:adjustRightInd w:val="0"/>
      <w:ind w:left="567"/>
      <w:textAlignment w:val="baseline"/>
    </w:pPr>
    <w:rPr>
      <w:rFonts w:eastAsia="SimSun"/>
      <w:lang w:val="x-none" w:eastAsia="en-GB"/>
    </w:rPr>
  </w:style>
  <w:style w:type="character" w:customStyle="1" w:styleId="CRCoverPageZchn">
    <w:name w:val="CR Cover Page Zchn"/>
    <w:link w:val="CRCoverPage"/>
    <w:rsid w:val="001E7E8F"/>
    <w:rPr>
      <w:rFonts w:ascii="Arial" w:eastAsia="MS Mincho" w:hAnsi="Arial"/>
      <w:lang w:val="en-GB" w:eastAsia="en-US"/>
    </w:rPr>
  </w:style>
  <w:style w:type="paragraph" w:styleId="Subtitle">
    <w:name w:val="Subtitle"/>
    <w:basedOn w:val="Normal"/>
    <w:next w:val="Normal"/>
    <w:link w:val="SubtitleChar"/>
    <w:qFormat/>
    <w:rsid w:val="001E7E8F"/>
    <w:pPr>
      <w:numPr>
        <w:ilvl w:val="1"/>
      </w:numPr>
      <w:spacing w:after="160"/>
    </w:pPr>
    <w:rPr>
      <w:rFonts w:ascii="Calibri" w:eastAsia="SimSun" w:hAnsi="Calibri" w:cs="Arial"/>
      <w:color w:val="5A5A5A"/>
      <w:spacing w:val="15"/>
      <w:sz w:val="22"/>
      <w:szCs w:val="22"/>
    </w:rPr>
  </w:style>
  <w:style w:type="character" w:customStyle="1" w:styleId="SubtitleChar">
    <w:name w:val="Subtitle Char"/>
    <w:link w:val="Subtitle"/>
    <w:rsid w:val="001E7E8F"/>
    <w:rPr>
      <w:rFonts w:ascii="Calibri" w:eastAsia="SimSun" w:hAnsi="Calibri" w:cs="Arial"/>
      <w:color w:val="5A5A5A"/>
      <w:spacing w:val="15"/>
      <w:sz w:val="22"/>
      <w:szCs w:val="22"/>
      <w:lang w:val="en-GB" w:eastAsia="en-US"/>
    </w:rPr>
  </w:style>
  <w:style w:type="character" w:customStyle="1" w:styleId="EditorsNoteChar">
    <w:name w:val="Editor's Note Char"/>
    <w:link w:val="EditorsNote"/>
    <w:rsid w:val="001E7E8F"/>
    <w:rPr>
      <w:color w:val="FF0000"/>
      <w:lang w:val="en-GB" w:eastAsia="en-US"/>
    </w:rPr>
  </w:style>
  <w:style w:type="character" w:customStyle="1" w:styleId="PLChar">
    <w:name w:val="PL Char"/>
    <w:link w:val="PL"/>
    <w:qFormat/>
    <w:rsid w:val="001E7E8F"/>
    <w:rPr>
      <w:rFonts w:ascii="Courier New" w:hAnsi="Courier New"/>
      <w:noProof/>
      <w:sz w:val="16"/>
      <w:lang w:val="en-GB" w:eastAsia="en-US"/>
    </w:rPr>
  </w:style>
  <w:style w:type="character" w:customStyle="1" w:styleId="TALCar">
    <w:name w:val="TAL Car"/>
    <w:rsid w:val="001E7E8F"/>
    <w:rPr>
      <w:rFonts w:ascii="Arial" w:eastAsia="SimSun" w:hAnsi="Arial"/>
      <w:sz w:val="18"/>
      <w:lang w:val="en-GB" w:eastAsia="en-US"/>
    </w:rPr>
  </w:style>
  <w:style w:type="paragraph" w:customStyle="1" w:styleId="FL">
    <w:name w:val="FL"/>
    <w:basedOn w:val="Normal"/>
    <w:rsid w:val="001E7E8F"/>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1E7E8F"/>
    <w:rPr>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1E7E8F"/>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1E7E8F"/>
    <w:rPr>
      <w:rFonts w:ascii="Calibri" w:eastAsia="Calibri" w:hAnsi="Calibri"/>
      <w:sz w:val="22"/>
      <w:szCs w:val="22"/>
      <w:lang w:val="en-GB" w:eastAsia="en-GB"/>
    </w:rPr>
  </w:style>
  <w:style w:type="paragraph" w:customStyle="1" w:styleId="B1">
    <w:name w:val="B1+"/>
    <w:basedOn w:val="B10"/>
    <w:link w:val="B1Car"/>
    <w:rsid w:val="001E7E8F"/>
    <w:pPr>
      <w:numPr>
        <w:numId w:val="16"/>
      </w:numPr>
      <w:overflowPunct w:val="0"/>
      <w:autoSpaceDE w:val="0"/>
      <w:autoSpaceDN w:val="0"/>
      <w:adjustRightInd w:val="0"/>
      <w:textAlignment w:val="baseline"/>
    </w:pPr>
    <w:rPr>
      <w:lang w:eastAsia="en-GB"/>
    </w:rPr>
  </w:style>
  <w:style w:type="character" w:customStyle="1" w:styleId="B1Car">
    <w:name w:val="B1+ Car"/>
    <w:link w:val="B1"/>
    <w:rsid w:val="001E7E8F"/>
    <w:rPr>
      <w:lang w:val="en-GB" w:eastAsia="en-GB"/>
    </w:rPr>
  </w:style>
  <w:style w:type="paragraph" w:customStyle="1" w:styleId="NormalArial">
    <w:name w:val="Normal + Arial"/>
    <w:aliases w:val="9 pt,Left:  0,45 cm,After:  0 pt,First line:  0,08 ch"/>
    <w:basedOn w:val="Normal"/>
    <w:rsid w:val="001E7E8F"/>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Zchn">
    <w:name w:val="B1 Zchn"/>
    <w:rsid w:val="001E7E8F"/>
    <w:rPr>
      <w:rFonts w:ascii="Times New Roman" w:eastAsia="Times New Roman" w:hAnsi="Times New Roman" w:cs="Times New Roman"/>
      <w:sz w:val="20"/>
      <w:szCs w:val="20"/>
    </w:rPr>
  </w:style>
  <w:style w:type="character" w:customStyle="1" w:styleId="TFChar">
    <w:name w:val="TF Char"/>
    <w:rsid w:val="001E7E8F"/>
    <w:rPr>
      <w:rFonts w:ascii="Arial" w:eastAsia="Times New Roman" w:hAnsi="Arial"/>
      <w:b/>
      <w:lang w:val="en-GB" w:eastAsia="en-GB"/>
    </w:rPr>
  </w:style>
  <w:style w:type="character" w:customStyle="1" w:styleId="B2Char">
    <w:name w:val="B2 Char"/>
    <w:link w:val="B2"/>
    <w:rsid w:val="001E7E8F"/>
    <w:rPr>
      <w:lang w:val="en-GB" w:eastAsia="en-US"/>
    </w:rPr>
  </w:style>
  <w:style w:type="character" w:customStyle="1" w:styleId="EXChar">
    <w:name w:val="EX Char"/>
    <w:link w:val="EX"/>
    <w:locked/>
    <w:rsid w:val="001E7E8F"/>
    <w:rPr>
      <w:lang w:val="en-GB" w:eastAsia="en-US"/>
    </w:rPr>
  </w:style>
  <w:style w:type="paragraph" w:customStyle="1" w:styleId="IvDInstructiontext">
    <w:name w:val="IvD Instructiontext"/>
    <w:basedOn w:val="BodyText"/>
    <w:link w:val="IvDInstructiontextChar"/>
    <w:uiPriority w:val="99"/>
    <w:qFormat/>
    <w:rsid w:val="001E7E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E7E8F"/>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E7E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E7E8F"/>
    <w:rPr>
      <w:rFonts w:ascii="Arial" w:eastAsia="Batang" w:hAnsi="Arial"/>
      <w:spacing w:val="2"/>
      <w:lang w:val="en-US" w:eastAsia="en-US"/>
    </w:rPr>
  </w:style>
  <w:style w:type="paragraph" w:styleId="BodyText">
    <w:name w:val="Body Text"/>
    <w:basedOn w:val="Normal"/>
    <w:link w:val="BodyTextChar"/>
    <w:rsid w:val="001E7E8F"/>
    <w:pPr>
      <w:overflowPunct w:val="0"/>
      <w:autoSpaceDE w:val="0"/>
      <w:autoSpaceDN w:val="0"/>
      <w:adjustRightInd w:val="0"/>
      <w:spacing w:after="120"/>
      <w:textAlignment w:val="baseline"/>
    </w:pPr>
    <w:rPr>
      <w:lang w:eastAsia="en-GB"/>
    </w:rPr>
  </w:style>
  <w:style w:type="character" w:customStyle="1" w:styleId="BodyTextChar">
    <w:name w:val="Body Text Char"/>
    <w:link w:val="BodyText"/>
    <w:rsid w:val="001E7E8F"/>
    <w:rPr>
      <w:lang w:val="en-GB" w:eastAsia="en-GB"/>
    </w:rPr>
  </w:style>
  <w:style w:type="paragraph" w:customStyle="1" w:styleId="FirstChange">
    <w:name w:val="First Change"/>
    <w:basedOn w:val="Normal"/>
    <w:rsid w:val="001E7E8F"/>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3.emf"/><Relationship Id="rId2" Type="http://schemas.openxmlformats.org/officeDocument/2006/relationships/styles" Target="styles.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2.emf"/><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36</TotalTime>
  <Pages>17</Pages>
  <Words>4033</Words>
  <Characters>22187</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26168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21</cp:revision>
  <dcterms:created xsi:type="dcterms:W3CDTF">2019-11-03T18:00:00Z</dcterms:created>
  <dcterms:modified xsi:type="dcterms:W3CDTF">2020-04-09T20:13:00Z</dcterms:modified>
</cp:coreProperties>
</file>